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496" w:rsidRPr="00365321" w:rsidRDefault="00803496" w:rsidP="00803496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803496" w:rsidRPr="00365321" w:rsidRDefault="00803496" w:rsidP="00803496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803496" w:rsidRPr="00365321" w:rsidRDefault="00803496" w:rsidP="00803496">
      <w:pPr>
        <w:contextualSpacing/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803496" w:rsidRPr="00365321" w:rsidRDefault="00803496" w:rsidP="00803496">
      <w:pPr>
        <w:tabs>
          <w:tab w:val="left" w:pos="900"/>
          <w:tab w:val="left" w:pos="1080"/>
        </w:tabs>
        <w:suppressAutoHyphens/>
        <w:ind w:firstLine="709"/>
        <w:contextualSpacing/>
        <w:jc w:val="both"/>
        <w:rPr>
          <w:b/>
          <w:sz w:val="20"/>
        </w:rPr>
      </w:pPr>
    </w:p>
    <w:p w:rsidR="00803496" w:rsidRPr="00365321" w:rsidRDefault="00803496" w:rsidP="00803496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803496" w:rsidRPr="00664516" w:rsidRDefault="00803496" w:rsidP="00803496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sz w:val="20"/>
        </w:rPr>
        <w:t>УТВЕРЖДАЮ:</w:t>
      </w:r>
    </w:p>
    <w:p w:rsidR="00803496" w:rsidRPr="00664516" w:rsidRDefault="00803496" w:rsidP="00803496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Ректор АНО ВО ОУЭП, Фокина В.Н.</w:t>
      </w:r>
    </w:p>
    <w:p w:rsidR="00803496" w:rsidRPr="00664516" w:rsidRDefault="00803496" w:rsidP="00803496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803496" w:rsidRPr="00664516" w:rsidRDefault="00803496" w:rsidP="00803496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noProof/>
          <w:sz w:val="20"/>
        </w:rPr>
        <w:drawing>
          <wp:inline distT="0" distB="0" distL="0" distR="0" wp14:anchorId="13E2AD85" wp14:editId="7A27911E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3496" w:rsidRPr="00664516" w:rsidRDefault="00803496" w:rsidP="00803496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19 апреля 2023 г.</w:t>
      </w:r>
    </w:p>
    <w:p w:rsidR="00803496" w:rsidRPr="00664516" w:rsidRDefault="00803496" w:rsidP="00803496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803496" w:rsidRPr="00664516" w:rsidRDefault="00803496" w:rsidP="00803496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Решение Ученого совета АНО ВО ОУЭП,</w:t>
      </w:r>
    </w:p>
    <w:p w:rsidR="00803496" w:rsidRPr="00664516" w:rsidRDefault="00803496" w:rsidP="00803496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 xml:space="preserve">Протокол N 9 от 19.04.2023 </w:t>
      </w:r>
    </w:p>
    <w:p w:rsidR="00803496" w:rsidRPr="00C96620" w:rsidRDefault="00803496" w:rsidP="00803496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6C0F9D" w:rsidRDefault="006C0F9D" w:rsidP="006C0F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803496" w:rsidRPr="00637460" w:rsidRDefault="00803496" w:rsidP="006C0F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6C0F9D" w:rsidRPr="00637460" w:rsidRDefault="006C0F9D" w:rsidP="006C0F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РАБОЧАЯ ПРОГРАММА</w:t>
      </w:r>
    </w:p>
    <w:p w:rsidR="006C0F9D" w:rsidRPr="00637460" w:rsidRDefault="006C0F9D" w:rsidP="006C0F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6C0F9D" w:rsidRPr="00637460" w:rsidRDefault="006C0F9D" w:rsidP="006C0F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по дисциплине</w:t>
      </w:r>
    </w:p>
    <w:p w:rsidR="006C0F9D" w:rsidRPr="00637460" w:rsidRDefault="006C0F9D" w:rsidP="006C0F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6C0F9D" w:rsidRPr="00637460" w:rsidRDefault="006C0F9D" w:rsidP="006C0F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 xml:space="preserve">Наименование дисциплины ФТД.В.02 </w:t>
      </w:r>
      <w:r w:rsidRPr="00637460">
        <w:rPr>
          <w:bCs/>
          <w:color w:val="000000" w:themeColor="text1"/>
          <w:spacing w:val="4"/>
          <w:szCs w:val="24"/>
        </w:rPr>
        <w:t>«</w:t>
      </w:r>
      <w:r w:rsidRPr="00637460">
        <w:rPr>
          <w:color w:val="000000" w:themeColor="text1"/>
          <w:szCs w:val="24"/>
        </w:rPr>
        <w:t>Социология интернета»</w:t>
      </w:r>
    </w:p>
    <w:p w:rsidR="006C0F9D" w:rsidRPr="00637460" w:rsidRDefault="006C0F9D" w:rsidP="006C0F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 xml:space="preserve">Образовательная программа направления подготовки </w:t>
      </w:r>
      <w:r w:rsidRPr="00637460">
        <w:rPr>
          <w:bCs/>
          <w:color w:val="000000" w:themeColor="text1"/>
          <w:spacing w:val="4"/>
          <w:szCs w:val="24"/>
        </w:rPr>
        <w:t>38.03.01 «Экономика</w:t>
      </w:r>
      <w:r w:rsidRPr="00637460">
        <w:rPr>
          <w:color w:val="000000" w:themeColor="text1"/>
          <w:szCs w:val="24"/>
        </w:rPr>
        <w:t>», направленность (профиль): Финансы и кредит</w:t>
      </w:r>
    </w:p>
    <w:p w:rsidR="006C0F9D" w:rsidRPr="00637460" w:rsidRDefault="006C0F9D" w:rsidP="006C0F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olor w:val="000000" w:themeColor="text1"/>
          <w:szCs w:val="24"/>
        </w:rPr>
      </w:pPr>
    </w:p>
    <w:p w:rsidR="006C0F9D" w:rsidRPr="00637460" w:rsidRDefault="006C0F9D" w:rsidP="006C0F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6C0F9D" w:rsidRPr="00637460" w:rsidRDefault="006C0F9D" w:rsidP="006C0F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6C0F9D" w:rsidRPr="00637460" w:rsidRDefault="006C0F9D" w:rsidP="006C0F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6C0F9D" w:rsidRPr="00637460" w:rsidRDefault="006C0F9D" w:rsidP="006C0F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6C0F9D" w:rsidRPr="00637460" w:rsidRDefault="006C0F9D" w:rsidP="006C0F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6C0F9D" w:rsidRPr="00637460" w:rsidRDefault="006C0F9D" w:rsidP="006C0F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6C0F9D" w:rsidRPr="00637460" w:rsidRDefault="006C0F9D" w:rsidP="006C0F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6C0F9D" w:rsidRDefault="006C0F9D" w:rsidP="006C0F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803496" w:rsidRPr="00637460" w:rsidRDefault="00803496" w:rsidP="006C0F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6C0F9D" w:rsidRPr="00637460" w:rsidRDefault="006C0F9D" w:rsidP="006C0F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6C0F9D" w:rsidRPr="00637460" w:rsidRDefault="006C0F9D" w:rsidP="006C0F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</w:p>
    <w:p w:rsidR="006C0F9D" w:rsidRPr="00637460" w:rsidRDefault="006C0F9D" w:rsidP="006C0F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  <w:u w:val="single"/>
        </w:rPr>
      </w:pPr>
      <w:r w:rsidRPr="00637460">
        <w:rPr>
          <w:color w:val="000000" w:themeColor="text1"/>
          <w:szCs w:val="24"/>
        </w:rPr>
        <w:t>Квалификация - бакалавр</w:t>
      </w:r>
    </w:p>
    <w:p w:rsidR="006C0F9D" w:rsidRPr="00637460" w:rsidRDefault="006C0F9D" w:rsidP="006C0F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6C0F9D" w:rsidRPr="00637460" w:rsidRDefault="006C0F9D" w:rsidP="006C0F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6C0F9D" w:rsidRPr="00637460" w:rsidRDefault="006C0F9D" w:rsidP="006C0F9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Разработчик:</w:t>
      </w:r>
    </w:p>
    <w:p w:rsidR="006C0F9D" w:rsidRPr="00637460" w:rsidRDefault="006C0F9D" w:rsidP="006C0F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  <w:r w:rsidRPr="00637460">
        <w:rPr>
          <w:color w:val="000000" w:themeColor="text1"/>
          <w:sz w:val="20"/>
        </w:rPr>
        <w:t>Широкова М.Е., к.соц.н.</w:t>
      </w:r>
    </w:p>
    <w:p w:rsidR="006C0F9D" w:rsidRPr="00637460" w:rsidRDefault="006C0F9D" w:rsidP="006C0F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6C0F9D" w:rsidRPr="00637460" w:rsidRDefault="006C0F9D" w:rsidP="006C0F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6C0F9D" w:rsidRPr="00637460" w:rsidRDefault="006C0F9D" w:rsidP="006C0F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6C0F9D" w:rsidRPr="00637460" w:rsidRDefault="006C0F9D" w:rsidP="006C0F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6C0F9D" w:rsidRPr="00637460" w:rsidRDefault="006C0F9D" w:rsidP="006C0F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6C0F9D" w:rsidRPr="00637460" w:rsidRDefault="006C0F9D" w:rsidP="006C0F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ap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Москва 202</w:t>
      </w:r>
      <w:r w:rsidR="00803496">
        <w:rPr>
          <w:color w:val="000000" w:themeColor="text1"/>
          <w:sz w:val="20"/>
        </w:rPr>
        <w:t>3</w:t>
      </w:r>
      <w:bookmarkStart w:id="0" w:name="_GoBack"/>
      <w:bookmarkEnd w:id="0"/>
      <w:r w:rsidRPr="00637460">
        <w:rPr>
          <w:color w:val="000000" w:themeColor="text1"/>
          <w:sz w:val="20"/>
        </w:rPr>
        <w:br w:type="page"/>
      </w:r>
    </w:p>
    <w:p w:rsidR="006C0F9D" w:rsidRPr="00637460" w:rsidRDefault="006C0F9D" w:rsidP="006C0F9D">
      <w:pPr>
        <w:pStyle w:val="10"/>
        <w:tabs>
          <w:tab w:val="right" w:leader="dot" w:pos="9600"/>
        </w:tabs>
        <w:ind w:right="321"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lastRenderedPageBreak/>
        <w:t>1. Цели и задачи дисциплины</w:t>
      </w:r>
    </w:p>
    <w:p w:rsidR="006C0F9D" w:rsidRPr="00637460" w:rsidRDefault="006C0F9D" w:rsidP="006C0F9D">
      <w:pPr>
        <w:widowControl/>
        <w:tabs>
          <w:tab w:val="left" w:pos="900"/>
        </w:tabs>
        <w:snapToGrid/>
        <w:spacing w:before="0" w:after="0"/>
        <w:ind w:firstLine="709"/>
        <w:jc w:val="both"/>
        <w:rPr>
          <w:color w:val="000000" w:themeColor="text1"/>
          <w:sz w:val="20"/>
          <w:szCs w:val="24"/>
        </w:rPr>
      </w:pPr>
      <w:r w:rsidRPr="00637460">
        <w:rPr>
          <w:b/>
          <w:bCs/>
          <w:i/>
          <w:color w:val="000000" w:themeColor="text1"/>
          <w:sz w:val="20"/>
        </w:rPr>
        <w:t xml:space="preserve">Цель </w:t>
      </w:r>
      <w:r w:rsidRPr="00637460">
        <w:rPr>
          <w:b/>
          <w:i/>
          <w:color w:val="000000" w:themeColor="text1"/>
          <w:sz w:val="20"/>
        </w:rPr>
        <w:t>дисциплины</w:t>
      </w:r>
      <w:r w:rsidRPr="00637460">
        <w:rPr>
          <w:color w:val="000000" w:themeColor="text1"/>
          <w:sz w:val="20"/>
        </w:rPr>
        <w:t xml:space="preserve"> - </w:t>
      </w:r>
      <w:r w:rsidRPr="00637460">
        <w:rPr>
          <w:color w:val="000000" w:themeColor="text1"/>
          <w:sz w:val="20"/>
          <w:szCs w:val="24"/>
        </w:rPr>
        <w:t>ознакомление с теоретико-методологическими основами социологического подхода к Интернету как важнейшему социальному феномену современного общества, его функциями, структурой, перспективами развития, а также формирование системного комплекса знаний, навыков и умений по управлению сетью интернет-связей, социальных взаимодействий и отношений.</w:t>
      </w:r>
    </w:p>
    <w:p w:rsidR="006C0F9D" w:rsidRPr="00637460" w:rsidRDefault="006C0F9D" w:rsidP="006C0F9D">
      <w:pPr>
        <w:pStyle w:val="Default"/>
        <w:tabs>
          <w:tab w:val="left" w:pos="900"/>
        </w:tabs>
        <w:ind w:firstLine="709"/>
        <w:jc w:val="both"/>
        <w:rPr>
          <w:b/>
          <w:bCs/>
          <w:i/>
          <w:color w:val="000000" w:themeColor="text1"/>
          <w:sz w:val="20"/>
          <w:szCs w:val="20"/>
        </w:rPr>
      </w:pPr>
      <w:r w:rsidRPr="00637460">
        <w:rPr>
          <w:b/>
          <w:bCs/>
          <w:i/>
          <w:color w:val="000000" w:themeColor="text1"/>
          <w:sz w:val="20"/>
          <w:szCs w:val="20"/>
        </w:rPr>
        <w:t xml:space="preserve">Задачи дисциплины: </w:t>
      </w:r>
    </w:p>
    <w:p w:rsidR="006C0F9D" w:rsidRPr="00637460" w:rsidRDefault="006C0F9D" w:rsidP="006C0F9D">
      <w:pPr>
        <w:widowControl/>
        <w:numPr>
          <w:ilvl w:val="0"/>
          <w:numId w:val="13"/>
        </w:numPr>
        <w:tabs>
          <w:tab w:val="left" w:pos="900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>выявить социальные истоки возникновения и развития Интернета;</w:t>
      </w:r>
    </w:p>
    <w:p w:rsidR="006C0F9D" w:rsidRPr="00637460" w:rsidRDefault="006C0F9D" w:rsidP="006C0F9D">
      <w:pPr>
        <w:widowControl/>
        <w:numPr>
          <w:ilvl w:val="0"/>
          <w:numId w:val="13"/>
        </w:numPr>
        <w:tabs>
          <w:tab w:val="left" w:pos="900"/>
        </w:tabs>
        <w:snapToGrid/>
        <w:spacing w:before="0" w:after="0"/>
        <w:ind w:left="0" w:firstLine="709"/>
        <w:jc w:val="both"/>
        <w:rPr>
          <w:color w:val="000000" w:themeColor="text1"/>
          <w:spacing w:val="-6"/>
          <w:sz w:val="20"/>
          <w:szCs w:val="24"/>
        </w:rPr>
      </w:pPr>
      <w:r w:rsidRPr="00637460">
        <w:rPr>
          <w:color w:val="000000" w:themeColor="text1"/>
          <w:spacing w:val="-6"/>
          <w:sz w:val="20"/>
          <w:szCs w:val="24"/>
        </w:rPr>
        <w:t>рассмотреть Интернет как систему социальных связей, взаимодействий и отношений;</w:t>
      </w:r>
    </w:p>
    <w:p w:rsidR="006C0F9D" w:rsidRPr="00637460" w:rsidRDefault="006C0F9D" w:rsidP="006C0F9D">
      <w:pPr>
        <w:widowControl/>
        <w:numPr>
          <w:ilvl w:val="0"/>
          <w:numId w:val="13"/>
        </w:numPr>
        <w:tabs>
          <w:tab w:val="left" w:pos="900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>сформировать целостное представление о современном состоянии и перспективах развития сети Интернет;</w:t>
      </w:r>
    </w:p>
    <w:p w:rsidR="006C0F9D" w:rsidRPr="00637460" w:rsidRDefault="006C0F9D" w:rsidP="006C0F9D">
      <w:pPr>
        <w:widowControl/>
        <w:numPr>
          <w:ilvl w:val="0"/>
          <w:numId w:val="13"/>
        </w:numPr>
        <w:tabs>
          <w:tab w:val="left" w:pos="900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>определить влияние интернет-пространства на общественные, политические, экономические, социальные, культурные, религиозные и другие процессы;</w:t>
      </w:r>
    </w:p>
    <w:p w:rsidR="006C0F9D" w:rsidRPr="00637460" w:rsidRDefault="006C0F9D" w:rsidP="006C0F9D">
      <w:pPr>
        <w:widowControl/>
        <w:numPr>
          <w:ilvl w:val="0"/>
          <w:numId w:val="13"/>
        </w:numPr>
        <w:tabs>
          <w:tab w:val="left" w:pos="900"/>
        </w:tabs>
        <w:snapToGrid/>
        <w:spacing w:before="0" w:after="0"/>
        <w:ind w:left="0" w:firstLine="709"/>
        <w:jc w:val="both"/>
        <w:rPr>
          <w:color w:val="000000" w:themeColor="text1"/>
          <w:spacing w:val="-6"/>
          <w:sz w:val="20"/>
          <w:szCs w:val="24"/>
        </w:rPr>
      </w:pPr>
      <w:r w:rsidRPr="00637460">
        <w:rPr>
          <w:color w:val="000000" w:themeColor="text1"/>
          <w:spacing w:val="-6"/>
          <w:sz w:val="20"/>
          <w:szCs w:val="24"/>
        </w:rPr>
        <w:t>рассмотреть влияние развития Интернета на изменение системы социальной коммуникации;</w:t>
      </w:r>
    </w:p>
    <w:p w:rsidR="006C0F9D" w:rsidRPr="00637460" w:rsidRDefault="006C0F9D" w:rsidP="006C0F9D">
      <w:pPr>
        <w:widowControl/>
        <w:numPr>
          <w:ilvl w:val="0"/>
          <w:numId w:val="13"/>
        </w:numPr>
        <w:tabs>
          <w:tab w:val="left" w:pos="900"/>
        </w:tabs>
        <w:snapToGrid/>
        <w:spacing w:before="0" w:after="0"/>
        <w:ind w:left="0" w:firstLine="709"/>
        <w:jc w:val="both"/>
        <w:rPr>
          <w:color w:val="000000" w:themeColor="text1"/>
          <w:spacing w:val="-6"/>
          <w:sz w:val="20"/>
          <w:szCs w:val="24"/>
        </w:rPr>
      </w:pPr>
      <w:r w:rsidRPr="00637460">
        <w:rPr>
          <w:color w:val="000000" w:themeColor="text1"/>
          <w:spacing w:val="-6"/>
          <w:sz w:val="20"/>
          <w:szCs w:val="24"/>
        </w:rPr>
        <w:t>ознакомить с позитивными и негативными последствиями влияния Интернета на общество;</w:t>
      </w:r>
    </w:p>
    <w:p w:rsidR="006C0F9D" w:rsidRPr="00637460" w:rsidRDefault="006C0F9D" w:rsidP="006C0F9D">
      <w:pPr>
        <w:widowControl/>
        <w:numPr>
          <w:ilvl w:val="0"/>
          <w:numId w:val="13"/>
        </w:numPr>
        <w:tabs>
          <w:tab w:val="left" w:pos="900"/>
        </w:tabs>
        <w:snapToGrid/>
        <w:spacing w:before="0" w:after="0"/>
        <w:ind w:left="0" w:firstLine="709"/>
        <w:jc w:val="both"/>
        <w:rPr>
          <w:color w:val="000000" w:themeColor="text1"/>
          <w:spacing w:val="-6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>раскрыть проблему сохранения культурной идентичности в условиях глобализации, использования Интернета для развития и сохранения национально-культурного достояния, формирование электронных коллекций и библиотек;</w:t>
      </w:r>
    </w:p>
    <w:p w:rsidR="006C0F9D" w:rsidRPr="00637460" w:rsidRDefault="006C0F9D" w:rsidP="006C0F9D">
      <w:pPr>
        <w:widowControl/>
        <w:numPr>
          <w:ilvl w:val="0"/>
          <w:numId w:val="13"/>
        </w:numPr>
        <w:tabs>
          <w:tab w:val="left" w:pos="900"/>
        </w:tabs>
        <w:snapToGrid/>
        <w:spacing w:before="0" w:after="0"/>
        <w:ind w:left="0" w:firstLine="709"/>
        <w:jc w:val="both"/>
        <w:rPr>
          <w:color w:val="000000" w:themeColor="text1"/>
          <w:spacing w:val="-6"/>
          <w:sz w:val="20"/>
          <w:szCs w:val="24"/>
        </w:rPr>
      </w:pPr>
      <w:r w:rsidRPr="00637460">
        <w:rPr>
          <w:color w:val="000000" w:themeColor="text1"/>
          <w:spacing w:val="-6"/>
          <w:sz w:val="20"/>
          <w:szCs w:val="24"/>
        </w:rPr>
        <w:t>вооружить методикой и техникой социологического исследования интернет-аудитории, развить практические навыки и умения в области анализа конкретных проблем и ситуаций в профессиональной деятельности с помощью интернет-технологий;</w:t>
      </w:r>
    </w:p>
    <w:p w:rsidR="006C0F9D" w:rsidRPr="00637460" w:rsidRDefault="006C0F9D" w:rsidP="006C0F9D">
      <w:pPr>
        <w:widowControl/>
        <w:numPr>
          <w:ilvl w:val="0"/>
          <w:numId w:val="13"/>
        </w:numPr>
        <w:tabs>
          <w:tab w:val="left" w:pos="900"/>
        </w:tabs>
        <w:snapToGrid/>
        <w:spacing w:before="0" w:after="0"/>
        <w:ind w:left="0" w:firstLine="709"/>
        <w:jc w:val="both"/>
        <w:rPr>
          <w:color w:val="000000" w:themeColor="text1"/>
          <w:spacing w:val="-6"/>
          <w:sz w:val="20"/>
          <w:szCs w:val="24"/>
        </w:rPr>
      </w:pPr>
      <w:r w:rsidRPr="00637460">
        <w:rPr>
          <w:color w:val="000000" w:themeColor="text1"/>
          <w:spacing w:val="-6"/>
          <w:sz w:val="20"/>
          <w:szCs w:val="24"/>
        </w:rPr>
        <w:t>научить самостоятельно применять технологии социологического исследования в сети Интернет.</w:t>
      </w:r>
    </w:p>
    <w:p w:rsidR="006C0F9D" w:rsidRPr="00637460" w:rsidRDefault="006C0F9D" w:rsidP="006C0F9D">
      <w:pPr>
        <w:pStyle w:val="aff8"/>
        <w:tabs>
          <w:tab w:val="left" w:pos="1080"/>
        </w:tabs>
        <w:spacing w:before="0" w:after="0"/>
        <w:ind w:left="0" w:firstLine="709"/>
        <w:jc w:val="both"/>
        <w:rPr>
          <w:color w:val="000000" w:themeColor="text1"/>
          <w:spacing w:val="-6"/>
          <w:sz w:val="20"/>
        </w:rPr>
      </w:pPr>
    </w:p>
    <w:p w:rsidR="006C0F9D" w:rsidRPr="00637460" w:rsidRDefault="006C0F9D" w:rsidP="006C0F9D">
      <w:pPr>
        <w:pStyle w:val="10"/>
        <w:tabs>
          <w:tab w:val="right" w:leader="dot" w:pos="9600"/>
        </w:tabs>
        <w:ind w:right="321"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2. Место дисциплины в структуре ОП</w:t>
      </w:r>
    </w:p>
    <w:p w:rsidR="006C0F9D" w:rsidRPr="00637460" w:rsidRDefault="006C0F9D" w:rsidP="006C0F9D">
      <w:pPr>
        <w:pStyle w:val="2f0"/>
        <w:tabs>
          <w:tab w:val="left" w:pos="0"/>
          <w:tab w:val="left" w:pos="900"/>
        </w:tabs>
        <w:suppressAutoHyphens/>
        <w:ind w:firstLine="710"/>
        <w:jc w:val="both"/>
        <w:rPr>
          <w:b w:val="0"/>
          <w:color w:val="000000" w:themeColor="text1"/>
        </w:rPr>
      </w:pPr>
      <w:r w:rsidRPr="00637460">
        <w:rPr>
          <w:b w:val="0"/>
          <w:color w:val="000000" w:themeColor="text1"/>
        </w:rPr>
        <w:t xml:space="preserve">Дисциплина «Социология интернета» относится к факультативным дисциплинам. </w:t>
      </w:r>
    </w:p>
    <w:p w:rsidR="006C0F9D" w:rsidRPr="00637460" w:rsidRDefault="006C0F9D" w:rsidP="006C0F9D">
      <w:pPr>
        <w:pStyle w:val="10"/>
        <w:tabs>
          <w:tab w:val="left" w:pos="0"/>
          <w:tab w:val="right" w:leader="dot" w:pos="9600"/>
        </w:tabs>
        <w:ind w:firstLine="710"/>
        <w:rPr>
          <w:rFonts w:ascii="Times New Roman" w:hAnsi="Times New Roman"/>
          <w:color w:val="000000" w:themeColor="text1"/>
        </w:rPr>
      </w:pPr>
    </w:p>
    <w:p w:rsidR="006C0F9D" w:rsidRPr="00637460" w:rsidRDefault="006C0F9D" w:rsidP="006C0F9D">
      <w:pPr>
        <w:pStyle w:val="10"/>
        <w:tabs>
          <w:tab w:val="left" w:pos="0"/>
          <w:tab w:val="right" w:leader="dot" w:pos="9600"/>
        </w:tabs>
        <w:ind w:firstLine="710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3. Планируемые результаты обучения по дисциплине</w:t>
      </w:r>
    </w:p>
    <w:p w:rsidR="006C0F9D" w:rsidRPr="00637460" w:rsidRDefault="006C0F9D" w:rsidP="006C0F9D">
      <w:pPr>
        <w:tabs>
          <w:tab w:val="left" w:pos="900"/>
          <w:tab w:val="left" w:pos="108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результате изучения дисциплины обучающийся должен освоить:</w:t>
      </w:r>
    </w:p>
    <w:p w:rsidR="006C0F9D" w:rsidRPr="00637460" w:rsidRDefault="006C0F9D" w:rsidP="006C0F9D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универсальную компетенцию</w:t>
      </w:r>
    </w:p>
    <w:p w:rsidR="006C0F9D" w:rsidRPr="00637460" w:rsidRDefault="006C0F9D" w:rsidP="006C0F9D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УК-3. Способен осуществлять социальное взаимодействие и реализовывать свою роль в команде.</w:t>
      </w:r>
    </w:p>
    <w:p w:rsidR="006C0F9D" w:rsidRPr="00637460" w:rsidRDefault="006C0F9D" w:rsidP="006C0F9D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b/>
          <w:i/>
          <w:color w:val="000000" w:themeColor="text1"/>
          <w:sz w:val="20"/>
        </w:rPr>
      </w:pPr>
    </w:p>
    <w:p w:rsidR="006C0F9D" w:rsidRPr="00637460" w:rsidRDefault="006C0F9D" w:rsidP="006C0F9D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  <w:r w:rsidRPr="00637460">
        <w:rPr>
          <w:b/>
          <w:i/>
          <w:color w:val="000000" w:themeColor="text1"/>
          <w:sz w:val="20"/>
        </w:rPr>
        <w:t>Результаты освоения дисциплины, установленные индикаторы достижения компетенций</w:t>
      </w:r>
    </w:p>
    <w:p w:rsidR="006C0F9D" w:rsidRPr="00637460" w:rsidRDefault="006C0F9D" w:rsidP="006C0F9D">
      <w:pPr>
        <w:pStyle w:val="aff8"/>
        <w:tabs>
          <w:tab w:val="left" w:pos="900"/>
        </w:tabs>
        <w:suppressAutoHyphens/>
        <w:spacing w:before="0" w:after="0"/>
        <w:ind w:left="709"/>
        <w:jc w:val="both"/>
        <w:rPr>
          <w:color w:val="000000" w:themeColor="text1"/>
          <w:sz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3673"/>
        <w:gridCol w:w="4394"/>
      </w:tblGrid>
      <w:tr w:rsidR="006C0F9D" w:rsidRPr="00637460" w:rsidTr="004A57FA">
        <w:trPr>
          <w:tblHeader/>
        </w:trPr>
        <w:tc>
          <w:tcPr>
            <w:tcW w:w="1822" w:type="dxa"/>
          </w:tcPr>
          <w:p w:rsidR="006C0F9D" w:rsidRPr="00637460" w:rsidRDefault="006C0F9D" w:rsidP="006C0F9D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Наименование </w:t>
            </w:r>
            <w:r w:rsidRPr="00637460">
              <w:rPr>
                <w:b/>
                <w:color w:val="000000" w:themeColor="text1"/>
                <w:sz w:val="20"/>
              </w:rPr>
              <w:br/>
              <w:t>компетенции</w:t>
            </w:r>
          </w:p>
        </w:tc>
        <w:tc>
          <w:tcPr>
            <w:tcW w:w="3673" w:type="dxa"/>
          </w:tcPr>
          <w:p w:rsidR="006C0F9D" w:rsidRPr="00637460" w:rsidRDefault="006C0F9D" w:rsidP="006C0F9D">
            <w:pPr>
              <w:tabs>
                <w:tab w:val="left" w:pos="234"/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Индикаторы достижения компетенции</w:t>
            </w:r>
          </w:p>
        </w:tc>
        <w:tc>
          <w:tcPr>
            <w:tcW w:w="4394" w:type="dxa"/>
          </w:tcPr>
          <w:p w:rsidR="006C0F9D" w:rsidRPr="00637460" w:rsidRDefault="006C0F9D" w:rsidP="006C0F9D">
            <w:pPr>
              <w:tabs>
                <w:tab w:val="left" w:pos="181"/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Показатели (планируемые) результаты </w:t>
            </w:r>
            <w:r w:rsidRPr="00637460">
              <w:rPr>
                <w:b/>
                <w:color w:val="000000" w:themeColor="text1"/>
                <w:sz w:val="20"/>
              </w:rPr>
              <w:br/>
              <w:t>обучения</w:t>
            </w:r>
          </w:p>
        </w:tc>
      </w:tr>
      <w:tr w:rsidR="006C0F9D" w:rsidRPr="00637460" w:rsidTr="004A57FA">
        <w:tc>
          <w:tcPr>
            <w:tcW w:w="1822" w:type="dxa"/>
            <w:vMerge w:val="restart"/>
          </w:tcPr>
          <w:p w:rsidR="006C0F9D" w:rsidRPr="00637460" w:rsidRDefault="006C0F9D" w:rsidP="006C0F9D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УК-3. Способен осуществлять социальное взаимодействие и реализовывать свою роль в команде</w:t>
            </w:r>
            <w:r w:rsidRPr="00637460">
              <w:rPr>
                <w:b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3673" w:type="dxa"/>
            <w:vMerge w:val="restart"/>
          </w:tcPr>
          <w:p w:rsidR="006C0F9D" w:rsidRPr="00637460" w:rsidRDefault="006C0F9D" w:rsidP="006C0F9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УК-3.1. Знает: принципы и механизмы социального взаимодействия; виды и</w:t>
            </w:r>
          </w:p>
          <w:p w:rsidR="006C0F9D" w:rsidRPr="00637460" w:rsidRDefault="006C0F9D" w:rsidP="006C0F9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функции  межличностного</w:t>
            </w:r>
          </w:p>
          <w:p w:rsidR="006C0F9D" w:rsidRPr="00637460" w:rsidRDefault="006C0F9D" w:rsidP="006C0F9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общения; закономерности</w:t>
            </w:r>
          </w:p>
          <w:p w:rsidR="006C0F9D" w:rsidRPr="00637460" w:rsidRDefault="006C0F9D" w:rsidP="006C0F9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осуществления деловой</w:t>
            </w:r>
          </w:p>
          <w:p w:rsidR="006C0F9D" w:rsidRPr="00637460" w:rsidRDefault="006C0F9D" w:rsidP="006C0F9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коммуникации; принципы и механизмы</w:t>
            </w:r>
          </w:p>
          <w:p w:rsidR="006C0F9D" w:rsidRPr="00637460" w:rsidRDefault="006C0F9D" w:rsidP="006C0F9D">
            <w:pPr>
              <w:spacing w:before="0" w:after="0"/>
              <w:rPr>
                <w:color w:val="000000" w:themeColor="text1"/>
              </w:rPr>
            </w:pPr>
            <w:r w:rsidRPr="00637460">
              <w:rPr>
                <w:color w:val="000000" w:themeColor="text1"/>
                <w:sz w:val="20"/>
              </w:rPr>
              <w:t>функционирования команды как социальной группы</w:t>
            </w:r>
          </w:p>
          <w:p w:rsidR="006C0F9D" w:rsidRPr="00637460" w:rsidRDefault="006C0F9D" w:rsidP="006C0F9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УК-3.2. Умеет: выбирать</w:t>
            </w:r>
          </w:p>
          <w:p w:rsidR="006C0F9D" w:rsidRPr="00637460" w:rsidRDefault="006C0F9D" w:rsidP="006C0F9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стратегию социального</w:t>
            </w:r>
          </w:p>
          <w:p w:rsidR="006C0F9D" w:rsidRPr="00637460" w:rsidRDefault="006C0F9D" w:rsidP="006C0F9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взаимодействия; осуществлять интеграцию личных и социальных интересов; применять</w:t>
            </w:r>
          </w:p>
          <w:p w:rsidR="006C0F9D" w:rsidRPr="00637460" w:rsidRDefault="006C0F9D" w:rsidP="006C0F9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принципы и методы</w:t>
            </w:r>
          </w:p>
          <w:p w:rsidR="006C0F9D" w:rsidRPr="00637460" w:rsidRDefault="006C0F9D" w:rsidP="006C0F9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организации командной</w:t>
            </w:r>
          </w:p>
          <w:p w:rsidR="006C0F9D" w:rsidRPr="00637460" w:rsidRDefault="006C0F9D" w:rsidP="006C0F9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деятельности</w:t>
            </w:r>
          </w:p>
          <w:p w:rsidR="006C0F9D" w:rsidRPr="00637460" w:rsidRDefault="006C0F9D" w:rsidP="006C0F9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УК-3.3. Владеет:</w:t>
            </w:r>
          </w:p>
          <w:p w:rsidR="006C0F9D" w:rsidRPr="00637460" w:rsidRDefault="006C0F9D" w:rsidP="006C0F9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навыками работы в</w:t>
            </w:r>
          </w:p>
          <w:p w:rsidR="006C0F9D" w:rsidRPr="00637460" w:rsidRDefault="006C0F9D" w:rsidP="006C0F9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команде, создания команды для выполнения практических задач;</w:t>
            </w:r>
          </w:p>
          <w:p w:rsidR="006C0F9D" w:rsidRPr="00637460" w:rsidRDefault="006C0F9D" w:rsidP="006C0F9D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участия в разработке стратегии командной работы; навыками</w:t>
            </w:r>
          </w:p>
          <w:p w:rsidR="006C0F9D" w:rsidRPr="00637460" w:rsidRDefault="006C0F9D" w:rsidP="006C0F9D">
            <w:pPr>
              <w:spacing w:before="0" w:after="0"/>
              <w:rPr>
                <w:color w:val="000000" w:themeColor="text1"/>
              </w:rPr>
            </w:pPr>
            <w:r w:rsidRPr="00637460">
              <w:rPr>
                <w:color w:val="000000" w:themeColor="text1"/>
                <w:sz w:val="20"/>
              </w:rPr>
              <w:t>эффективной коммуникации в процессе социального взаимодействия</w:t>
            </w:r>
          </w:p>
        </w:tc>
        <w:tc>
          <w:tcPr>
            <w:tcW w:w="4394" w:type="dxa"/>
          </w:tcPr>
          <w:p w:rsidR="006C0F9D" w:rsidRPr="00637460" w:rsidRDefault="006C0F9D" w:rsidP="006C0F9D">
            <w:pPr>
              <w:tabs>
                <w:tab w:val="left" w:pos="181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Знать:</w:t>
            </w:r>
          </w:p>
          <w:p w:rsidR="006C0F9D" w:rsidRPr="00637460" w:rsidRDefault="006C0F9D" w:rsidP="006C0F9D">
            <w:pPr>
              <w:pStyle w:val="226"/>
              <w:numPr>
                <w:ilvl w:val="0"/>
                <w:numId w:val="14"/>
              </w:numPr>
              <w:tabs>
                <w:tab w:val="clear" w:pos="720"/>
                <w:tab w:val="left" w:pos="181"/>
                <w:tab w:val="left" w:pos="247"/>
              </w:tabs>
              <w:ind w:left="0" w:firstLine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теоретические основы отраслевых социологических дисциплин; </w:t>
            </w:r>
          </w:p>
          <w:p w:rsidR="006C0F9D" w:rsidRPr="00637460" w:rsidRDefault="006C0F9D" w:rsidP="006C0F9D">
            <w:pPr>
              <w:pStyle w:val="Default"/>
              <w:numPr>
                <w:ilvl w:val="0"/>
                <w:numId w:val="14"/>
              </w:numPr>
              <w:tabs>
                <w:tab w:val="clear" w:pos="720"/>
                <w:tab w:val="left" w:pos="181"/>
                <w:tab w:val="left" w:pos="247"/>
              </w:tabs>
              <w:ind w:left="0" w:firstLine="0"/>
              <w:jc w:val="both"/>
              <w:rPr>
                <w:color w:val="000000" w:themeColor="text1"/>
                <w:spacing w:val="-6"/>
                <w:sz w:val="20"/>
                <w:szCs w:val="20"/>
              </w:rPr>
            </w:pPr>
            <w:r w:rsidRPr="00637460">
              <w:rPr>
                <w:color w:val="000000" w:themeColor="text1"/>
                <w:spacing w:val="-6"/>
                <w:sz w:val="20"/>
                <w:szCs w:val="20"/>
              </w:rPr>
              <w:t>теоретико-методологические основы социологического подхода к исследованию Интернета;</w:t>
            </w:r>
          </w:p>
          <w:p w:rsidR="006C0F9D" w:rsidRPr="00637460" w:rsidRDefault="006C0F9D" w:rsidP="006C0F9D">
            <w:pPr>
              <w:pStyle w:val="afffffffd"/>
              <w:numPr>
                <w:ilvl w:val="0"/>
                <w:numId w:val="14"/>
              </w:numPr>
              <w:tabs>
                <w:tab w:val="clear" w:pos="720"/>
                <w:tab w:val="left" w:pos="181"/>
                <w:tab w:val="left" w:pos="247"/>
              </w:tabs>
              <w:spacing w:line="240" w:lineRule="auto"/>
              <w:ind w:left="0" w:firstLine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37460">
              <w:rPr>
                <w:rFonts w:cs="Times New Roman"/>
                <w:color w:val="000000" w:themeColor="text1"/>
                <w:sz w:val="20"/>
                <w:szCs w:val="20"/>
              </w:rPr>
              <w:t>сущность, основные теоретические модели и концепции информационного общества, его особенности и отличие от других типов общества;</w:t>
            </w:r>
          </w:p>
          <w:p w:rsidR="006C0F9D" w:rsidRPr="00637460" w:rsidRDefault="006C0F9D" w:rsidP="006C0F9D">
            <w:pPr>
              <w:pStyle w:val="afffffffd"/>
              <w:numPr>
                <w:ilvl w:val="0"/>
                <w:numId w:val="14"/>
              </w:numPr>
              <w:tabs>
                <w:tab w:val="clear" w:pos="720"/>
                <w:tab w:val="left" w:pos="181"/>
                <w:tab w:val="left" w:pos="247"/>
              </w:tabs>
              <w:spacing w:line="240" w:lineRule="auto"/>
              <w:ind w:left="0" w:firstLine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37460">
              <w:rPr>
                <w:rFonts w:cs="Times New Roman"/>
                <w:color w:val="000000" w:themeColor="text1"/>
                <w:sz w:val="20"/>
                <w:szCs w:val="20"/>
              </w:rPr>
              <w:t xml:space="preserve">основные принципы и специфические особенности организации сети Интернет; </w:t>
            </w:r>
          </w:p>
          <w:p w:rsidR="006C0F9D" w:rsidRPr="00637460" w:rsidRDefault="006C0F9D" w:rsidP="006C0F9D">
            <w:pPr>
              <w:pStyle w:val="afffffffd"/>
              <w:numPr>
                <w:ilvl w:val="0"/>
                <w:numId w:val="14"/>
              </w:numPr>
              <w:tabs>
                <w:tab w:val="clear" w:pos="720"/>
                <w:tab w:val="left" w:pos="181"/>
                <w:tab w:val="left" w:pos="247"/>
              </w:tabs>
              <w:spacing w:line="240" w:lineRule="auto"/>
              <w:ind w:left="0" w:firstLine="0"/>
              <w:rPr>
                <w:rFonts w:cs="Times New Roman"/>
                <w:color w:val="000000" w:themeColor="text1"/>
                <w:spacing w:val="-6"/>
                <w:sz w:val="20"/>
                <w:szCs w:val="20"/>
              </w:rPr>
            </w:pPr>
            <w:r w:rsidRPr="00637460">
              <w:rPr>
                <w:rFonts w:cs="Times New Roman"/>
                <w:color w:val="000000" w:themeColor="text1"/>
                <w:spacing w:val="-6"/>
                <w:sz w:val="20"/>
                <w:szCs w:val="20"/>
              </w:rPr>
              <w:t xml:space="preserve">социальные предпосылки, условия и последствия возникновения и развития Интернета; </w:t>
            </w:r>
          </w:p>
          <w:p w:rsidR="006C0F9D" w:rsidRPr="00637460" w:rsidRDefault="006C0F9D" w:rsidP="006C0F9D">
            <w:pPr>
              <w:pStyle w:val="afffffffd"/>
              <w:numPr>
                <w:ilvl w:val="0"/>
                <w:numId w:val="14"/>
              </w:numPr>
              <w:tabs>
                <w:tab w:val="clear" w:pos="720"/>
                <w:tab w:val="left" w:pos="181"/>
                <w:tab w:val="left" w:pos="247"/>
              </w:tabs>
              <w:spacing w:line="240" w:lineRule="auto"/>
              <w:ind w:left="0" w:firstLine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37460">
              <w:rPr>
                <w:rFonts w:cs="Times New Roman"/>
                <w:color w:val="000000" w:themeColor="text1"/>
                <w:sz w:val="20"/>
                <w:szCs w:val="20"/>
              </w:rPr>
              <w:t xml:space="preserve">основные службы, сервисы и ресурсы Интернета, а также системы управления ими; </w:t>
            </w:r>
          </w:p>
          <w:p w:rsidR="006C0F9D" w:rsidRPr="00637460" w:rsidRDefault="006C0F9D" w:rsidP="006C0F9D">
            <w:pPr>
              <w:pStyle w:val="afff1"/>
              <w:numPr>
                <w:ilvl w:val="0"/>
                <w:numId w:val="14"/>
              </w:numPr>
              <w:tabs>
                <w:tab w:val="clear" w:pos="720"/>
                <w:tab w:val="left" w:pos="181"/>
                <w:tab w:val="left" w:pos="247"/>
              </w:tabs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влияние Интернета на различные сферы общественной жизни и деятельности;</w:t>
            </w:r>
          </w:p>
          <w:p w:rsidR="006C0F9D" w:rsidRPr="00637460" w:rsidRDefault="006C0F9D" w:rsidP="006C0F9D">
            <w:pPr>
              <w:pStyle w:val="afff1"/>
              <w:numPr>
                <w:ilvl w:val="0"/>
                <w:numId w:val="14"/>
              </w:numPr>
              <w:tabs>
                <w:tab w:val="clear" w:pos="720"/>
                <w:tab w:val="left" w:pos="181"/>
                <w:tab w:val="left" w:pos="247"/>
              </w:tabs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современное состояние интернет-исследований в России и мире;</w:t>
            </w:r>
          </w:p>
        </w:tc>
      </w:tr>
      <w:tr w:rsidR="006C0F9D" w:rsidRPr="00637460" w:rsidTr="004A57FA">
        <w:tc>
          <w:tcPr>
            <w:tcW w:w="1822" w:type="dxa"/>
            <w:vMerge/>
          </w:tcPr>
          <w:p w:rsidR="006C0F9D" w:rsidRPr="00637460" w:rsidRDefault="006C0F9D" w:rsidP="006C0F9D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3673" w:type="dxa"/>
            <w:vMerge/>
          </w:tcPr>
          <w:p w:rsidR="006C0F9D" w:rsidRPr="00637460" w:rsidRDefault="006C0F9D" w:rsidP="006C0F9D">
            <w:pPr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394" w:type="dxa"/>
          </w:tcPr>
          <w:p w:rsidR="006C0F9D" w:rsidRPr="00637460" w:rsidRDefault="006C0F9D" w:rsidP="006C0F9D">
            <w:pPr>
              <w:tabs>
                <w:tab w:val="left" w:pos="181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Уметь:</w:t>
            </w:r>
          </w:p>
          <w:p w:rsidR="006C0F9D" w:rsidRPr="00637460" w:rsidRDefault="006C0F9D" w:rsidP="006C0F9D">
            <w:pPr>
              <w:pStyle w:val="226"/>
              <w:numPr>
                <w:ilvl w:val="0"/>
                <w:numId w:val="15"/>
              </w:numPr>
              <w:tabs>
                <w:tab w:val="clear" w:pos="720"/>
                <w:tab w:val="left" w:pos="181"/>
                <w:tab w:val="left" w:pos="247"/>
                <w:tab w:val="left" w:pos="427"/>
              </w:tabs>
              <w:ind w:left="0" w:firstLine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производить, отбирать, обрабатывать и анализировать данные о социальных процессах и социальных общностях;</w:t>
            </w:r>
          </w:p>
          <w:p w:rsidR="006C0F9D" w:rsidRPr="00637460" w:rsidRDefault="006C0F9D" w:rsidP="006C0F9D">
            <w:pPr>
              <w:pStyle w:val="Default"/>
              <w:numPr>
                <w:ilvl w:val="0"/>
                <w:numId w:val="15"/>
              </w:numPr>
              <w:tabs>
                <w:tab w:val="clear" w:pos="720"/>
                <w:tab w:val="left" w:pos="181"/>
                <w:tab w:val="left" w:pos="247"/>
                <w:tab w:val="left" w:pos="427"/>
              </w:tabs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bCs/>
                <w:iCs/>
                <w:color w:val="000000" w:themeColor="text1"/>
                <w:sz w:val="20"/>
                <w:szCs w:val="20"/>
              </w:rPr>
              <w:t>проводить сравнительный анализ позитивных и негативных сторон воздействия Интернета на общество;</w:t>
            </w:r>
          </w:p>
          <w:p w:rsidR="006C0F9D" w:rsidRPr="00637460" w:rsidRDefault="006C0F9D" w:rsidP="006C0F9D">
            <w:pPr>
              <w:pStyle w:val="afffffffd"/>
              <w:numPr>
                <w:ilvl w:val="0"/>
                <w:numId w:val="15"/>
              </w:numPr>
              <w:tabs>
                <w:tab w:val="clear" w:pos="720"/>
                <w:tab w:val="left" w:pos="181"/>
                <w:tab w:val="left" w:pos="247"/>
                <w:tab w:val="left" w:pos="427"/>
              </w:tabs>
              <w:spacing w:line="240" w:lineRule="auto"/>
              <w:ind w:left="0" w:firstLine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37460">
              <w:rPr>
                <w:rFonts w:cs="Times New Roman"/>
                <w:color w:val="000000" w:themeColor="text1"/>
                <w:sz w:val="20"/>
                <w:szCs w:val="20"/>
              </w:rPr>
              <w:t xml:space="preserve">осуществлять поиск информационных </w:t>
            </w:r>
            <w:proofErr w:type="spellStart"/>
            <w:r w:rsidRPr="00637460">
              <w:rPr>
                <w:rFonts w:cs="Times New Roman"/>
                <w:color w:val="000000" w:themeColor="text1"/>
                <w:sz w:val="20"/>
                <w:szCs w:val="20"/>
              </w:rPr>
              <w:lastRenderedPageBreak/>
              <w:t>интернет-ресурсов</w:t>
            </w:r>
            <w:proofErr w:type="spellEnd"/>
            <w:r w:rsidRPr="00637460">
              <w:rPr>
                <w:rFonts w:cs="Times New Roman"/>
                <w:color w:val="000000" w:themeColor="text1"/>
                <w:sz w:val="20"/>
                <w:szCs w:val="20"/>
              </w:rPr>
              <w:t xml:space="preserve"> с использованием каталогов, рубрикаторов и поисковых систем;</w:t>
            </w:r>
          </w:p>
          <w:p w:rsidR="006C0F9D" w:rsidRPr="00637460" w:rsidRDefault="006C0F9D" w:rsidP="006C0F9D">
            <w:pPr>
              <w:pStyle w:val="afffffffd"/>
              <w:numPr>
                <w:ilvl w:val="0"/>
                <w:numId w:val="15"/>
              </w:numPr>
              <w:tabs>
                <w:tab w:val="clear" w:pos="720"/>
                <w:tab w:val="left" w:pos="181"/>
                <w:tab w:val="left" w:pos="247"/>
                <w:tab w:val="left" w:pos="427"/>
              </w:tabs>
              <w:spacing w:line="240" w:lineRule="auto"/>
              <w:ind w:left="0" w:firstLine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37460">
              <w:rPr>
                <w:rFonts w:cs="Times New Roman"/>
                <w:color w:val="000000" w:themeColor="text1"/>
                <w:sz w:val="20"/>
                <w:szCs w:val="20"/>
              </w:rPr>
              <w:t>сформулировать замысел, концепцию, цели и задачи исследования интернет-аудитории с учетом специфики интернет-пространства;</w:t>
            </w:r>
          </w:p>
          <w:p w:rsidR="006C0F9D" w:rsidRPr="00637460" w:rsidRDefault="006C0F9D" w:rsidP="006C0F9D">
            <w:pPr>
              <w:pStyle w:val="afffffffd"/>
              <w:numPr>
                <w:ilvl w:val="0"/>
                <w:numId w:val="15"/>
              </w:numPr>
              <w:tabs>
                <w:tab w:val="clear" w:pos="720"/>
                <w:tab w:val="left" w:pos="181"/>
                <w:tab w:val="left" w:pos="247"/>
                <w:tab w:val="left" w:pos="427"/>
              </w:tabs>
              <w:spacing w:line="240" w:lineRule="auto"/>
              <w:ind w:left="0" w:firstLine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37460">
              <w:rPr>
                <w:rFonts w:cs="Times New Roman"/>
                <w:color w:val="000000" w:themeColor="text1"/>
                <w:sz w:val="20"/>
                <w:szCs w:val="20"/>
              </w:rPr>
              <w:t>разрабатывать программу и необходимый инструментарий прикладного социологического исследования интернет-аудитории;</w:t>
            </w:r>
          </w:p>
          <w:p w:rsidR="006C0F9D" w:rsidRPr="00637460" w:rsidRDefault="006C0F9D" w:rsidP="006C0F9D">
            <w:pPr>
              <w:numPr>
                <w:ilvl w:val="0"/>
                <w:numId w:val="15"/>
              </w:numPr>
              <w:tabs>
                <w:tab w:val="clear" w:pos="720"/>
                <w:tab w:val="left" w:pos="181"/>
                <w:tab w:val="left" w:pos="247"/>
                <w:tab w:val="left" w:pos="427"/>
                <w:tab w:val="left" w:pos="1134"/>
              </w:tabs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создать и разместить в Интернете </w:t>
            </w:r>
            <w:proofErr w:type="spellStart"/>
            <w:r w:rsidRPr="00637460">
              <w:rPr>
                <w:color w:val="000000" w:themeColor="text1"/>
                <w:sz w:val="20"/>
              </w:rPr>
              <w:t>web</w:t>
            </w:r>
            <w:proofErr w:type="spellEnd"/>
            <w:r w:rsidRPr="00637460">
              <w:rPr>
                <w:color w:val="000000" w:themeColor="text1"/>
                <w:sz w:val="20"/>
              </w:rPr>
              <w:t>-опросник для проведения онлайн-опроса;</w:t>
            </w:r>
          </w:p>
        </w:tc>
      </w:tr>
      <w:tr w:rsidR="006C0F9D" w:rsidRPr="00637460" w:rsidTr="004A57FA">
        <w:trPr>
          <w:trHeight w:val="426"/>
        </w:trPr>
        <w:tc>
          <w:tcPr>
            <w:tcW w:w="1822" w:type="dxa"/>
            <w:vMerge/>
          </w:tcPr>
          <w:p w:rsidR="006C0F9D" w:rsidRPr="00637460" w:rsidRDefault="006C0F9D" w:rsidP="006C0F9D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3673" w:type="dxa"/>
            <w:vMerge/>
          </w:tcPr>
          <w:p w:rsidR="006C0F9D" w:rsidRPr="00637460" w:rsidRDefault="006C0F9D" w:rsidP="006C0F9D">
            <w:pPr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394" w:type="dxa"/>
          </w:tcPr>
          <w:p w:rsidR="006C0F9D" w:rsidRPr="00637460" w:rsidRDefault="006C0F9D" w:rsidP="006C0F9D">
            <w:pPr>
              <w:tabs>
                <w:tab w:val="left" w:pos="181"/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 w:rsidRPr="00637460">
              <w:rPr>
                <w:b/>
                <w:color w:val="000000" w:themeColor="text1"/>
                <w:sz w:val="20"/>
                <w:u w:val="single"/>
              </w:rPr>
              <w:t>Владеть:</w:t>
            </w:r>
          </w:p>
          <w:p w:rsidR="006C0F9D" w:rsidRPr="00637460" w:rsidRDefault="006C0F9D" w:rsidP="006C0F9D">
            <w:pPr>
              <w:pStyle w:val="226"/>
              <w:numPr>
                <w:ilvl w:val="0"/>
                <w:numId w:val="16"/>
              </w:numPr>
              <w:tabs>
                <w:tab w:val="clear" w:pos="720"/>
                <w:tab w:val="left" w:pos="181"/>
                <w:tab w:val="left" w:pos="247"/>
                <w:tab w:val="left" w:pos="900"/>
              </w:tabs>
              <w:ind w:left="0" w:firstLine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навыками получения профессиональной информации из различных типов источников, включая Интернет и зарубежную литературу;</w:t>
            </w:r>
          </w:p>
          <w:p w:rsidR="006C0F9D" w:rsidRPr="00637460" w:rsidRDefault="006C0F9D" w:rsidP="006C0F9D">
            <w:pPr>
              <w:pStyle w:val="afffffffd"/>
              <w:numPr>
                <w:ilvl w:val="0"/>
                <w:numId w:val="16"/>
              </w:numPr>
              <w:tabs>
                <w:tab w:val="clear" w:pos="720"/>
                <w:tab w:val="left" w:pos="181"/>
                <w:tab w:val="left" w:pos="247"/>
                <w:tab w:val="left" w:pos="900"/>
              </w:tabs>
              <w:spacing w:line="240" w:lineRule="auto"/>
              <w:ind w:left="0" w:firstLine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37460">
              <w:rPr>
                <w:rFonts w:cs="Times New Roman"/>
                <w:color w:val="000000" w:themeColor="text1"/>
                <w:sz w:val="20"/>
                <w:szCs w:val="20"/>
              </w:rPr>
              <w:t>навыками профессионального взаимодействия в интернет-сообществе;</w:t>
            </w:r>
          </w:p>
          <w:p w:rsidR="006C0F9D" w:rsidRPr="00637460" w:rsidRDefault="006C0F9D" w:rsidP="006C0F9D">
            <w:pPr>
              <w:pStyle w:val="afffffffd"/>
              <w:numPr>
                <w:ilvl w:val="0"/>
                <w:numId w:val="16"/>
              </w:numPr>
              <w:tabs>
                <w:tab w:val="clear" w:pos="720"/>
                <w:tab w:val="left" w:pos="181"/>
                <w:tab w:val="left" w:pos="247"/>
                <w:tab w:val="left" w:pos="900"/>
              </w:tabs>
              <w:spacing w:line="240" w:lineRule="auto"/>
              <w:ind w:left="0" w:firstLine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37460">
              <w:rPr>
                <w:rFonts w:cs="Times New Roman"/>
                <w:color w:val="000000" w:themeColor="text1"/>
                <w:sz w:val="20"/>
                <w:szCs w:val="20"/>
              </w:rPr>
              <w:t>приемами оценки достоверности информации, получаемой посредством сети Интернет;</w:t>
            </w:r>
          </w:p>
          <w:p w:rsidR="006C0F9D" w:rsidRPr="00637460" w:rsidRDefault="006C0F9D" w:rsidP="006C0F9D">
            <w:pPr>
              <w:pStyle w:val="afffffffd"/>
              <w:numPr>
                <w:ilvl w:val="0"/>
                <w:numId w:val="16"/>
              </w:numPr>
              <w:tabs>
                <w:tab w:val="clear" w:pos="720"/>
                <w:tab w:val="left" w:pos="181"/>
                <w:tab w:val="left" w:pos="247"/>
                <w:tab w:val="left" w:pos="900"/>
              </w:tabs>
              <w:spacing w:line="240" w:lineRule="auto"/>
              <w:ind w:left="0" w:firstLine="0"/>
              <w:rPr>
                <w:rFonts w:cs="Times New Roman"/>
                <w:color w:val="000000" w:themeColor="text1"/>
                <w:spacing w:val="4"/>
                <w:sz w:val="20"/>
                <w:szCs w:val="20"/>
              </w:rPr>
            </w:pPr>
            <w:r w:rsidRPr="00637460">
              <w:rPr>
                <w:rFonts w:cs="Times New Roman"/>
                <w:color w:val="000000" w:themeColor="text1"/>
                <w:spacing w:val="4"/>
                <w:sz w:val="20"/>
                <w:szCs w:val="20"/>
              </w:rPr>
              <w:t>основами работы с прикладными программными продуктами и интернет-технологиями при проведении социологических исследований;</w:t>
            </w:r>
          </w:p>
          <w:p w:rsidR="006C0F9D" w:rsidRPr="00637460" w:rsidRDefault="006C0F9D" w:rsidP="006C0F9D">
            <w:pPr>
              <w:pStyle w:val="afffffffd"/>
              <w:numPr>
                <w:ilvl w:val="0"/>
                <w:numId w:val="16"/>
              </w:numPr>
              <w:tabs>
                <w:tab w:val="clear" w:pos="720"/>
                <w:tab w:val="left" w:pos="181"/>
                <w:tab w:val="left" w:pos="247"/>
                <w:tab w:val="left" w:pos="900"/>
              </w:tabs>
              <w:spacing w:line="240" w:lineRule="auto"/>
              <w:ind w:left="0" w:firstLine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методами сбора информации и формирования выборной совокупности с учетом специфики интернет-аудитории;</w:t>
            </w:r>
          </w:p>
          <w:p w:rsidR="006C0F9D" w:rsidRPr="00637460" w:rsidRDefault="006C0F9D" w:rsidP="006C0F9D">
            <w:pPr>
              <w:pStyle w:val="afffffffd"/>
              <w:numPr>
                <w:ilvl w:val="0"/>
                <w:numId w:val="16"/>
              </w:numPr>
              <w:tabs>
                <w:tab w:val="clear" w:pos="720"/>
                <w:tab w:val="left" w:pos="181"/>
                <w:tab w:val="left" w:pos="247"/>
                <w:tab w:val="left" w:pos="900"/>
              </w:tabs>
              <w:spacing w:line="240" w:lineRule="auto"/>
              <w:ind w:left="0" w:firstLine="0"/>
              <w:rPr>
                <w:rFonts w:cs="Times New Roman"/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технологиями компьютерной обработки и представлениями результатов социологических исследований</w:t>
            </w:r>
          </w:p>
        </w:tc>
      </w:tr>
    </w:tbl>
    <w:p w:rsidR="006C0F9D" w:rsidRPr="00637460" w:rsidRDefault="006C0F9D" w:rsidP="006C0F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</w:p>
    <w:p w:rsidR="006C0F9D" w:rsidRPr="00637460" w:rsidRDefault="006C0F9D" w:rsidP="006C0F9D">
      <w:pPr>
        <w:pStyle w:val="10"/>
        <w:tabs>
          <w:tab w:val="right" w:leader="dot" w:pos="9600"/>
        </w:tabs>
        <w:ind w:right="321"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4. Объем дисциплины и виды учебной работы </w:t>
      </w:r>
    </w:p>
    <w:p w:rsidR="006C0F9D" w:rsidRPr="00637460" w:rsidRDefault="006C0F9D" w:rsidP="006C0F9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6C0F9D" w:rsidRPr="00637460" w:rsidRDefault="006C0F9D" w:rsidP="006C0F9D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Учебным планом предусматриваются следующие виды работы по дисциплине:</w:t>
      </w:r>
    </w:p>
    <w:p w:rsidR="006C0F9D" w:rsidRPr="00637460" w:rsidRDefault="006C0F9D" w:rsidP="006C0F9D">
      <w:pPr>
        <w:widowControl/>
        <w:snapToGrid/>
        <w:spacing w:before="0" w:after="0"/>
        <w:ind w:firstLine="680"/>
        <w:jc w:val="right"/>
        <w:rPr>
          <w:b/>
          <w:color w:val="000000" w:themeColor="text1"/>
          <w:sz w:val="20"/>
        </w:rPr>
      </w:pPr>
    </w:p>
    <w:tbl>
      <w:tblPr>
        <w:tblW w:w="1011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4537"/>
        <w:gridCol w:w="720"/>
        <w:gridCol w:w="900"/>
        <w:gridCol w:w="720"/>
        <w:gridCol w:w="933"/>
        <w:gridCol w:w="687"/>
        <w:gridCol w:w="900"/>
      </w:tblGrid>
      <w:tr w:rsidR="006C0F9D" w:rsidRPr="00637460" w:rsidTr="004A57FA">
        <w:tc>
          <w:tcPr>
            <w:tcW w:w="720" w:type="dxa"/>
            <w:vMerge w:val="restart"/>
            <w:vAlign w:val="center"/>
          </w:tcPr>
          <w:p w:rsidR="006C0F9D" w:rsidRPr="00637460" w:rsidRDefault="006C0F9D" w:rsidP="006C0F9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vMerge w:val="restart"/>
            <w:vAlign w:val="center"/>
          </w:tcPr>
          <w:p w:rsidR="006C0F9D" w:rsidRPr="00637460" w:rsidRDefault="006C0F9D" w:rsidP="006C0F9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Виды учебных занятий</w:t>
            </w:r>
          </w:p>
        </w:tc>
        <w:tc>
          <w:tcPr>
            <w:tcW w:w="4860" w:type="dxa"/>
            <w:gridSpan w:val="6"/>
          </w:tcPr>
          <w:p w:rsidR="006C0F9D" w:rsidRPr="00637460" w:rsidRDefault="006C0F9D" w:rsidP="006C0F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Всего часов по формам обучения,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 ч</w:t>
            </w:r>
          </w:p>
        </w:tc>
      </w:tr>
      <w:tr w:rsidR="006C0F9D" w:rsidRPr="00637460" w:rsidTr="004A57FA">
        <w:tc>
          <w:tcPr>
            <w:tcW w:w="720" w:type="dxa"/>
            <w:vMerge/>
          </w:tcPr>
          <w:p w:rsidR="006C0F9D" w:rsidRPr="00637460" w:rsidRDefault="006C0F9D" w:rsidP="006C0F9D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6C0F9D" w:rsidRPr="00637460" w:rsidRDefault="006C0F9D" w:rsidP="006C0F9D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620" w:type="dxa"/>
            <w:gridSpan w:val="2"/>
          </w:tcPr>
          <w:p w:rsidR="006C0F9D" w:rsidRPr="00637460" w:rsidRDefault="006C0F9D" w:rsidP="006C0F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Очная</w:t>
            </w:r>
          </w:p>
        </w:tc>
        <w:tc>
          <w:tcPr>
            <w:tcW w:w="1653" w:type="dxa"/>
            <w:gridSpan w:val="2"/>
          </w:tcPr>
          <w:p w:rsidR="006C0F9D" w:rsidRPr="00637460" w:rsidRDefault="006C0F9D" w:rsidP="006C0F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Очно-заочная</w:t>
            </w:r>
          </w:p>
        </w:tc>
        <w:tc>
          <w:tcPr>
            <w:tcW w:w="1587" w:type="dxa"/>
            <w:gridSpan w:val="2"/>
          </w:tcPr>
          <w:p w:rsidR="006C0F9D" w:rsidRPr="00637460" w:rsidRDefault="006C0F9D" w:rsidP="006C0F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Заочная</w:t>
            </w:r>
          </w:p>
        </w:tc>
      </w:tr>
      <w:tr w:rsidR="006C0F9D" w:rsidRPr="00637460" w:rsidTr="004A57FA">
        <w:tc>
          <w:tcPr>
            <w:tcW w:w="720" w:type="dxa"/>
            <w:vMerge/>
          </w:tcPr>
          <w:p w:rsidR="006C0F9D" w:rsidRPr="00637460" w:rsidRDefault="006C0F9D" w:rsidP="006C0F9D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6C0F9D" w:rsidRPr="00637460" w:rsidRDefault="006C0F9D" w:rsidP="006C0F9D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6C0F9D" w:rsidRPr="00637460" w:rsidRDefault="006C0F9D" w:rsidP="006C0F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6C0F9D" w:rsidRPr="00637460" w:rsidRDefault="006C0F9D" w:rsidP="006C0F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720" w:type="dxa"/>
            <w:vAlign w:val="center"/>
          </w:tcPr>
          <w:p w:rsidR="006C0F9D" w:rsidRPr="00637460" w:rsidRDefault="006C0F9D" w:rsidP="006C0F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33" w:type="dxa"/>
            <w:vAlign w:val="center"/>
          </w:tcPr>
          <w:p w:rsidR="006C0F9D" w:rsidRPr="00637460" w:rsidRDefault="006C0F9D" w:rsidP="006C0F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687" w:type="dxa"/>
            <w:vAlign w:val="center"/>
          </w:tcPr>
          <w:p w:rsidR="006C0F9D" w:rsidRPr="00637460" w:rsidRDefault="006C0F9D" w:rsidP="006C0F9D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6C0F9D" w:rsidRPr="00637460" w:rsidRDefault="006C0F9D" w:rsidP="006C0F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</w:tr>
      <w:tr w:rsidR="00003252" w:rsidRPr="00637460" w:rsidTr="004A57FA">
        <w:tc>
          <w:tcPr>
            <w:tcW w:w="720" w:type="dxa"/>
          </w:tcPr>
          <w:p w:rsidR="00003252" w:rsidRPr="00637460" w:rsidRDefault="00003252" w:rsidP="006C0F9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4537" w:type="dxa"/>
          </w:tcPr>
          <w:p w:rsidR="00003252" w:rsidRPr="00637460" w:rsidRDefault="00003252" w:rsidP="006C0F9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720" w:type="dxa"/>
          </w:tcPr>
          <w:p w:rsidR="00003252" w:rsidRPr="00637460" w:rsidRDefault="00003252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8,2</w:t>
            </w:r>
          </w:p>
        </w:tc>
        <w:tc>
          <w:tcPr>
            <w:tcW w:w="900" w:type="dxa"/>
          </w:tcPr>
          <w:p w:rsidR="00003252" w:rsidRPr="00637460" w:rsidRDefault="00003252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003252" w:rsidRPr="00637460" w:rsidRDefault="00003252" w:rsidP="006C0F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8,2</w:t>
            </w:r>
          </w:p>
        </w:tc>
        <w:tc>
          <w:tcPr>
            <w:tcW w:w="933" w:type="dxa"/>
          </w:tcPr>
          <w:p w:rsidR="00003252" w:rsidRPr="00637460" w:rsidRDefault="00003252" w:rsidP="006C0F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003252" w:rsidRPr="00637460" w:rsidRDefault="00003252" w:rsidP="006C0F9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8,2</w:t>
            </w:r>
          </w:p>
        </w:tc>
        <w:tc>
          <w:tcPr>
            <w:tcW w:w="900" w:type="dxa"/>
          </w:tcPr>
          <w:p w:rsidR="00003252" w:rsidRPr="00637460" w:rsidRDefault="00003252" w:rsidP="006C0F9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003252" w:rsidRPr="00637460" w:rsidTr="004A57FA">
        <w:tc>
          <w:tcPr>
            <w:tcW w:w="720" w:type="dxa"/>
          </w:tcPr>
          <w:p w:rsidR="00003252" w:rsidRPr="00637460" w:rsidRDefault="00003252" w:rsidP="006C0F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4537" w:type="dxa"/>
          </w:tcPr>
          <w:p w:rsidR="00003252" w:rsidRPr="00637460" w:rsidRDefault="00003252" w:rsidP="006C0F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лекционного типа (лекции)</w:t>
            </w:r>
          </w:p>
        </w:tc>
        <w:tc>
          <w:tcPr>
            <w:tcW w:w="720" w:type="dxa"/>
          </w:tcPr>
          <w:p w:rsidR="00003252" w:rsidRPr="00637460" w:rsidRDefault="00003252" w:rsidP="000A205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900" w:type="dxa"/>
          </w:tcPr>
          <w:p w:rsidR="00003252" w:rsidRPr="00637460" w:rsidRDefault="00003252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003252" w:rsidRPr="00637460" w:rsidRDefault="00003252" w:rsidP="006C0F9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933" w:type="dxa"/>
          </w:tcPr>
          <w:p w:rsidR="00003252" w:rsidRPr="00637460" w:rsidRDefault="00003252" w:rsidP="006C0F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003252" w:rsidRPr="00637460" w:rsidRDefault="00003252" w:rsidP="006C0F9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003252" w:rsidRPr="00637460" w:rsidRDefault="00003252" w:rsidP="006C0F9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03252" w:rsidRPr="00637460" w:rsidTr="004A57FA">
        <w:tc>
          <w:tcPr>
            <w:tcW w:w="720" w:type="dxa"/>
          </w:tcPr>
          <w:p w:rsidR="00003252" w:rsidRPr="00637460" w:rsidRDefault="00003252" w:rsidP="006C0F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</w:t>
            </w:r>
          </w:p>
        </w:tc>
        <w:tc>
          <w:tcPr>
            <w:tcW w:w="4537" w:type="dxa"/>
          </w:tcPr>
          <w:p w:rsidR="00003252" w:rsidRPr="00637460" w:rsidRDefault="00003252" w:rsidP="006C0F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занятия семинарского типа (практические)*, </w:t>
            </w:r>
          </w:p>
          <w:p w:rsidR="00003252" w:rsidRPr="00637460" w:rsidRDefault="00003252" w:rsidP="006C0F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 том числе: </w:t>
            </w:r>
          </w:p>
        </w:tc>
        <w:tc>
          <w:tcPr>
            <w:tcW w:w="720" w:type="dxa"/>
          </w:tcPr>
          <w:p w:rsidR="00003252" w:rsidRPr="00637460" w:rsidRDefault="00003252" w:rsidP="000A205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00" w:type="dxa"/>
          </w:tcPr>
          <w:p w:rsidR="00003252" w:rsidRPr="00637460" w:rsidRDefault="00003252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003252" w:rsidRPr="00637460" w:rsidRDefault="00003252" w:rsidP="006C0F9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933" w:type="dxa"/>
          </w:tcPr>
          <w:p w:rsidR="00003252" w:rsidRPr="00637460" w:rsidRDefault="00003252" w:rsidP="006C0F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003252" w:rsidRPr="00637460" w:rsidRDefault="00003252" w:rsidP="006C0F9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003252" w:rsidRPr="00637460" w:rsidRDefault="00003252" w:rsidP="006C0F9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03252" w:rsidRPr="00637460" w:rsidTr="004A57FA">
        <w:tc>
          <w:tcPr>
            <w:tcW w:w="720" w:type="dxa"/>
          </w:tcPr>
          <w:p w:rsidR="00003252" w:rsidRPr="00637460" w:rsidRDefault="00003252" w:rsidP="006C0F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1.2.1</w:t>
            </w:r>
          </w:p>
        </w:tc>
        <w:tc>
          <w:tcPr>
            <w:tcW w:w="4537" w:type="dxa"/>
          </w:tcPr>
          <w:p w:rsidR="00003252" w:rsidRPr="00637460" w:rsidRDefault="00003252" w:rsidP="006C0F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семинар-дискуссия, </w:t>
            </w:r>
          </w:p>
          <w:p w:rsidR="00003252" w:rsidRPr="00637460" w:rsidRDefault="00003252" w:rsidP="006C0F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практические занятия </w:t>
            </w:r>
          </w:p>
        </w:tc>
        <w:tc>
          <w:tcPr>
            <w:tcW w:w="720" w:type="dxa"/>
          </w:tcPr>
          <w:p w:rsidR="00003252" w:rsidRPr="00637460" w:rsidRDefault="00003252" w:rsidP="000A205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003252" w:rsidRPr="00637460" w:rsidRDefault="00003252" w:rsidP="000A2058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003252" w:rsidRPr="00637460" w:rsidRDefault="00003252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720" w:type="dxa"/>
          </w:tcPr>
          <w:p w:rsidR="00003252" w:rsidRPr="00637460" w:rsidRDefault="00003252" w:rsidP="006C0F9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003252" w:rsidRPr="00637460" w:rsidRDefault="00003252" w:rsidP="006C0F9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003252" w:rsidRPr="00637460" w:rsidRDefault="00003252" w:rsidP="006C0F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687" w:type="dxa"/>
          </w:tcPr>
          <w:p w:rsidR="00003252" w:rsidRPr="00637460" w:rsidRDefault="00003252" w:rsidP="006C0F9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03252" w:rsidRPr="00637460" w:rsidRDefault="00003252" w:rsidP="006C0F9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003252" w:rsidRPr="00637460" w:rsidRDefault="00003252" w:rsidP="006C0F9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003252" w:rsidRPr="00637460" w:rsidRDefault="00003252" w:rsidP="006C0F9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4</w:t>
            </w:r>
          </w:p>
        </w:tc>
      </w:tr>
      <w:tr w:rsidR="00003252" w:rsidRPr="00637460" w:rsidTr="004A57FA">
        <w:tc>
          <w:tcPr>
            <w:tcW w:w="720" w:type="dxa"/>
          </w:tcPr>
          <w:p w:rsidR="00003252" w:rsidRPr="00637460" w:rsidRDefault="00003252" w:rsidP="006C0F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1.2.2</w:t>
            </w:r>
          </w:p>
        </w:tc>
        <w:tc>
          <w:tcPr>
            <w:tcW w:w="4537" w:type="dxa"/>
          </w:tcPr>
          <w:p w:rsidR="00003252" w:rsidRPr="00637460" w:rsidRDefault="00003252" w:rsidP="006C0F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семинарского типа : лабораторные работы  (лабораторные практикумы)</w:t>
            </w:r>
          </w:p>
        </w:tc>
        <w:tc>
          <w:tcPr>
            <w:tcW w:w="720" w:type="dxa"/>
          </w:tcPr>
          <w:p w:rsidR="00003252" w:rsidRPr="00637460" w:rsidRDefault="00003252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003252" w:rsidRPr="00637460" w:rsidRDefault="00003252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003252" w:rsidRPr="00637460" w:rsidRDefault="00003252" w:rsidP="006C0F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  <w:tc>
          <w:tcPr>
            <w:tcW w:w="933" w:type="dxa"/>
          </w:tcPr>
          <w:p w:rsidR="00003252" w:rsidRPr="00637460" w:rsidRDefault="00003252" w:rsidP="006C0F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003252" w:rsidRPr="00637460" w:rsidRDefault="00003252" w:rsidP="006C0F9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003252" w:rsidRPr="00637460" w:rsidRDefault="00003252" w:rsidP="006C0F9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003252" w:rsidRPr="00637460" w:rsidTr="004A57FA">
        <w:tc>
          <w:tcPr>
            <w:tcW w:w="720" w:type="dxa"/>
          </w:tcPr>
          <w:p w:rsidR="00003252" w:rsidRPr="00637460" w:rsidRDefault="00003252" w:rsidP="006C0F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1.2.3</w:t>
            </w:r>
          </w:p>
        </w:tc>
        <w:tc>
          <w:tcPr>
            <w:tcW w:w="4537" w:type="dxa"/>
          </w:tcPr>
          <w:p w:rsidR="00003252" w:rsidRPr="00637460" w:rsidRDefault="00003252" w:rsidP="006C0F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720" w:type="dxa"/>
          </w:tcPr>
          <w:p w:rsidR="00003252" w:rsidRPr="00637460" w:rsidRDefault="00003252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003252" w:rsidRPr="00637460" w:rsidRDefault="00003252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003252" w:rsidRPr="00637460" w:rsidRDefault="00003252" w:rsidP="006C0F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  <w:tc>
          <w:tcPr>
            <w:tcW w:w="933" w:type="dxa"/>
          </w:tcPr>
          <w:p w:rsidR="00003252" w:rsidRPr="00637460" w:rsidRDefault="00003252" w:rsidP="006C0F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003252" w:rsidRPr="00637460" w:rsidRDefault="00003252" w:rsidP="006C0F9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  <w:t>-</w:t>
            </w:r>
          </w:p>
          <w:p w:rsidR="00003252" w:rsidRPr="00637460" w:rsidRDefault="00003252" w:rsidP="006C0F9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003252" w:rsidRPr="00637460" w:rsidRDefault="00003252" w:rsidP="006C0F9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</w:tr>
      <w:tr w:rsidR="00003252" w:rsidRPr="00637460" w:rsidTr="004A57FA">
        <w:tc>
          <w:tcPr>
            <w:tcW w:w="720" w:type="dxa"/>
          </w:tcPr>
          <w:p w:rsidR="00003252" w:rsidRPr="00637460" w:rsidRDefault="00003252" w:rsidP="006C0F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</w:t>
            </w:r>
          </w:p>
        </w:tc>
        <w:tc>
          <w:tcPr>
            <w:tcW w:w="4537" w:type="dxa"/>
          </w:tcPr>
          <w:p w:rsidR="00003252" w:rsidRPr="00637460" w:rsidRDefault="00003252" w:rsidP="006C0F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720" w:type="dxa"/>
          </w:tcPr>
          <w:p w:rsidR="00003252" w:rsidRPr="00637460" w:rsidRDefault="00003252" w:rsidP="000A2058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003252" w:rsidRPr="00637460" w:rsidRDefault="00003252" w:rsidP="000A2058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720" w:type="dxa"/>
          </w:tcPr>
          <w:p w:rsidR="00003252" w:rsidRPr="00637460" w:rsidRDefault="00003252" w:rsidP="006C0F9D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33" w:type="dxa"/>
          </w:tcPr>
          <w:p w:rsidR="00003252" w:rsidRPr="00637460" w:rsidRDefault="00003252" w:rsidP="006C0F9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687" w:type="dxa"/>
          </w:tcPr>
          <w:p w:rsidR="00003252" w:rsidRPr="00637460" w:rsidRDefault="00003252" w:rsidP="006C0F9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2.2</w:t>
            </w:r>
          </w:p>
        </w:tc>
        <w:tc>
          <w:tcPr>
            <w:tcW w:w="900" w:type="dxa"/>
          </w:tcPr>
          <w:p w:rsidR="00003252" w:rsidRPr="00637460" w:rsidRDefault="00003252" w:rsidP="006C0F9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</w:tr>
      <w:tr w:rsidR="00003252" w:rsidRPr="00637460" w:rsidTr="004A57FA">
        <w:tc>
          <w:tcPr>
            <w:tcW w:w="720" w:type="dxa"/>
          </w:tcPr>
          <w:p w:rsidR="00003252" w:rsidRPr="00637460" w:rsidRDefault="00003252" w:rsidP="006C0F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1.3.1</w:t>
            </w:r>
          </w:p>
        </w:tc>
        <w:tc>
          <w:tcPr>
            <w:tcW w:w="4537" w:type="dxa"/>
          </w:tcPr>
          <w:p w:rsidR="00003252" w:rsidRPr="00637460" w:rsidRDefault="00003252" w:rsidP="006C0F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консультации групповые </w:t>
            </w:r>
          </w:p>
        </w:tc>
        <w:tc>
          <w:tcPr>
            <w:tcW w:w="720" w:type="dxa"/>
          </w:tcPr>
          <w:p w:rsidR="00003252" w:rsidRPr="00637460" w:rsidRDefault="00003252" w:rsidP="000A2058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003252" w:rsidRPr="00637460" w:rsidRDefault="00003252" w:rsidP="000A2058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2</w:t>
            </w:r>
          </w:p>
        </w:tc>
        <w:tc>
          <w:tcPr>
            <w:tcW w:w="720" w:type="dxa"/>
          </w:tcPr>
          <w:p w:rsidR="00003252" w:rsidRPr="00637460" w:rsidRDefault="00003252" w:rsidP="006C0F9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33" w:type="dxa"/>
          </w:tcPr>
          <w:p w:rsidR="00003252" w:rsidRPr="00637460" w:rsidRDefault="00003252" w:rsidP="006C0F9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2</w:t>
            </w:r>
          </w:p>
        </w:tc>
        <w:tc>
          <w:tcPr>
            <w:tcW w:w="687" w:type="dxa"/>
          </w:tcPr>
          <w:p w:rsidR="00003252" w:rsidRPr="00637460" w:rsidRDefault="00003252" w:rsidP="006C0F9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003252" w:rsidRPr="00637460" w:rsidRDefault="00003252" w:rsidP="006C0F9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2</w:t>
            </w:r>
          </w:p>
        </w:tc>
      </w:tr>
      <w:tr w:rsidR="00003252" w:rsidRPr="00637460" w:rsidTr="004A57FA">
        <w:tc>
          <w:tcPr>
            <w:tcW w:w="720" w:type="dxa"/>
          </w:tcPr>
          <w:p w:rsidR="00003252" w:rsidRPr="00637460" w:rsidRDefault="00003252" w:rsidP="006C0F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1.3.2</w:t>
            </w:r>
          </w:p>
        </w:tc>
        <w:tc>
          <w:tcPr>
            <w:tcW w:w="4537" w:type="dxa"/>
          </w:tcPr>
          <w:p w:rsidR="00003252" w:rsidRPr="00637460" w:rsidRDefault="00003252" w:rsidP="006C0F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прохождение промежуточной аттестации </w:t>
            </w:r>
          </w:p>
        </w:tc>
        <w:tc>
          <w:tcPr>
            <w:tcW w:w="720" w:type="dxa"/>
          </w:tcPr>
          <w:p w:rsidR="00003252" w:rsidRPr="00637460" w:rsidRDefault="00003252" w:rsidP="000A2058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003252" w:rsidRPr="00637460" w:rsidRDefault="00003252" w:rsidP="000A2058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0,2</w:t>
            </w:r>
          </w:p>
        </w:tc>
        <w:tc>
          <w:tcPr>
            <w:tcW w:w="720" w:type="dxa"/>
          </w:tcPr>
          <w:p w:rsidR="00003252" w:rsidRPr="00637460" w:rsidRDefault="00003252" w:rsidP="006C0F9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33" w:type="dxa"/>
          </w:tcPr>
          <w:p w:rsidR="00003252" w:rsidRPr="00637460" w:rsidRDefault="00003252" w:rsidP="006C0F9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0,2</w:t>
            </w:r>
          </w:p>
        </w:tc>
        <w:tc>
          <w:tcPr>
            <w:tcW w:w="687" w:type="dxa"/>
          </w:tcPr>
          <w:p w:rsidR="00003252" w:rsidRPr="00637460" w:rsidRDefault="00003252" w:rsidP="006C0F9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</w:p>
        </w:tc>
        <w:tc>
          <w:tcPr>
            <w:tcW w:w="900" w:type="dxa"/>
          </w:tcPr>
          <w:p w:rsidR="00003252" w:rsidRPr="00637460" w:rsidRDefault="00003252" w:rsidP="006C0F9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0,2</w:t>
            </w:r>
          </w:p>
        </w:tc>
      </w:tr>
      <w:tr w:rsidR="00003252" w:rsidRPr="00637460" w:rsidTr="004A57FA">
        <w:tc>
          <w:tcPr>
            <w:tcW w:w="720" w:type="dxa"/>
          </w:tcPr>
          <w:p w:rsidR="00003252" w:rsidRPr="00637460" w:rsidRDefault="00003252" w:rsidP="006C0F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4537" w:type="dxa"/>
          </w:tcPr>
          <w:p w:rsidR="00003252" w:rsidRPr="00637460" w:rsidRDefault="00003252" w:rsidP="006C0F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Самостоятельная работа (всего)</w:t>
            </w:r>
          </w:p>
        </w:tc>
        <w:tc>
          <w:tcPr>
            <w:tcW w:w="720" w:type="dxa"/>
          </w:tcPr>
          <w:p w:rsidR="00003252" w:rsidRPr="00637460" w:rsidRDefault="00003252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27,8</w:t>
            </w:r>
          </w:p>
        </w:tc>
        <w:tc>
          <w:tcPr>
            <w:tcW w:w="900" w:type="dxa"/>
          </w:tcPr>
          <w:p w:rsidR="00003252" w:rsidRPr="00637460" w:rsidRDefault="00003252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003252" w:rsidRPr="00637460" w:rsidRDefault="00003252" w:rsidP="006C0F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27,8</w:t>
            </w:r>
          </w:p>
        </w:tc>
        <w:tc>
          <w:tcPr>
            <w:tcW w:w="933" w:type="dxa"/>
          </w:tcPr>
          <w:p w:rsidR="00003252" w:rsidRPr="00637460" w:rsidRDefault="00003252" w:rsidP="006C0F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003252" w:rsidRPr="00637460" w:rsidRDefault="00003252" w:rsidP="006C0F9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  <w:t>26</w:t>
            </w:r>
          </w:p>
        </w:tc>
        <w:tc>
          <w:tcPr>
            <w:tcW w:w="900" w:type="dxa"/>
          </w:tcPr>
          <w:p w:rsidR="00003252" w:rsidRPr="00637460" w:rsidRDefault="00003252" w:rsidP="006C0F9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</w:p>
        </w:tc>
      </w:tr>
      <w:tr w:rsidR="00003252" w:rsidRPr="00637460" w:rsidTr="004A57FA">
        <w:tc>
          <w:tcPr>
            <w:tcW w:w="720" w:type="dxa"/>
          </w:tcPr>
          <w:p w:rsidR="00003252" w:rsidRPr="00637460" w:rsidRDefault="00003252" w:rsidP="006C0F9D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2.1</w:t>
            </w:r>
          </w:p>
        </w:tc>
        <w:tc>
          <w:tcPr>
            <w:tcW w:w="4537" w:type="dxa"/>
          </w:tcPr>
          <w:p w:rsidR="00003252" w:rsidRPr="00637460" w:rsidRDefault="00003252" w:rsidP="006C0F9D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146C56">
              <w:rPr>
                <w:sz w:val="20"/>
              </w:rPr>
              <w:t xml:space="preserve"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</w:t>
            </w:r>
            <w:r w:rsidRPr="00146C56">
              <w:rPr>
                <w:sz w:val="20"/>
              </w:rPr>
              <w:lastRenderedPageBreak/>
              <w:t>аттестации, к курсовому проектированию (выполнению курсовых работ)</w:t>
            </w:r>
          </w:p>
        </w:tc>
        <w:tc>
          <w:tcPr>
            <w:tcW w:w="720" w:type="dxa"/>
          </w:tcPr>
          <w:p w:rsidR="00003252" w:rsidRPr="00637460" w:rsidRDefault="00003252" w:rsidP="000A205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  <w:p w:rsidR="00003252" w:rsidRPr="00637460" w:rsidRDefault="00003252" w:rsidP="000A205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27,8</w:t>
            </w:r>
          </w:p>
        </w:tc>
        <w:tc>
          <w:tcPr>
            <w:tcW w:w="900" w:type="dxa"/>
          </w:tcPr>
          <w:p w:rsidR="00003252" w:rsidRPr="00637460" w:rsidRDefault="00003252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003252" w:rsidRPr="00637460" w:rsidRDefault="00003252" w:rsidP="006C0F9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  <w:p w:rsidR="00003252" w:rsidRPr="00637460" w:rsidRDefault="00003252" w:rsidP="006C0F9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27,8</w:t>
            </w:r>
          </w:p>
        </w:tc>
        <w:tc>
          <w:tcPr>
            <w:tcW w:w="933" w:type="dxa"/>
          </w:tcPr>
          <w:p w:rsidR="00003252" w:rsidRPr="00637460" w:rsidRDefault="00003252" w:rsidP="006C0F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003252" w:rsidRPr="00637460" w:rsidRDefault="00003252" w:rsidP="006C0F9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003252" w:rsidRPr="00637460" w:rsidRDefault="00003252" w:rsidP="006C0F9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900" w:type="dxa"/>
          </w:tcPr>
          <w:p w:rsidR="00003252" w:rsidRPr="00637460" w:rsidRDefault="00003252" w:rsidP="006C0F9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003252" w:rsidRPr="00637460" w:rsidTr="00177E7E">
        <w:tc>
          <w:tcPr>
            <w:tcW w:w="720" w:type="dxa"/>
          </w:tcPr>
          <w:p w:rsidR="00003252" w:rsidRPr="00637460" w:rsidRDefault="00003252" w:rsidP="006C0F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2.2</w:t>
            </w:r>
          </w:p>
        </w:tc>
        <w:tc>
          <w:tcPr>
            <w:tcW w:w="4537" w:type="dxa"/>
          </w:tcPr>
          <w:p w:rsidR="00003252" w:rsidRPr="00637460" w:rsidRDefault="00003252" w:rsidP="006C0F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720" w:type="dxa"/>
            <w:vAlign w:val="center"/>
          </w:tcPr>
          <w:p w:rsidR="00003252" w:rsidRPr="00637460" w:rsidRDefault="00003252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  <w:vAlign w:val="center"/>
          </w:tcPr>
          <w:p w:rsidR="00003252" w:rsidRPr="00637460" w:rsidRDefault="00003252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003252" w:rsidRPr="00637460" w:rsidRDefault="00003252" w:rsidP="006C0F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003252" w:rsidRPr="00637460" w:rsidRDefault="00003252" w:rsidP="006C0F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003252" w:rsidRPr="00637460" w:rsidRDefault="00003252" w:rsidP="006C0F9D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1,8</w:t>
            </w:r>
          </w:p>
        </w:tc>
        <w:tc>
          <w:tcPr>
            <w:tcW w:w="900" w:type="dxa"/>
          </w:tcPr>
          <w:p w:rsidR="00003252" w:rsidRPr="00637460" w:rsidRDefault="00003252" w:rsidP="006C0F9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003252" w:rsidRPr="00637460" w:rsidTr="00177E7E">
        <w:tc>
          <w:tcPr>
            <w:tcW w:w="720" w:type="dxa"/>
            <w:vMerge w:val="restart"/>
          </w:tcPr>
          <w:p w:rsidR="00003252" w:rsidRPr="00637460" w:rsidRDefault="00003252" w:rsidP="006C0F9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</w:t>
            </w:r>
          </w:p>
        </w:tc>
        <w:tc>
          <w:tcPr>
            <w:tcW w:w="4537" w:type="dxa"/>
            <w:vMerge w:val="restart"/>
          </w:tcPr>
          <w:p w:rsidR="00003252" w:rsidRPr="00637460" w:rsidRDefault="00003252" w:rsidP="006C0F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Общая трудоемкость</w:t>
            </w:r>
            <w:r w:rsidRPr="00637460">
              <w:rPr>
                <w:color w:val="000000" w:themeColor="text1"/>
                <w:sz w:val="20"/>
              </w:rPr>
              <w:t xml:space="preserve">                                   часы</w:t>
            </w:r>
          </w:p>
          <w:p w:rsidR="00003252" w:rsidRPr="00637460" w:rsidRDefault="00003252" w:rsidP="006C0F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дисциплины</w:t>
            </w:r>
            <w:r w:rsidRPr="00637460">
              <w:rPr>
                <w:color w:val="000000" w:themeColor="text1"/>
                <w:sz w:val="20"/>
              </w:rPr>
              <w:t xml:space="preserve">                           зачетные единицы</w:t>
            </w:r>
          </w:p>
          <w:p w:rsidR="00003252" w:rsidRPr="00637460" w:rsidRDefault="00003252" w:rsidP="006C0F9D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форма промежуточной аттестации</w:t>
            </w:r>
          </w:p>
        </w:tc>
        <w:tc>
          <w:tcPr>
            <w:tcW w:w="720" w:type="dxa"/>
          </w:tcPr>
          <w:p w:rsidR="00003252" w:rsidRPr="00637460" w:rsidRDefault="00003252" w:rsidP="000A2058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  <w:t>36</w:t>
            </w:r>
          </w:p>
        </w:tc>
        <w:tc>
          <w:tcPr>
            <w:tcW w:w="900" w:type="dxa"/>
            <w:vAlign w:val="center"/>
          </w:tcPr>
          <w:p w:rsidR="00003252" w:rsidRPr="00637460" w:rsidRDefault="00003252" w:rsidP="000A2058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003252" w:rsidRPr="00637460" w:rsidRDefault="00003252" w:rsidP="006C0F9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  <w:t>36</w:t>
            </w:r>
          </w:p>
        </w:tc>
        <w:tc>
          <w:tcPr>
            <w:tcW w:w="933" w:type="dxa"/>
            <w:vAlign w:val="center"/>
          </w:tcPr>
          <w:p w:rsidR="00003252" w:rsidRPr="00637460" w:rsidRDefault="00003252" w:rsidP="006C0F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003252" w:rsidRPr="00637460" w:rsidRDefault="00003252" w:rsidP="006C0F9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Cs/>
                <w:color w:val="000000" w:themeColor="text1"/>
                <w:sz w:val="20"/>
                <w:lang w:eastAsia="en-US"/>
              </w:rPr>
              <w:t>36</w:t>
            </w:r>
          </w:p>
        </w:tc>
        <w:tc>
          <w:tcPr>
            <w:tcW w:w="900" w:type="dxa"/>
          </w:tcPr>
          <w:p w:rsidR="00003252" w:rsidRPr="00637460" w:rsidRDefault="00003252" w:rsidP="006C0F9D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003252" w:rsidRPr="00637460" w:rsidTr="00177E7E">
        <w:tc>
          <w:tcPr>
            <w:tcW w:w="720" w:type="dxa"/>
            <w:vMerge/>
          </w:tcPr>
          <w:p w:rsidR="00003252" w:rsidRPr="00637460" w:rsidRDefault="00003252" w:rsidP="006C0F9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003252" w:rsidRPr="00637460" w:rsidRDefault="00003252" w:rsidP="006C0F9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003252" w:rsidRPr="00637460" w:rsidRDefault="00003252" w:rsidP="000A2058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1</w:t>
            </w:r>
          </w:p>
        </w:tc>
        <w:tc>
          <w:tcPr>
            <w:tcW w:w="900" w:type="dxa"/>
            <w:vAlign w:val="center"/>
          </w:tcPr>
          <w:p w:rsidR="00003252" w:rsidRPr="00637460" w:rsidRDefault="00003252" w:rsidP="000A2058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003252" w:rsidRPr="00637460" w:rsidRDefault="00003252" w:rsidP="006C0F9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1</w:t>
            </w:r>
          </w:p>
        </w:tc>
        <w:tc>
          <w:tcPr>
            <w:tcW w:w="933" w:type="dxa"/>
            <w:vAlign w:val="center"/>
          </w:tcPr>
          <w:p w:rsidR="00003252" w:rsidRPr="00637460" w:rsidRDefault="00003252" w:rsidP="006C0F9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003252" w:rsidRPr="00637460" w:rsidRDefault="00003252" w:rsidP="006C0F9D">
            <w:pPr>
              <w:pStyle w:val="261"/>
              <w:suppressAutoHyphens/>
              <w:snapToGrid w:val="0"/>
              <w:spacing w:line="240" w:lineRule="auto"/>
              <w:jc w:val="center"/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</w:pPr>
            <w:r w:rsidRPr="00637460">
              <w:rPr>
                <w:rFonts w:ascii="Times New Roman" w:hAnsi="Times New Roman"/>
                <w:b w:val="0"/>
                <w:bCs/>
                <w:color w:val="000000" w:themeColor="text1"/>
                <w:sz w:val="20"/>
                <w:lang w:eastAsia="en-US"/>
              </w:rPr>
              <w:t>1</w:t>
            </w:r>
          </w:p>
        </w:tc>
        <w:tc>
          <w:tcPr>
            <w:tcW w:w="900" w:type="dxa"/>
            <w:vAlign w:val="center"/>
          </w:tcPr>
          <w:p w:rsidR="00003252" w:rsidRPr="00637460" w:rsidRDefault="00003252" w:rsidP="006C0F9D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6C0F9D" w:rsidRPr="00637460" w:rsidTr="004A57FA">
        <w:tc>
          <w:tcPr>
            <w:tcW w:w="720" w:type="dxa"/>
            <w:vMerge/>
          </w:tcPr>
          <w:p w:rsidR="006C0F9D" w:rsidRPr="00637460" w:rsidRDefault="006C0F9D" w:rsidP="006C0F9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6C0F9D" w:rsidRPr="00637460" w:rsidRDefault="006C0F9D" w:rsidP="006C0F9D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:rsidR="006C0F9D" w:rsidRPr="00637460" w:rsidRDefault="006C0F9D" w:rsidP="006C0F9D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Зачет с оценкой</w:t>
            </w:r>
          </w:p>
        </w:tc>
      </w:tr>
    </w:tbl>
    <w:p w:rsidR="006C0F9D" w:rsidRPr="00637460" w:rsidRDefault="006C0F9D" w:rsidP="006C0F9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*</w:t>
      </w:r>
    </w:p>
    <w:p w:rsidR="006C0F9D" w:rsidRPr="00637460" w:rsidRDefault="006C0F9D" w:rsidP="006C0F9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Семинар – семинар-дискуссия</w:t>
      </w:r>
    </w:p>
    <w:p w:rsidR="006C0F9D" w:rsidRPr="00637460" w:rsidRDefault="006C0F9D" w:rsidP="006C0F9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ГТ - 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</w:t>
      </w:r>
    </w:p>
    <w:p w:rsidR="006C0F9D" w:rsidRPr="00637460" w:rsidRDefault="006C0F9D" w:rsidP="006C0F9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ТТ - практическое занятие - тест-тренинг </w:t>
      </w:r>
    </w:p>
    <w:p w:rsidR="006C0F9D" w:rsidRPr="00637460" w:rsidRDefault="006C0F9D" w:rsidP="006C0F9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ПЗТ - 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 </w:t>
      </w:r>
    </w:p>
    <w:p w:rsidR="006C0F9D" w:rsidRPr="00637460" w:rsidRDefault="006C0F9D" w:rsidP="006C0F9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ЛС - практическое занятие - логическая схема</w:t>
      </w:r>
    </w:p>
    <w:p w:rsidR="006C0F9D" w:rsidRPr="00637460" w:rsidRDefault="006C0F9D" w:rsidP="006C0F9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УД - семинар-обсуждение устного доклада</w:t>
      </w:r>
    </w:p>
    <w:p w:rsidR="006C0F9D" w:rsidRPr="00637460" w:rsidRDefault="006C0F9D" w:rsidP="006C0F9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РФ – семинар-обсуждение реферата </w:t>
      </w:r>
    </w:p>
    <w:p w:rsidR="006C0F9D" w:rsidRPr="00637460" w:rsidRDefault="006C0F9D" w:rsidP="006C0F9D">
      <w:pPr>
        <w:spacing w:before="0" w:after="0"/>
        <w:rPr>
          <w:color w:val="000000" w:themeColor="text1"/>
          <w:sz w:val="20"/>
        </w:rPr>
      </w:pP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 -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</w:t>
      </w:r>
    </w:p>
    <w:p w:rsidR="006C0F9D" w:rsidRPr="00637460" w:rsidRDefault="006C0F9D" w:rsidP="006C0F9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ВБ - 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 xml:space="preserve"> </w:t>
      </w:r>
    </w:p>
    <w:p w:rsidR="006C0F9D" w:rsidRPr="00637460" w:rsidRDefault="006C0F9D" w:rsidP="006C0F9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УЭ - семинар-обсуждение устного эссе </w:t>
      </w:r>
    </w:p>
    <w:p w:rsidR="006C0F9D" w:rsidRPr="00637460" w:rsidRDefault="006C0F9D" w:rsidP="006C0F9D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АЛТ - практическое занятие - алгоритмический тренинг  </w:t>
      </w:r>
    </w:p>
    <w:p w:rsidR="006C0F9D" w:rsidRPr="00637460" w:rsidRDefault="006C0F9D" w:rsidP="006C0F9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6C0F9D" w:rsidRPr="00637460" w:rsidRDefault="006C0F9D" w:rsidP="006C0F9D">
      <w:pPr>
        <w:pStyle w:val="10"/>
        <w:tabs>
          <w:tab w:val="right" w:leader="dot" w:pos="9600"/>
        </w:tabs>
        <w:ind w:right="321"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5. Содержание дисциплины</w:t>
      </w:r>
    </w:p>
    <w:p w:rsidR="006C0F9D" w:rsidRPr="00637460" w:rsidRDefault="006C0F9D" w:rsidP="006C0F9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5.1. Содержание разделов и тем</w:t>
      </w:r>
    </w:p>
    <w:p w:rsidR="006C0F9D" w:rsidRPr="00637460" w:rsidRDefault="006C0F9D" w:rsidP="006C0F9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2048"/>
        <w:gridCol w:w="7284"/>
      </w:tblGrid>
      <w:tr w:rsidR="006C0F9D" w:rsidRPr="00637460" w:rsidTr="004A57FA">
        <w:trPr>
          <w:tblHeader/>
        </w:trPr>
        <w:tc>
          <w:tcPr>
            <w:tcW w:w="265" w:type="pct"/>
          </w:tcPr>
          <w:p w:rsidR="006C0F9D" w:rsidRPr="00637460" w:rsidRDefault="006C0F9D" w:rsidP="006C0F9D">
            <w:pPr>
              <w:widowControl/>
              <w:suppressAutoHyphens/>
              <w:snapToGrid/>
              <w:spacing w:before="0" w:after="0"/>
              <w:jc w:val="center"/>
              <w:rPr>
                <w:color w:val="000000" w:themeColor="text1"/>
                <w:sz w:val="20"/>
                <w:szCs w:val="24"/>
              </w:rPr>
            </w:pPr>
            <w:r w:rsidRPr="00637460">
              <w:rPr>
                <w:color w:val="000000" w:themeColor="text1"/>
                <w:sz w:val="20"/>
                <w:szCs w:val="24"/>
              </w:rPr>
              <w:t>№ п/п</w:t>
            </w:r>
          </w:p>
        </w:tc>
        <w:tc>
          <w:tcPr>
            <w:tcW w:w="1039" w:type="pct"/>
          </w:tcPr>
          <w:p w:rsidR="006C0F9D" w:rsidRPr="00637460" w:rsidRDefault="006C0F9D" w:rsidP="006C0F9D">
            <w:pPr>
              <w:widowControl/>
              <w:suppressAutoHyphens/>
              <w:snapToGrid/>
              <w:spacing w:before="0" w:after="0"/>
              <w:jc w:val="center"/>
              <w:rPr>
                <w:color w:val="000000" w:themeColor="text1"/>
                <w:spacing w:val="-2"/>
                <w:sz w:val="20"/>
                <w:szCs w:val="24"/>
              </w:rPr>
            </w:pPr>
            <w:r w:rsidRPr="00637460">
              <w:rPr>
                <w:color w:val="000000" w:themeColor="text1"/>
                <w:spacing w:val="-2"/>
                <w:sz w:val="20"/>
                <w:szCs w:val="24"/>
              </w:rPr>
              <w:t>Наименование раздела дисциплины</w:t>
            </w:r>
          </w:p>
        </w:tc>
        <w:tc>
          <w:tcPr>
            <w:tcW w:w="3696" w:type="pct"/>
          </w:tcPr>
          <w:p w:rsidR="006C0F9D" w:rsidRPr="00637460" w:rsidRDefault="006C0F9D" w:rsidP="006C0F9D">
            <w:pPr>
              <w:widowControl/>
              <w:snapToGrid/>
              <w:spacing w:before="0" w:after="0"/>
              <w:jc w:val="center"/>
              <w:rPr>
                <w:color w:val="000000" w:themeColor="text1"/>
                <w:sz w:val="20"/>
                <w:szCs w:val="24"/>
              </w:rPr>
            </w:pPr>
            <w:r w:rsidRPr="00637460">
              <w:rPr>
                <w:color w:val="000000" w:themeColor="text1"/>
                <w:sz w:val="20"/>
                <w:szCs w:val="24"/>
              </w:rPr>
              <w:t>Содержание раздела дисциплины</w:t>
            </w:r>
          </w:p>
        </w:tc>
      </w:tr>
      <w:tr w:rsidR="006C0F9D" w:rsidRPr="00637460" w:rsidTr="004A57FA">
        <w:tc>
          <w:tcPr>
            <w:tcW w:w="265" w:type="pct"/>
          </w:tcPr>
          <w:p w:rsidR="006C0F9D" w:rsidRPr="00637460" w:rsidRDefault="006C0F9D" w:rsidP="006C0F9D">
            <w:pPr>
              <w:widowControl/>
              <w:suppressAutoHyphens/>
              <w:snapToGrid/>
              <w:spacing w:before="0" w:after="0"/>
              <w:jc w:val="center"/>
              <w:rPr>
                <w:color w:val="000000" w:themeColor="text1"/>
                <w:sz w:val="20"/>
                <w:szCs w:val="24"/>
              </w:rPr>
            </w:pPr>
            <w:r w:rsidRPr="00637460">
              <w:rPr>
                <w:color w:val="000000" w:themeColor="text1"/>
                <w:sz w:val="20"/>
                <w:szCs w:val="24"/>
              </w:rPr>
              <w:t>1</w:t>
            </w:r>
          </w:p>
        </w:tc>
        <w:tc>
          <w:tcPr>
            <w:tcW w:w="1039" w:type="pct"/>
          </w:tcPr>
          <w:p w:rsidR="006C0F9D" w:rsidRPr="00637460" w:rsidRDefault="006C0F9D" w:rsidP="006C0F9D">
            <w:pPr>
              <w:widowControl/>
              <w:snapToGrid/>
              <w:spacing w:before="0" w:after="0"/>
              <w:jc w:val="both"/>
              <w:rPr>
                <w:b/>
                <w:bCs/>
                <w:color w:val="000000" w:themeColor="text1"/>
                <w:sz w:val="20"/>
                <w:szCs w:val="24"/>
              </w:rPr>
            </w:pPr>
            <w:r w:rsidRPr="00637460">
              <w:rPr>
                <w:bCs/>
                <w:color w:val="000000" w:themeColor="text1"/>
                <w:sz w:val="20"/>
                <w:szCs w:val="24"/>
              </w:rPr>
              <w:t>Интернет как особая социальная, психологическая и культурная среда</w:t>
            </w:r>
          </w:p>
        </w:tc>
        <w:tc>
          <w:tcPr>
            <w:tcW w:w="3696" w:type="pct"/>
          </w:tcPr>
          <w:p w:rsidR="006C0F9D" w:rsidRPr="00637460" w:rsidRDefault="006C0F9D" w:rsidP="006C0F9D">
            <w:pPr>
              <w:widowControl/>
              <w:tabs>
                <w:tab w:val="left" w:pos="0"/>
              </w:tabs>
              <w:snapToGrid/>
              <w:spacing w:before="0" w:after="0"/>
              <w:jc w:val="both"/>
              <w:rPr>
                <w:b/>
                <w:color w:val="000000" w:themeColor="text1"/>
                <w:sz w:val="20"/>
                <w:szCs w:val="24"/>
              </w:rPr>
            </w:pPr>
            <w:r w:rsidRPr="00637460">
              <w:rPr>
                <w:b/>
                <w:color w:val="000000" w:themeColor="text1"/>
                <w:sz w:val="20"/>
                <w:szCs w:val="24"/>
              </w:rPr>
              <w:t>Информационное общество и глобализация коммуникативных процессов</w:t>
            </w:r>
          </w:p>
          <w:p w:rsidR="006C0F9D" w:rsidRPr="00637460" w:rsidRDefault="006C0F9D" w:rsidP="006C0F9D">
            <w:pPr>
              <w:widowControl/>
              <w:tabs>
                <w:tab w:val="left" w:pos="0"/>
              </w:tabs>
              <w:snapToGrid/>
              <w:spacing w:before="0" w:after="0"/>
              <w:jc w:val="both"/>
              <w:rPr>
                <w:color w:val="000000" w:themeColor="text1"/>
                <w:sz w:val="20"/>
                <w:szCs w:val="24"/>
              </w:rPr>
            </w:pPr>
            <w:r w:rsidRPr="00637460">
              <w:rPr>
                <w:color w:val="000000" w:themeColor="text1"/>
                <w:sz w:val="20"/>
                <w:szCs w:val="24"/>
              </w:rPr>
              <w:t>Информатизация как компонент социальной реальности. Виртуализация современного мира.</w:t>
            </w:r>
            <w:bookmarkStart w:id="1" w:name="_Toc164409997"/>
            <w:r w:rsidRPr="00637460">
              <w:rPr>
                <w:color w:val="000000" w:themeColor="text1"/>
                <w:sz w:val="20"/>
                <w:szCs w:val="24"/>
              </w:rPr>
              <w:t xml:space="preserve"> </w:t>
            </w:r>
            <w:proofErr w:type="spellStart"/>
            <w:r w:rsidRPr="00637460">
              <w:rPr>
                <w:color w:val="000000" w:themeColor="text1"/>
                <w:sz w:val="20"/>
                <w:szCs w:val="24"/>
              </w:rPr>
              <w:t>Киберпостранство</w:t>
            </w:r>
            <w:bookmarkEnd w:id="1"/>
            <w:proofErr w:type="spellEnd"/>
            <w:r w:rsidRPr="00637460">
              <w:rPr>
                <w:color w:val="000000" w:themeColor="text1"/>
                <w:sz w:val="20"/>
                <w:szCs w:val="24"/>
              </w:rPr>
              <w:t xml:space="preserve">. </w:t>
            </w:r>
            <w:bookmarkStart w:id="2" w:name="_Toc96177855"/>
            <w:bookmarkStart w:id="3" w:name="_Toc96177971"/>
            <w:bookmarkStart w:id="4" w:name="_Toc96178075"/>
            <w:bookmarkStart w:id="5" w:name="_Toc96222417"/>
            <w:r w:rsidRPr="00637460">
              <w:rPr>
                <w:color w:val="000000" w:themeColor="text1"/>
                <w:sz w:val="20"/>
                <w:szCs w:val="24"/>
              </w:rPr>
              <w:t xml:space="preserve">Основные функции Интернета. Виртуализация социальных отношений и сообществ. </w:t>
            </w:r>
          </w:p>
          <w:bookmarkEnd w:id="2"/>
          <w:bookmarkEnd w:id="3"/>
          <w:bookmarkEnd w:id="4"/>
          <w:bookmarkEnd w:id="5"/>
          <w:p w:rsidR="006C0F9D" w:rsidRPr="00637460" w:rsidRDefault="006C0F9D" w:rsidP="006C0F9D">
            <w:pPr>
              <w:widowControl/>
              <w:tabs>
                <w:tab w:val="left" w:pos="0"/>
              </w:tabs>
              <w:snapToGrid/>
              <w:spacing w:before="0" w:after="0"/>
              <w:jc w:val="both"/>
              <w:rPr>
                <w:b/>
                <w:color w:val="000000" w:themeColor="text1"/>
                <w:sz w:val="20"/>
                <w:szCs w:val="24"/>
              </w:rPr>
            </w:pPr>
            <w:r w:rsidRPr="00637460">
              <w:rPr>
                <w:b/>
                <w:color w:val="000000" w:themeColor="text1"/>
                <w:sz w:val="20"/>
                <w:szCs w:val="24"/>
              </w:rPr>
              <w:t>Интернет как особая социальная, психологическая и культурная среда</w:t>
            </w:r>
          </w:p>
          <w:p w:rsidR="006C0F9D" w:rsidRPr="00637460" w:rsidRDefault="006C0F9D" w:rsidP="006C0F9D">
            <w:pPr>
              <w:widowControl/>
              <w:tabs>
                <w:tab w:val="left" w:pos="0"/>
              </w:tabs>
              <w:snapToGrid/>
              <w:spacing w:before="0" w:after="0"/>
              <w:jc w:val="both"/>
              <w:rPr>
                <w:color w:val="000000" w:themeColor="text1"/>
                <w:sz w:val="20"/>
                <w:szCs w:val="24"/>
              </w:rPr>
            </w:pPr>
            <w:r w:rsidRPr="00637460">
              <w:rPr>
                <w:color w:val="000000" w:themeColor="text1"/>
                <w:sz w:val="20"/>
                <w:szCs w:val="24"/>
              </w:rPr>
              <w:t xml:space="preserve">Социально-психологические аспекты поведения человека в киберпространстве. Информационная стратификация. </w:t>
            </w:r>
            <w:proofErr w:type="spellStart"/>
            <w:r w:rsidRPr="00637460">
              <w:rPr>
                <w:color w:val="000000" w:themeColor="text1"/>
                <w:sz w:val="20"/>
                <w:szCs w:val="24"/>
              </w:rPr>
              <w:t>Троллинг</w:t>
            </w:r>
            <w:proofErr w:type="spellEnd"/>
            <w:r w:rsidRPr="00637460">
              <w:rPr>
                <w:color w:val="000000" w:themeColor="text1"/>
                <w:sz w:val="20"/>
                <w:szCs w:val="24"/>
              </w:rPr>
              <w:t xml:space="preserve">. Мотивация пользователей Интернета. Особые социальные роли – </w:t>
            </w:r>
            <w:proofErr w:type="spellStart"/>
            <w:r w:rsidRPr="00637460">
              <w:rPr>
                <w:color w:val="000000" w:themeColor="text1"/>
                <w:sz w:val="20"/>
                <w:szCs w:val="24"/>
              </w:rPr>
              <w:t>аватары</w:t>
            </w:r>
            <w:proofErr w:type="spellEnd"/>
            <w:r w:rsidRPr="00637460">
              <w:rPr>
                <w:color w:val="000000" w:themeColor="text1"/>
                <w:sz w:val="20"/>
                <w:szCs w:val="24"/>
              </w:rPr>
              <w:t>, новые имена (</w:t>
            </w:r>
            <w:proofErr w:type="spellStart"/>
            <w:r w:rsidRPr="00637460">
              <w:rPr>
                <w:color w:val="000000" w:themeColor="text1"/>
                <w:sz w:val="20"/>
                <w:szCs w:val="24"/>
              </w:rPr>
              <w:t>ники</w:t>
            </w:r>
            <w:proofErr w:type="spellEnd"/>
            <w:r w:rsidRPr="00637460">
              <w:rPr>
                <w:color w:val="000000" w:themeColor="text1"/>
                <w:sz w:val="20"/>
                <w:szCs w:val="24"/>
              </w:rPr>
              <w:t xml:space="preserve">). Хакеры как социальная группа. </w:t>
            </w:r>
            <w:bookmarkStart w:id="6" w:name="_Toc381621631"/>
            <w:bookmarkStart w:id="7" w:name="_Toc381621921"/>
            <w:r w:rsidRPr="00637460">
              <w:rPr>
                <w:color w:val="000000" w:themeColor="text1"/>
                <w:sz w:val="20"/>
                <w:szCs w:val="24"/>
              </w:rPr>
              <w:t>Интернет как средство массовой коммуникации</w:t>
            </w:r>
            <w:bookmarkEnd w:id="6"/>
            <w:bookmarkEnd w:id="7"/>
            <w:r w:rsidRPr="00637460">
              <w:rPr>
                <w:color w:val="000000" w:themeColor="text1"/>
                <w:sz w:val="20"/>
                <w:szCs w:val="24"/>
              </w:rPr>
              <w:t>.</w:t>
            </w:r>
          </w:p>
          <w:p w:rsidR="006C0F9D" w:rsidRPr="00637460" w:rsidRDefault="006C0F9D" w:rsidP="006C0F9D">
            <w:pPr>
              <w:widowControl/>
              <w:tabs>
                <w:tab w:val="left" w:pos="0"/>
              </w:tabs>
              <w:snapToGrid/>
              <w:spacing w:before="0" w:after="0"/>
              <w:jc w:val="both"/>
              <w:rPr>
                <w:b/>
                <w:color w:val="000000" w:themeColor="text1"/>
                <w:sz w:val="20"/>
                <w:szCs w:val="24"/>
              </w:rPr>
            </w:pPr>
            <w:r w:rsidRPr="00637460">
              <w:rPr>
                <w:b/>
                <w:color w:val="000000" w:themeColor="text1"/>
                <w:sz w:val="20"/>
                <w:szCs w:val="24"/>
              </w:rPr>
              <w:t>Негативные последствия воздействия Интернета</w:t>
            </w:r>
          </w:p>
          <w:p w:rsidR="006C0F9D" w:rsidRPr="00637460" w:rsidRDefault="006C0F9D" w:rsidP="006C0F9D">
            <w:pPr>
              <w:widowControl/>
              <w:tabs>
                <w:tab w:val="left" w:pos="0"/>
              </w:tabs>
              <w:snapToGrid/>
              <w:spacing w:before="0" w:after="0"/>
              <w:jc w:val="both"/>
              <w:rPr>
                <w:color w:val="000000" w:themeColor="text1"/>
                <w:sz w:val="20"/>
                <w:szCs w:val="24"/>
              </w:rPr>
            </w:pPr>
            <w:r w:rsidRPr="00637460">
              <w:rPr>
                <w:color w:val="000000" w:themeColor="text1"/>
                <w:sz w:val="20"/>
                <w:szCs w:val="24"/>
              </w:rPr>
              <w:t>Понятие и критерии интернет-зависимости. Причины и последствия интернет-зависимости. Влияние интернет-зависимости на развитие личности подростка. Причины формирования зависимости от Интернета у подростков. Профилактика Интернет-зависимости.</w:t>
            </w:r>
          </w:p>
          <w:p w:rsidR="006C0F9D" w:rsidRPr="00637460" w:rsidRDefault="006C0F9D" w:rsidP="006C0F9D">
            <w:pPr>
              <w:widowControl/>
              <w:suppressAutoHyphens/>
              <w:snapToGrid/>
              <w:spacing w:before="0" w:after="0"/>
              <w:jc w:val="both"/>
              <w:rPr>
                <w:b/>
                <w:color w:val="000000" w:themeColor="text1"/>
                <w:sz w:val="20"/>
                <w:szCs w:val="24"/>
              </w:rPr>
            </w:pPr>
            <w:r w:rsidRPr="00637460">
              <w:rPr>
                <w:b/>
                <w:color w:val="000000" w:themeColor="text1"/>
                <w:sz w:val="20"/>
                <w:szCs w:val="24"/>
              </w:rPr>
              <w:t>Технологии интернет-исследований.</w:t>
            </w:r>
            <w:r w:rsidRPr="00637460">
              <w:rPr>
                <w:b/>
                <w:i/>
                <w:color w:val="000000" w:themeColor="text1"/>
                <w:sz w:val="20"/>
                <w:szCs w:val="24"/>
              </w:rPr>
              <w:t xml:space="preserve"> </w:t>
            </w:r>
            <w:r w:rsidRPr="00637460">
              <w:rPr>
                <w:color w:val="000000" w:themeColor="text1"/>
                <w:sz w:val="20"/>
                <w:szCs w:val="24"/>
              </w:rPr>
              <w:t>Интернет как область проведения исследований. Виды и характеристика интернет-исследований. Сравнение традиционных и онлайн-фокус-групп</w:t>
            </w:r>
          </w:p>
        </w:tc>
      </w:tr>
    </w:tbl>
    <w:p w:rsidR="006C0F9D" w:rsidRPr="00637460" w:rsidRDefault="006C0F9D" w:rsidP="006C0F9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6C0F9D" w:rsidRPr="00637460" w:rsidRDefault="006C0F9D" w:rsidP="006C0F9D">
      <w:pPr>
        <w:widowControl/>
        <w:suppressAutoHyphens/>
        <w:snapToGrid/>
        <w:spacing w:before="0" w:after="0"/>
        <w:ind w:firstLine="68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 Занятия лекционного и семинарского типа</w:t>
      </w:r>
    </w:p>
    <w:p w:rsidR="006C0F9D" w:rsidRPr="00637460" w:rsidRDefault="006C0F9D" w:rsidP="006C0F9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5.2.1 Темы лекций</w:t>
      </w:r>
    </w:p>
    <w:p w:rsidR="006C0F9D" w:rsidRPr="00637460" w:rsidRDefault="006C0F9D" w:rsidP="006C0F9D">
      <w:pPr>
        <w:widowControl/>
        <w:suppressAutoHyphens/>
        <w:snapToGrid/>
        <w:spacing w:before="0" w:after="0"/>
        <w:ind w:firstLine="68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1 </w:t>
      </w:r>
      <w:r w:rsidRPr="00637460">
        <w:rPr>
          <w:b/>
          <w:bCs/>
          <w:color w:val="000000" w:themeColor="text1"/>
          <w:sz w:val="20"/>
          <w:szCs w:val="24"/>
        </w:rPr>
        <w:t>Интернет как особая социальная, психологическая и культурная среда</w:t>
      </w:r>
    </w:p>
    <w:p w:rsidR="006C0F9D" w:rsidRPr="00637460" w:rsidRDefault="006C0F9D" w:rsidP="006C0F9D">
      <w:pPr>
        <w:pStyle w:val="afffc"/>
        <w:numPr>
          <w:ilvl w:val="0"/>
          <w:numId w:val="17"/>
        </w:numPr>
        <w:tabs>
          <w:tab w:val="clear" w:pos="1492"/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Информационное общество и глобализация коммуникативных процессов</w:t>
      </w:r>
    </w:p>
    <w:p w:rsidR="006C0F9D" w:rsidRPr="00637460" w:rsidRDefault="006C0F9D" w:rsidP="006C0F9D">
      <w:pPr>
        <w:pStyle w:val="afffc"/>
        <w:numPr>
          <w:ilvl w:val="0"/>
          <w:numId w:val="17"/>
        </w:numPr>
        <w:tabs>
          <w:tab w:val="clear" w:pos="1492"/>
          <w:tab w:val="left" w:pos="0"/>
          <w:tab w:val="left" w:pos="993"/>
          <w:tab w:val="left" w:pos="1040"/>
          <w:tab w:val="left" w:pos="7575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Интернет как особая социальная, психологическая и культурная среда</w:t>
      </w:r>
      <w:r w:rsidRPr="00637460">
        <w:rPr>
          <w:rFonts w:ascii="Times New Roman" w:hAnsi="Times New Roman"/>
          <w:color w:val="000000" w:themeColor="text1"/>
        </w:rPr>
        <w:tab/>
      </w:r>
    </w:p>
    <w:p w:rsidR="006C0F9D" w:rsidRPr="00637460" w:rsidRDefault="006C0F9D" w:rsidP="006C0F9D">
      <w:pPr>
        <w:widowControl/>
        <w:suppressAutoHyphens/>
        <w:snapToGrid/>
        <w:spacing w:before="0" w:after="0"/>
        <w:ind w:firstLine="680"/>
        <w:jc w:val="both"/>
        <w:rPr>
          <w:b/>
          <w:color w:val="000000" w:themeColor="text1"/>
          <w:sz w:val="20"/>
        </w:rPr>
      </w:pPr>
    </w:p>
    <w:p w:rsidR="006C0F9D" w:rsidRPr="00637460" w:rsidRDefault="006C0F9D" w:rsidP="006C0F9D">
      <w:pPr>
        <w:widowControl/>
        <w:suppressAutoHyphens/>
        <w:snapToGrid/>
        <w:spacing w:before="0" w:after="0"/>
        <w:ind w:firstLine="68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5.2.2 Вопросы для обсуждения на семинарах и практических занятиях</w:t>
      </w:r>
    </w:p>
    <w:p w:rsidR="006C0F9D" w:rsidRPr="00637460" w:rsidRDefault="006C0F9D" w:rsidP="006C0F9D">
      <w:pPr>
        <w:widowControl/>
        <w:snapToGrid/>
        <w:spacing w:before="0" w:after="0"/>
        <w:ind w:firstLine="680"/>
        <w:jc w:val="both"/>
        <w:rPr>
          <w:b/>
          <w:iCs/>
          <w:color w:val="000000" w:themeColor="text1"/>
          <w:sz w:val="20"/>
          <w:szCs w:val="24"/>
        </w:rPr>
      </w:pPr>
      <w:r w:rsidRPr="00637460">
        <w:rPr>
          <w:b/>
          <w:color w:val="000000" w:themeColor="text1"/>
          <w:sz w:val="20"/>
          <w:szCs w:val="24"/>
        </w:rPr>
        <w:t xml:space="preserve">Раздел 1 </w:t>
      </w:r>
      <w:r w:rsidRPr="00637460">
        <w:rPr>
          <w:b/>
          <w:iCs/>
          <w:color w:val="000000" w:themeColor="text1"/>
          <w:sz w:val="20"/>
          <w:szCs w:val="24"/>
        </w:rPr>
        <w:t>«</w:t>
      </w:r>
      <w:r w:rsidRPr="00637460">
        <w:rPr>
          <w:b/>
          <w:bCs/>
          <w:color w:val="000000" w:themeColor="text1"/>
          <w:sz w:val="20"/>
          <w:szCs w:val="24"/>
        </w:rPr>
        <w:t>Интернет как особая социальная, психологическая и культурная среда</w:t>
      </w:r>
      <w:r w:rsidRPr="00637460">
        <w:rPr>
          <w:b/>
          <w:iCs/>
          <w:color w:val="000000" w:themeColor="text1"/>
          <w:sz w:val="20"/>
          <w:szCs w:val="24"/>
        </w:rPr>
        <w:t>»</w:t>
      </w:r>
    </w:p>
    <w:p w:rsidR="006C0F9D" w:rsidRPr="00637460" w:rsidRDefault="006C0F9D" w:rsidP="006C0F9D">
      <w:pPr>
        <w:widowControl/>
        <w:numPr>
          <w:ilvl w:val="0"/>
          <w:numId w:val="18"/>
        </w:numPr>
        <w:tabs>
          <w:tab w:val="left" w:pos="1080"/>
        </w:tabs>
        <w:snapToGrid/>
        <w:spacing w:before="0" w:after="0"/>
        <w:ind w:left="0" w:firstLine="680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>Какова роль технологических факторов в социальных изменениях?</w:t>
      </w:r>
    </w:p>
    <w:p w:rsidR="006C0F9D" w:rsidRPr="00637460" w:rsidRDefault="006C0F9D" w:rsidP="006C0F9D">
      <w:pPr>
        <w:widowControl/>
        <w:numPr>
          <w:ilvl w:val="0"/>
          <w:numId w:val="18"/>
        </w:numPr>
        <w:tabs>
          <w:tab w:val="left" w:pos="1080"/>
        </w:tabs>
        <w:snapToGrid/>
        <w:spacing w:before="0" w:after="0"/>
        <w:ind w:left="0" w:firstLine="680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>В чем заключаются основные изменения, произошедшие за последние годы в социальной сфере?</w:t>
      </w:r>
    </w:p>
    <w:p w:rsidR="006C0F9D" w:rsidRPr="00637460" w:rsidRDefault="006C0F9D" w:rsidP="006C0F9D">
      <w:pPr>
        <w:widowControl/>
        <w:numPr>
          <w:ilvl w:val="0"/>
          <w:numId w:val="18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 xml:space="preserve">Какие подходы существуют к определению понятия «виртуальная реальность»? </w:t>
      </w:r>
    </w:p>
    <w:p w:rsidR="006C0F9D" w:rsidRPr="00637460" w:rsidRDefault="006C0F9D" w:rsidP="006C0F9D">
      <w:pPr>
        <w:widowControl/>
        <w:numPr>
          <w:ilvl w:val="0"/>
          <w:numId w:val="18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 xml:space="preserve">В чем специфика культуры киберпанка? </w:t>
      </w:r>
    </w:p>
    <w:p w:rsidR="006C0F9D" w:rsidRPr="00637460" w:rsidRDefault="006C0F9D" w:rsidP="006C0F9D">
      <w:pPr>
        <w:widowControl/>
        <w:numPr>
          <w:ilvl w:val="0"/>
          <w:numId w:val="18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 xml:space="preserve">Как происходило развитие Интернета в России и за рубежом? </w:t>
      </w:r>
    </w:p>
    <w:p w:rsidR="006C0F9D" w:rsidRPr="00637460" w:rsidRDefault="006C0F9D" w:rsidP="006C0F9D">
      <w:pPr>
        <w:widowControl/>
        <w:numPr>
          <w:ilvl w:val="0"/>
          <w:numId w:val="18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 xml:space="preserve">Какие основные подходы существуют к выделению категории «пользователей Интернета»? </w:t>
      </w:r>
    </w:p>
    <w:p w:rsidR="006C0F9D" w:rsidRPr="00637460" w:rsidRDefault="006C0F9D" w:rsidP="006C0F9D">
      <w:pPr>
        <w:widowControl/>
        <w:numPr>
          <w:ilvl w:val="0"/>
          <w:numId w:val="18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 xml:space="preserve">Как изменяется численность аудитории Интернета в России и в мире? </w:t>
      </w:r>
    </w:p>
    <w:p w:rsidR="006C0F9D" w:rsidRPr="00637460" w:rsidRDefault="006C0F9D" w:rsidP="006C0F9D">
      <w:pPr>
        <w:widowControl/>
        <w:numPr>
          <w:ilvl w:val="0"/>
          <w:numId w:val="18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 xml:space="preserve">Каков социальный портрет «среднестатистического» пользователя Интернета в России? </w:t>
      </w:r>
    </w:p>
    <w:p w:rsidR="006C0F9D" w:rsidRPr="00637460" w:rsidRDefault="006C0F9D" w:rsidP="006C0F9D">
      <w:pPr>
        <w:widowControl/>
        <w:numPr>
          <w:ilvl w:val="0"/>
          <w:numId w:val="18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 xml:space="preserve">Каковы основные социально-психологические черты киберпространства? </w:t>
      </w:r>
    </w:p>
    <w:p w:rsidR="006C0F9D" w:rsidRPr="00637460" w:rsidRDefault="006C0F9D" w:rsidP="006C0F9D">
      <w:pPr>
        <w:widowControl/>
        <w:numPr>
          <w:ilvl w:val="0"/>
          <w:numId w:val="18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 xml:space="preserve">Какие пространственные метафоры обычно используются при описании киберпространства? </w:t>
      </w:r>
    </w:p>
    <w:p w:rsidR="006C0F9D" w:rsidRPr="00637460" w:rsidRDefault="006C0F9D" w:rsidP="006C0F9D">
      <w:pPr>
        <w:widowControl/>
        <w:numPr>
          <w:ilvl w:val="0"/>
          <w:numId w:val="18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proofErr w:type="spellStart"/>
      <w:r w:rsidRPr="00637460">
        <w:rPr>
          <w:color w:val="000000" w:themeColor="text1"/>
          <w:sz w:val="20"/>
          <w:szCs w:val="24"/>
        </w:rPr>
        <w:t>Cтрессы</w:t>
      </w:r>
      <w:proofErr w:type="spellEnd"/>
      <w:r w:rsidRPr="00637460">
        <w:rPr>
          <w:color w:val="000000" w:themeColor="text1"/>
          <w:sz w:val="20"/>
          <w:szCs w:val="24"/>
        </w:rPr>
        <w:t xml:space="preserve"> и фобии. </w:t>
      </w:r>
      <w:proofErr w:type="spellStart"/>
      <w:r w:rsidRPr="00637460">
        <w:rPr>
          <w:color w:val="000000" w:themeColor="text1"/>
          <w:sz w:val="20"/>
          <w:szCs w:val="24"/>
        </w:rPr>
        <w:t>Троллинг</w:t>
      </w:r>
      <w:proofErr w:type="spellEnd"/>
      <w:r w:rsidRPr="00637460">
        <w:rPr>
          <w:color w:val="000000" w:themeColor="text1"/>
          <w:sz w:val="20"/>
          <w:szCs w:val="24"/>
        </w:rPr>
        <w:t xml:space="preserve">. </w:t>
      </w:r>
    </w:p>
    <w:p w:rsidR="006C0F9D" w:rsidRPr="00637460" w:rsidRDefault="006C0F9D" w:rsidP="006C0F9D">
      <w:pPr>
        <w:widowControl/>
        <w:numPr>
          <w:ilvl w:val="0"/>
          <w:numId w:val="18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lastRenderedPageBreak/>
        <w:t xml:space="preserve">Мотивация пользователей Интернета. </w:t>
      </w:r>
    </w:p>
    <w:p w:rsidR="006C0F9D" w:rsidRPr="00637460" w:rsidRDefault="006C0F9D" w:rsidP="006C0F9D">
      <w:pPr>
        <w:widowControl/>
        <w:numPr>
          <w:ilvl w:val="0"/>
          <w:numId w:val="18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 xml:space="preserve">Особые социальные роли – </w:t>
      </w:r>
      <w:proofErr w:type="spellStart"/>
      <w:r w:rsidRPr="00637460">
        <w:rPr>
          <w:color w:val="000000" w:themeColor="text1"/>
          <w:sz w:val="20"/>
          <w:szCs w:val="24"/>
        </w:rPr>
        <w:t>аватары</w:t>
      </w:r>
      <w:proofErr w:type="spellEnd"/>
      <w:r w:rsidRPr="00637460">
        <w:rPr>
          <w:color w:val="000000" w:themeColor="text1"/>
          <w:sz w:val="20"/>
          <w:szCs w:val="24"/>
        </w:rPr>
        <w:t>, новые имена (</w:t>
      </w:r>
      <w:proofErr w:type="spellStart"/>
      <w:r w:rsidRPr="00637460">
        <w:rPr>
          <w:color w:val="000000" w:themeColor="text1"/>
          <w:sz w:val="20"/>
          <w:szCs w:val="24"/>
        </w:rPr>
        <w:t>ники</w:t>
      </w:r>
      <w:proofErr w:type="spellEnd"/>
      <w:r w:rsidRPr="00637460">
        <w:rPr>
          <w:color w:val="000000" w:themeColor="text1"/>
          <w:sz w:val="20"/>
          <w:szCs w:val="24"/>
        </w:rPr>
        <w:t xml:space="preserve">). </w:t>
      </w:r>
    </w:p>
    <w:p w:rsidR="006C0F9D" w:rsidRPr="00637460" w:rsidRDefault="006C0F9D" w:rsidP="006C0F9D">
      <w:pPr>
        <w:widowControl/>
        <w:numPr>
          <w:ilvl w:val="0"/>
          <w:numId w:val="18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 xml:space="preserve">Понятие виртуализации: ключ к пониманию современности. </w:t>
      </w:r>
    </w:p>
    <w:p w:rsidR="006C0F9D" w:rsidRPr="00637460" w:rsidRDefault="006C0F9D" w:rsidP="006C0F9D">
      <w:pPr>
        <w:widowControl/>
        <w:numPr>
          <w:ilvl w:val="0"/>
          <w:numId w:val="18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 xml:space="preserve">Особенности хакерской культуры. </w:t>
      </w:r>
    </w:p>
    <w:p w:rsidR="006C0F9D" w:rsidRPr="00637460" w:rsidRDefault="006C0F9D" w:rsidP="006C0F9D">
      <w:pPr>
        <w:widowControl/>
        <w:numPr>
          <w:ilvl w:val="0"/>
          <w:numId w:val="18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 xml:space="preserve">Хакеры как социальная группа. </w:t>
      </w:r>
    </w:p>
    <w:p w:rsidR="006C0F9D" w:rsidRPr="00637460" w:rsidRDefault="006C0F9D" w:rsidP="006C0F9D">
      <w:pPr>
        <w:widowControl/>
        <w:numPr>
          <w:ilvl w:val="0"/>
          <w:numId w:val="18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>Социокультурные истоки и трансформации хакерской субкультуры.</w:t>
      </w:r>
    </w:p>
    <w:p w:rsidR="006C0F9D" w:rsidRPr="00637460" w:rsidRDefault="006C0F9D" w:rsidP="006C0F9D">
      <w:pPr>
        <w:widowControl/>
        <w:numPr>
          <w:ilvl w:val="0"/>
          <w:numId w:val="18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 xml:space="preserve">Интернет как средство массовой коммуникации. </w:t>
      </w:r>
    </w:p>
    <w:p w:rsidR="006C0F9D" w:rsidRPr="00637460" w:rsidRDefault="006C0F9D" w:rsidP="006C0F9D">
      <w:pPr>
        <w:widowControl/>
        <w:numPr>
          <w:ilvl w:val="0"/>
          <w:numId w:val="18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>Исследования интернет-зависимости</w:t>
      </w:r>
    </w:p>
    <w:p w:rsidR="006C0F9D" w:rsidRPr="00637460" w:rsidRDefault="006C0F9D" w:rsidP="006C0F9D">
      <w:pPr>
        <w:widowControl/>
        <w:numPr>
          <w:ilvl w:val="0"/>
          <w:numId w:val="18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>Интернет как область проведения исследований</w:t>
      </w:r>
    </w:p>
    <w:p w:rsidR="006C0F9D" w:rsidRPr="00637460" w:rsidRDefault="006C0F9D" w:rsidP="006C0F9D">
      <w:pPr>
        <w:widowControl/>
        <w:numPr>
          <w:ilvl w:val="0"/>
          <w:numId w:val="18"/>
        </w:numPr>
        <w:tabs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  <w:szCs w:val="24"/>
        </w:rPr>
      </w:pPr>
      <w:r w:rsidRPr="00637460">
        <w:rPr>
          <w:color w:val="000000" w:themeColor="text1"/>
          <w:sz w:val="20"/>
          <w:szCs w:val="24"/>
        </w:rPr>
        <w:t>Сравнение традиционных и онлайн-фокус-групп</w:t>
      </w:r>
    </w:p>
    <w:p w:rsidR="006C0F9D" w:rsidRPr="00637460" w:rsidRDefault="006C0F9D" w:rsidP="006C0F9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6C0F9D" w:rsidRPr="00637460" w:rsidRDefault="006C0F9D" w:rsidP="006C0F9D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5.3 Определение соотношения объема занятий, проведенное путем непосредственного взаимодействия педагогического работника с обучающимися по </w:t>
      </w:r>
      <w:r w:rsidR="00003252">
        <w:rPr>
          <w:b/>
          <w:color w:val="000000" w:themeColor="text1"/>
          <w:sz w:val="20"/>
        </w:rPr>
        <w:t xml:space="preserve">очной, </w:t>
      </w:r>
      <w:r w:rsidRPr="00637460">
        <w:rPr>
          <w:b/>
          <w:color w:val="000000" w:themeColor="text1"/>
          <w:sz w:val="20"/>
        </w:rPr>
        <w:t>очно-заочной форме</w:t>
      </w:r>
    </w:p>
    <w:p w:rsidR="006C0F9D" w:rsidRPr="00637460" w:rsidRDefault="006C0F9D" w:rsidP="006C0F9D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3"/>
        <w:gridCol w:w="3177"/>
        <w:gridCol w:w="2693"/>
        <w:gridCol w:w="2091"/>
      </w:tblGrid>
      <w:tr w:rsidR="006C0F9D" w:rsidRPr="00637460" w:rsidTr="004A57FA">
        <w:trPr>
          <w:trHeight w:val="190"/>
          <w:tblHeader/>
        </w:trPr>
        <w:tc>
          <w:tcPr>
            <w:tcW w:w="0" w:type="auto"/>
            <w:vMerge w:val="restart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6C0F9D" w:rsidRPr="00637460" w:rsidRDefault="006C0F9D" w:rsidP="006C0F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5870" w:type="dxa"/>
            <w:gridSpan w:val="2"/>
          </w:tcPr>
          <w:p w:rsidR="006C0F9D" w:rsidRPr="00637460" w:rsidRDefault="006C0F9D" w:rsidP="006C0F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2091" w:type="dxa"/>
            <w:vMerge w:val="restart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6C0F9D" w:rsidRPr="00637460" w:rsidRDefault="006C0F9D" w:rsidP="006C0F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 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6C0F9D" w:rsidRPr="00637460" w:rsidTr="004A57FA">
        <w:trPr>
          <w:trHeight w:val="577"/>
          <w:tblHeader/>
        </w:trPr>
        <w:tc>
          <w:tcPr>
            <w:tcW w:w="0" w:type="auto"/>
            <w:vMerge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77" w:type="dxa"/>
          </w:tcPr>
          <w:p w:rsidR="006C0F9D" w:rsidRPr="00637460" w:rsidRDefault="006C0F9D" w:rsidP="006C0F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2693" w:type="dxa"/>
          </w:tcPr>
          <w:p w:rsidR="006C0F9D" w:rsidRPr="00637460" w:rsidRDefault="006C0F9D" w:rsidP="006C0F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2091" w:type="dxa"/>
            <w:vMerge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6C0F9D" w:rsidRPr="00637460" w:rsidTr="004A57FA">
        <w:tc>
          <w:tcPr>
            <w:tcW w:w="0" w:type="auto"/>
          </w:tcPr>
          <w:p w:rsidR="006C0F9D" w:rsidRPr="00637460" w:rsidRDefault="006C0F9D" w:rsidP="006C0F9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3177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2693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  <w:p w:rsidR="006C0F9D" w:rsidRPr="00637460" w:rsidRDefault="006C0F9D" w:rsidP="006C0F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6C0F9D" w:rsidRPr="00637460" w:rsidTr="004A57FA">
        <w:trPr>
          <w:trHeight w:val="337"/>
        </w:trPr>
        <w:tc>
          <w:tcPr>
            <w:tcW w:w="0" w:type="auto"/>
          </w:tcPr>
          <w:p w:rsidR="006C0F9D" w:rsidRPr="00637460" w:rsidRDefault="006C0F9D" w:rsidP="006C0F9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6C0F9D" w:rsidRPr="00637460" w:rsidRDefault="006C0F9D" w:rsidP="006C0F9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 дискуссия)</w:t>
            </w:r>
          </w:p>
        </w:tc>
        <w:tc>
          <w:tcPr>
            <w:tcW w:w="3177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3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6C0F9D" w:rsidRPr="00637460" w:rsidTr="004A57FA">
        <w:tc>
          <w:tcPr>
            <w:tcW w:w="0" w:type="auto"/>
          </w:tcPr>
          <w:p w:rsidR="006C0F9D" w:rsidRPr="00637460" w:rsidRDefault="006C0F9D" w:rsidP="006C0F9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6C0F9D" w:rsidRPr="00637460" w:rsidRDefault="006C0F9D" w:rsidP="006C0F9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3177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2091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</w:tr>
      <w:tr w:rsidR="006C0F9D" w:rsidRPr="00637460" w:rsidTr="004A57FA">
        <w:tc>
          <w:tcPr>
            <w:tcW w:w="0" w:type="auto"/>
          </w:tcPr>
          <w:p w:rsidR="006C0F9D" w:rsidRPr="00637460" w:rsidRDefault="006C0F9D" w:rsidP="006C0F9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6C0F9D" w:rsidRPr="00637460" w:rsidRDefault="006C0F9D" w:rsidP="006C0F9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3177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6C0F9D" w:rsidRPr="00637460" w:rsidTr="004A57FA">
        <w:tc>
          <w:tcPr>
            <w:tcW w:w="0" w:type="auto"/>
          </w:tcPr>
          <w:p w:rsidR="006C0F9D" w:rsidRPr="00637460" w:rsidRDefault="006C0F9D" w:rsidP="006C0F9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6C0F9D" w:rsidRPr="00637460" w:rsidRDefault="006C0F9D" w:rsidP="006C0F9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3177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6C0F9D" w:rsidRPr="00637460" w:rsidTr="004A57FA">
        <w:tc>
          <w:tcPr>
            <w:tcW w:w="0" w:type="auto"/>
          </w:tcPr>
          <w:p w:rsidR="006C0F9D" w:rsidRPr="00637460" w:rsidRDefault="006C0F9D" w:rsidP="006C0F9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(зачет с оценкой)</w:t>
            </w:r>
          </w:p>
        </w:tc>
        <w:tc>
          <w:tcPr>
            <w:tcW w:w="3177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2693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</w:tr>
      <w:tr w:rsidR="006C0F9D" w:rsidRPr="00637460" w:rsidTr="004A57FA">
        <w:trPr>
          <w:trHeight w:val="77"/>
        </w:trPr>
        <w:tc>
          <w:tcPr>
            <w:tcW w:w="0" w:type="auto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3177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4,2</w:t>
            </w:r>
          </w:p>
        </w:tc>
        <w:tc>
          <w:tcPr>
            <w:tcW w:w="2693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2091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8,2</w:t>
            </w:r>
          </w:p>
        </w:tc>
      </w:tr>
    </w:tbl>
    <w:p w:rsidR="006C0F9D" w:rsidRPr="00637460" w:rsidRDefault="006C0F9D" w:rsidP="006C0F9D">
      <w:pPr>
        <w:spacing w:before="0" w:after="0"/>
        <w:ind w:firstLine="680"/>
        <w:rPr>
          <w:i/>
          <w:color w:val="000000" w:themeColor="text1"/>
          <w:sz w:val="20"/>
        </w:rPr>
      </w:pPr>
    </w:p>
    <w:p w:rsidR="006C0F9D" w:rsidRPr="00637460" w:rsidRDefault="006C0F9D" w:rsidP="006C0F9D">
      <w:pPr>
        <w:spacing w:before="0" w:after="0"/>
        <w:ind w:firstLine="680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Соотношение объема занятий, проводимых  путем непосредственного взаимодействия педагогического работника с обучающимися по </w:t>
      </w:r>
      <w:r w:rsidR="00003252">
        <w:rPr>
          <w:i/>
          <w:color w:val="000000" w:themeColor="text1"/>
          <w:sz w:val="20"/>
        </w:rPr>
        <w:t xml:space="preserve">очной, </w:t>
      </w:r>
      <w:r w:rsidRPr="00637460">
        <w:rPr>
          <w:i/>
          <w:color w:val="000000" w:themeColor="text1"/>
          <w:sz w:val="20"/>
        </w:rPr>
        <w:t>очно-заочной форме – 51%</w:t>
      </w:r>
    </w:p>
    <w:p w:rsidR="006C0F9D" w:rsidRPr="00637460" w:rsidRDefault="006C0F9D" w:rsidP="006C0F9D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6C0F9D" w:rsidRPr="00637460" w:rsidRDefault="006C0F9D" w:rsidP="006C0F9D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5.4 Определение соотношения объема занятий, проведенное путем непосредственного взаимодействия педагогического работника с обучающимися по заочной форме</w:t>
      </w:r>
    </w:p>
    <w:p w:rsidR="006C0F9D" w:rsidRPr="00637460" w:rsidRDefault="006C0F9D" w:rsidP="006C0F9D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3"/>
        <w:gridCol w:w="3177"/>
        <w:gridCol w:w="2693"/>
        <w:gridCol w:w="2091"/>
      </w:tblGrid>
      <w:tr w:rsidR="006C0F9D" w:rsidRPr="00637460" w:rsidTr="004A57FA">
        <w:trPr>
          <w:trHeight w:val="190"/>
          <w:tblHeader/>
        </w:trPr>
        <w:tc>
          <w:tcPr>
            <w:tcW w:w="0" w:type="auto"/>
            <w:vMerge w:val="restart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6C0F9D" w:rsidRPr="00637460" w:rsidRDefault="006C0F9D" w:rsidP="006C0F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5870" w:type="dxa"/>
            <w:gridSpan w:val="2"/>
          </w:tcPr>
          <w:p w:rsidR="006C0F9D" w:rsidRPr="00637460" w:rsidRDefault="006C0F9D" w:rsidP="006C0F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2091" w:type="dxa"/>
            <w:vMerge w:val="restart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6C0F9D" w:rsidRPr="00637460" w:rsidRDefault="006C0F9D" w:rsidP="006C0F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 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6C0F9D" w:rsidRPr="00637460" w:rsidTr="004A57FA">
        <w:trPr>
          <w:trHeight w:val="577"/>
          <w:tblHeader/>
        </w:trPr>
        <w:tc>
          <w:tcPr>
            <w:tcW w:w="0" w:type="auto"/>
            <w:vMerge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177" w:type="dxa"/>
          </w:tcPr>
          <w:p w:rsidR="006C0F9D" w:rsidRPr="00637460" w:rsidRDefault="006C0F9D" w:rsidP="006C0F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2693" w:type="dxa"/>
          </w:tcPr>
          <w:p w:rsidR="006C0F9D" w:rsidRPr="00637460" w:rsidRDefault="006C0F9D" w:rsidP="006C0F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2091" w:type="dxa"/>
            <w:vMerge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6C0F9D" w:rsidRPr="00637460" w:rsidTr="004A57FA">
        <w:tc>
          <w:tcPr>
            <w:tcW w:w="0" w:type="auto"/>
          </w:tcPr>
          <w:p w:rsidR="006C0F9D" w:rsidRPr="00637460" w:rsidRDefault="006C0F9D" w:rsidP="006C0F9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3177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2693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  <w:p w:rsidR="006C0F9D" w:rsidRPr="00637460" w:rsidRDefault="006C0F9D" w:rsidP="006C0F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6C0F9D" w:rsidRPr="00637460" w:rsidTr="004A57FA">
        <w:trPr>
          <w:trHeight w:val="337"/>
        </w:trPr>
        <w:tc>
          <w:tcPr>
            <w:tcW w:w="0" w:type="auto"/>
          </w:tcPr>
          <w:p w:rsidR="006C0F9D" w:rsidRPr="00637460" w:rsidRDefault="006C0F9D" w:rsidP="006C0F9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6C0F9D" w:rsidRPr="00637460" w:rsidRDefault="006C0F9D" w:rsidP="006C0F9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(семинар дискуссия)</w:t>
            </w:r>
          </w:p>
        </w:tc>
        <w:tc>
          <w:tcPr>
            <w:tcW w:w="3177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3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6C0F9D" w:rsidRPr="00637460" w:rsidTr="004A57FA">
        <w:tc>
          <w:tcPr>
            <w:tcW w:w="0" w:type="auto"/>
          </w:tcPr>
          <w:p w:rsidR="006C0F9D" w:rsidRPr="00637460" w:rsidRDefault="006C0F9D" w:rsidP="006C0F9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lastRenderedPageBreak/>
              <w:t>Семинарского типа</w:t>
            </w:r>
          </w:p>
          <w:p w:rsidR="006C0F9D" w:rsidRPr="00637460" w:rsidRDefault="006C0F9D" w:rsidP="006C0F9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3177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2091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</w:tr>
      <w:tr w:rsidR="006C0F9D" w:rsidRPr="00637460" w:rsidTr="004A57FA">
        <w:tc>
          <w:tcPr>
            <w:tcW w:w="0" w:type="auto"/>
          </w:tcPr>
          <w:p w:rsidR="006C0F9D" w:rsidRPr="00637460" w:rsidRDefault="006C0F9D" w:rsidP="006C0F9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6C0F9D" w:rsidRPr="00637460" w:rsidRDefault="006C0F9D" w:rsidP="006C0F9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3177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6C0F9D" w:rsidRPr="00637460" w:rsidTr="004A57FA">
        <w:tc>
          <w:tcPr>
            <w:tcW w:w="0" w:type="auto"/>
          </w:tcPr>
          <w:p w:rsidR="006C0F9D" w:rsidRPr="00637460" w:rsidRDefault="006C0F9D" w:rsidP="006C0F9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6C0F9D" w:rsidRPr="00637460" w:rsidRDefault="006C0F9D" w:rsidP="006C0F9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3177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693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6C0F9D" w:rsidRPr="00637460" w:rsidTr="004A57FA">
        <w:tc>
          <w:tcPr>
            <w:tcW w:w="0" w:type="auto"/>
          </w:tcPr>
          <w:p w:rsidR="006C0F9D" w:rsidRPr="00637460" w:rsidRDefault="006C0F9D" w:rsidP="006C0F9D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(зачет с оценкой)</w:t>
            </w:r>
          </w:p>
        </w:tc>
        <w:tc>
          <w:tcPr>
            <w:tcW w:w="3177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2693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2091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</w:tr>
      <w:tr w:rsidR="006C0F9D" w:rsidRPr="00637460" w:rsidTr="004A57FA">
        <w:trPr>
          <w:trHeight w:val="160"/>
        </w:trPr>
        <w:tc>
          <w:tcPr>
            <w:tcW w:w="0" w:type="auto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3177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4,2</w:t>
            </w:r>
          </w:p>
        </w:tc>
        <w:tc>
          <w:tcPr>
            <w:tcW w:w="2693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2091" w:type="dxa"/>
            <w:vAlign w:val="center"/>
          </w:tcPr>
          <w:p w:rsidR="006C0F9D" w:rsidRPr="00637460" w:rsidRDefault="006C0F9D" w:rsidP="006C0F9D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8,2</w:t>
            </w:r>
          </w:p>
        </w:tc>
      </w:tr>
    </w:tbl>
    <w:p w:rsidR="006C0F9D" w:rsidRPr="00637460" w:rsidRDefault="006C0F9D" w:rsidP="006C0F9D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Соотношение объема занятий, проводимых путем непосредственного взаимодействия педагогического работника с обучающимися по заочной форме - 51%</w:t>
      </w:r>
    </w:p>
    <w:p w:rsidR="006C0F9D" w:rsidRPr="00637460" w:rsidRDefault="006C0F9D" w:rsidP="006C0F9D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6C0F9D" w:rsidRPr="00637460" w:rsidRDefault="006C0F9D" w:rsidP="006C0F9D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br w:type="page"/>
      </w:r>
      <w:r w:rsidRPr="00637460">
        <w:rPr>
          <w:b/>
          <w:color w:val="000000" w:themeColor="text1"/>
          <w:sz w:val="20"/>
        </w:rPr>
        <w:lastRenderedPageBreak/>
        <w:t xml:space="preserve">6. Методические указания по освоению дисциплины </w:t>
      </w:r>
    </w:p>
    <w:p w:rsidR="006C0F9D" w:rsidRPr="00637460" w:rsidRDefault="006C0F9D" w:rsidP="006C0F9D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6.1  Учебно-методическое обеспечение дисциплины</w:t>
      </w:r>
    </w:p>
    <w:p w:rsidR="006C0F9D" w:rsidRPr="00637460" w:rsidRDefault="006C0F9D" w:rsidP="006C0F9D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Методические указания для преподавателя</w:t>
      </w:r>
    </w:p>
    <w:p w:rsidR="006C0F9D" w:rsidRPr="00637460" w:rsidRDefault="006C0F9D" w:rsidP="006C0F9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студентов к учебной деятельности и к изучению конкретной учебной </w:t>
      </w:r>
      <w:r w:rsidRPr="00637460">
        <w:rPr>
          <w:color w:val="000000" w:themeColor="text1"/>
          <w:spacing w:val="-1"/>
          <w:sz w:val="20"/>
        </w:rPr>
        <w:t xml:space="preserve">дисциплины, сформировать у обучающихся ориентиры для самостоятельной работы над </w:t>
      </w:r>
      <w:r w:rsidRPr="00637460">
        <w:rPr>
          <w:color w:val="000000" w:themeColor="text1"/>
          <w:sz w:val="20"/>
        </w:rPr>
        <w:t>дисциплин</w:t>
      </w:r>
      <w:r w:rsidRPr="00637460">
        <w:rPr>
          <w:color w:val="000000" w:themeColor="text1"/>
          <w:spacing w:val="-1"/>
          <w:sz w:val="20"/>
        </w:rPr>
        <w:t>ой.</w:t>
      </w:r>
    </w:p>
    <w:p w:rsidR="006C0F9D" w:rsidRPr="00637460" w:rsidRDefault="006C0F9D" w:rsidP="006C0F9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637460">
        <w:rPr>
          <w:color w:val="000000" w:themeColor="text1"/>
          <w:spacing w:val="-1"/>
          <w:sz w:val="20"/>
        </w:rPr>
        <w:t>ы</w:t>
      </w:r>
      <w:r w:rsidRPr="00637460">
        <w:rPr>
          <w:color w:val="000000" w:themeColor="text1"/>
          <w:sz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6C0F9D" w:rsidRPr="00637460" w:rsidRDefault="006C0F9D" w:rsidP="006C0F9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Самостоятельная работа с научной и учебной литературой дополняется работой с тестирующими системами, </w:t>
      </w:r>
      <w:proofErr w:type="spellStart"/>
      <w:r w:rsidRPr="00637460">
        <w:rPr>
          <w:color w:val="000000" w:themeColor="text1"/>
          <w:sz w:val="20"/>
        </w:rPr>
        <w:t>тренинговыми</w:t>
      </w:r>
      <w:proofErr w:type="spellEnd"/>
      <w:r w:rsidRPr="00637460">
        <w:rPr>
          <w:color w:val="000000" w:themeColor="text1"/>
          <w:sz w:val="20"/>
        </w:rPr>
        <w:t xml:space="preserve">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6C0F9D" w:rsidRPr="00637460" w:rsidRDefault="006C0F9D" w:rsidP="006C0F9D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6C0F9D" w:rsidRPr="00637460" w:rsidRDefault="006C0F9D" w:rsidP="006C0F9D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6C0F9D" w:rsidRPr="00637460" w:rsidRDefault="006C0F9D" w:rsidP="006C0F9D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6C0F9D" w:rsidRPr="00637460" w:rsidRDefault="006C0F9D" w:rsidP="006C0F9D">
      <w:pPr>
        <w:widowControl/>
        <w:numPr>
          <w:ilvl w:val="0"/>
          <w:numId w:val="19"/>
        </w:numPr>
        <w:tabs>
          <w:tab w:val="left" w:pos="900"/>
          <w:tab w:val="left" w:pos="1080"/>
        </w:tabs>
        <w:snapToGrid/>
        <w:spacing w:before="0" w:after="0"/>
        <w:ind w:hanging="54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«Введение в технологию обучения».</w:t>
      </w:r>
    </w:p>
    <w:p w:rsidR="006C0F9D" w:rsidRPr="00637460" w:rsidRDefault="006C0F9D" w:rsidP="006C0F9D">
      <w:pPr>
        <w:widowControl/>
        <w:numPr>
          <w:ilvl w:val="0"/>
          <w:numId w:val="19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по проведению учебного занятия «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>».</w:t>
      </w:r>
    </w:p>
    <w:p w:rsidR="006C0F9D" w:rsidRPr="00637460" w:rsidRDefault="006C0F9D" w:rsidP="006C0F9D">
      <w:pPr>
        <w:widowControl/>
        <w:numPr>
          <w:ilvl w:val="0"/>
          <w:numId w:val="19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6C0F9D" w:rsidRPr="00637460" w:rsidRDefault="006C0F9D" w:rsidP="006C0F9D">
      <w:pPr>
        <w:widowControl/>
        <w:numPr>
          <w:ilvl w:val="0"/>
          <w:numId w:val="19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реферата».</w:t>
      </w:r>
    </w:p>
    <w:p w:rsidR="006C0F9D" w:rsidRPr="00637460" w:rsidRDefault="006C0F9D" w:rsidP="006C0F9D">
      <w:pPr>
        <w:widowControl/>
        <w:numPr>
          <w:ilvl w:val="0"/>
          <w:numId w:val="19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«Семинар – 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дневника по физкультуре и спорту».</w:t>
      </w:r>
    </w:p>
    <w:p w:rsidR="006C0F9D" w:rsidRPr="00637460" w:rsidRDefault="006C0F9D" w:rsidP="006C0F9D">
      <w:pPr>
        <w:widowControl/>
        <w:numPr>
          <w:ilvl w:val="0"/>
          <w:numId w:val="19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обсуждение реферата».</w:t>
      </w:r>
    </w:p>
    <w:p w:rsidR="006C0F9D" w:rsidRPr="00637460" w:rsidRDefault="006C0F9D" w:rsidP="006C0F9D">
      <w:pPr>
        <w:widowControl/>
        <w:numPr>
          <w:ilvl w:val="0"/>
          <w:numId w:val="19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6C0F9D" w:rsidRPr="00637460" w:rsidRDefault="006C0F9D" w:rsidP="006C0F9D">
      <w:pPr>
        <w:widowControl/>
        <w:numPr>
          <w:ilvl w:val="0"/>
          <w:numId w:val="19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учебного занятия с компьютерным средством обучения «Практическое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тренинг».</w:t>
      </w:r>
    </w:p>
    <w:p w:rsidR="006C0F9D" w:rsidRPr="00637460" w:rsidRDefault="006C0F9D" w:rsidP="006C0F9D">
      <w:pPr>
        <w:widowControl/>
        <w:numPr>
          <w:ilvl w:val="0"/>
          <w:numId w:val="19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тестирование».</w:t>
      </w:r>
    </w:p>
    <w:p w:rsidR="006C0F9D" w:rsidRPr="00637460" w:rsidRDefault="006C0F9D" w:rsidP="006C0F9D">
      <w:pPr>
        <w:widowControl/>
        <w:numPr>
          <w:ilvl w:val="0"/>
          <w:numId w:val="19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Положение о реализации электронного обучения,  дистанционных образовательных технологий.</w:t>
      </w:r>
    </w:p>
    <w:p w:rsidR="006C0F9D" w:rsidRPr="00637460" w:rsidRDefault="006C0F9D" w:rsidP="006C0F9D">
      <w:pPr>
        <w:widowControl/>
        <w:numPr>
          <w:ilvl w:val="0"/>
          <w:numId w:val="19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«Практическое занятие - алгоритмический тренинг».</w:t>
      </w:r>
    </w:p>
    <w:p w:rsidR="006C0F9D" w:rsidRPr="00637460" w:rsidRDefault="006C0F9D" w:rsidP="006C0F9D">
      <w:pPr>
        <w:widowControl/>
        <w:tabs>
          <w:tab w:val="left" w:pos="900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Указанные методические материалы для обучающихся доступны в Личной студии обучающегося, в разделе ресурсы.</w:t>
      </w:r>
    </w:p>
    <w:p w:rsidR="006C0F9D" w:rsidRPr="00637460" w:rsidRDefault="006C0F9D" w:rsidP="006C0F9D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003A35" w:rsidRDefault="00003A35" w:rsidP="00003A35">
      <w:pPr>
        <w:spacing w:before="0" w:after="0"/>
        <w:ind w:firstLine="680"/>
        <w:jc w:val="both"/>
        <w:rPr>
          <w:b/>
          <w:sz w:val="20"/>
        </w:rPr>
      </w:pPr>
      <w:r>
        <w:rPr>
          <w:b/>
          <w:sz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003A35" w:rsidRDefault="00003A35" w:rsidP="00003A35">
      <w:pPr>
        <w:shd w:val="clear" w:color="auto" w:fill="FFFFFF"/>
        <w:spacing w:before="0" w:after="0"/>
        <w:ind w:firstLine="709"/>
        <w:jc w:val="both"/>
        <w:rPr>
          <w:sz w:val="20"/>
        </w:rPr>
      </w:pPr>
      <w:r>
        <w:rPr>
          <w:sz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003A35" w:rsidRDefault="00003A35" w:rsidP="00003A3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>
        <w:rPr>
          <w:sz w:val="20"/>
        </w:rPr>
        <w:t>тифлоинформационных</w:t>
      </w:r>
      <w:proofErr w:type="spellEnd"/>
      <w:r>
        <w:rPr>
          <w:sz w:val="20"/>
        </w:rPr>
        <w:t xml:space="preserve"> устройств.</w:t>
      </w:r>
    </w:p>
    <w:p w:rsidR="00003A35" w:rsidRDefault="00003A35" w:rsidP="00003A35">
      <w:pPr>
        <w:shd w:val="clear" w:color="auto" w:fill="FFFFFF"/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003A35" w:rsidRDefault="00003A35" w:rsidP="00003A3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003A35" w:rsidRDefault="00003A35" w:rsidP="00003A3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003A35" w:rsidRDefault="00003A35" w:rsidP="00003A3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003A35" w:rsidRDefault="00003A35" w:rsidP="00003A35">
      <w:pPr>
        <w:shd w:val="clear" w:color="auto" w:fill="FFFFFF"/>
        <w:tabs>
          <w:tab w:val="left" w:pos="888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003A35" w:rsidRDefault="00003A35" w:rsidP="00003A3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</w:t>
      </w:r>
      <w:r>
        <w:rPr>
          <w:sz w:val="20"/>
        </w:rPr>
        <w:lastRenderedPageBreak/>
        <w:t>передвигаться, прочитать и оформить задание, общаться с экзаменатором);</w:t>
      </w:r>
    </w:p>
    <w:p w:rsidR="00003A35" w:rsidRDefault="00003A35" w:rsidP="00003A3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003A35" w:rsidRDefault="00003A35" w:rsidP="00003A3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003A35" w:rsidRDefault="00003A35" w:rsidP="00003A3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003A35" w:rsidRDefault="00003A35" w:rsidP="00003A3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сдачи экзамена, проводимого в письменной форме, - не более чем на 90 минут;</w:t>
      </w:r>
    </w:p>
    <w:p w:rsidR="00003A35" w:rsidRDefault="00003A35" w:rsidP="00003A3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003A35" w:rsidRDefault="00003A35" w:rsidP="00003A3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003A35" w:rsidRDefault="00003A35" w:rsidP="00003A3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а) для слепых:</w:t>
      </w:r>
    </w:p>
    <w:p w:rsidR="00003A35" w:rsidRDefault="00003A35" w:rsidP="00003A35">
      <w:pPr>
        <w:shd w:val="clear" w:color="auto" w:fill="FFFFFF"/>
        <w:tabs>
          <w:tab w:val="left" w:pos="955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003A35" w:rsidRDefault="00003A35" w:rsidP="00003A3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письменные задания выполняются обучающимися с использованием клавиатуры с азбукой Брайля, либо </w:t>
      </w:r>
      <w:proofErr w:type="spellStart"/>
      <w:r>
        <w:rPr>
          <w:sz w:val="20"/>
        </w:rPr>
        <w:t>надиктовываются</w:t>
      </w:r>
      <w:proofErr w:type="spellEnd"/>
      <w:r>
        <w:rPr>
          <w:sz w:val="20"/>
        </w:rPr>
        <w:t xml:space="preserve"> ассистенту;</w:t>
      </w:r>
    </w:p>
    <w:p w:rsidR="00003A35" w:rsidRDefault="00003A35" w:rsidP="00003A3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б) для слабовидящих:</w:t>
      </w:r>
    </w:p>
    <w:p w:rsidR="00003A35" w:rsidRDefault="00003A35" w:rsidP="00003A3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>
        <w:rPr>
          <w:sz w:val="20"/>
        </w:rPr>
        <w:t>Jaws</w:t>
      </w:r>
      <w:proofErr w:type="spellEnd"/>
      <w:r>
        <w:rPr>
          <w:sz w:val="20"/>
        </w:rPr>
        <w:t>;</w:t>
      </w:r>
    </w:p>
    <w:p w:rsidR="00003A35" w:rsidRDefault="00003A35" w:rsidP="00003A3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обеспечивается индивидуальное равномерное освещение не менее 300 люкс;</w:t>
      </w:r>
    </w:p>
    <w:p w:rsidR="00003A35" w:rsidRDefault="00003A35" w:rsidP="00003A3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при необходимости обучающимся предоставляется увеличивающее </w:t>
      </w:r>
      <w:proofErr w:type="spellStart"/>
      <w:r>
        <w:rPr>
          <w:sz w:val="20"/>
        </w:rPr>
        <w:t>устройство,допускается</w:t>
      </w:r>
      <w:proofErr w:type="spellEnd"/>
      <w:r>
        <w:rPr>
          <w:sz w:val="20"/>
        </w:rPr>
        <w:t xml:space="preserve"> использование увеличивающих устройств, имеющихся у обучающихся;</w:t>
      </w:r>
    </w:p>
    <w:p w:rsidR="00003A35" w:rsidRDefault="00003A35" w:rsidP="00003A3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в) для глухих и слабослышащих, с тяжелыми нарушениями речи:</w:t>
      </w:r>
    </w:p>
    <w:p w:rsidR="00003A35" w:rsidRDefault="00003A35" w:rsidP="00003A3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имеется в наличии информационная система "Исток" для слабослышащих коллективного пользования;</w:t>
      </w:r>
    </w:p>
    <w:p w:rsidR="00003A35" w:rsidRDefault="00003A35" w:rsidP="00003A3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электронной или письменной форме;</w:t>
      </w:r>
    </w:p>
    <w:p w:rsidR="00003A35" w:rsidRDefault="00003A35" w:rsidP="00003A3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г) для лиц с нарушениями опорно-двигательного аппарата:</w:t>
      </w:r>
    </w:p>
    <w:p w:rsidR="00003A35" w:rsidRDefault="00003A35" w:rsidP="00003A3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тестовые и </w:t>
      </w:r>
      <w:proofErr w:type="spellStart"/>
      <w:r>
        <w:rPr>
          <w:sz w:val="20"/>
        </w:rPr>
        <w:t>тренинговые</w:t>
      </w:r>
      <w:proofErr w:type="spellEnd"/>
      <w:r>
        <w:rPr>
          <w:sz w:val="20"/>
        </w:rPr>
        <w:t xml:space="preserve">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003A35" w:rsidRDefault="00003A35" w:rsidP="00003A3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003A35" w:rsidRDefault="00003A35" w:rsidP="00003A35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устной форме.</w:t>
      </w:r>
    </w:p>
    <w:p w:rsidR="006C0F9D" w:rsidRPr="00637460" w:rsidRDefault="00003A35" w:rsidP="00003A35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>
        <w:rPr>
          <w:sz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6C0F9D" w:rsidRPr="00637460" w:rsidRDefault="006C0F9D" w:rsidP="006C0F9D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6C0F9D" w:rsidRPr="00637460" w:rsidRDefault="006C0F9D" w:rsidP="006C0F9D">
      <w:pPr>
        <w:widowControl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6.4 Методические рекомендации по самостоятельной работе студентов </w:t>
      </w:r>
    </w:p>
    <w:p w:rsidR="006C0F9D" w:rsidRPr="00637460" w:rsidRDefault="006C0F9D" w:rsidP="006C0F9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6C0F9D" w:rsidRPr="00637460" w:rsidRDefault="006C0F9D" w:rsidP="006C0F9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Реализация поставленной цели предполагает решение следующих задач:</w:t>
      </w:r>
    </w:p>
    <w:p w:rsidR="006C0F9D" w:rsidRPr="00637460" w:rsidRDefault="006C0F9D" w:rsidP="006C0F9D">
      <w:pPr>
        <w:widowControl/>
        <w:shd w:val="clear" w:color="auto" w:fill="FFFFFF"/>
        <w:tabs>
          <w:tab w:val="left" w:pos="8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 xml:space="preserve"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</w:t>
      </w:r>
      <w:proofErr w:type="spellStart"/>
      <w:r w:rsidRPr="00637460">
        <w:rPr>
          <w:color w:val="000000" w:themeColor="text1"/>
          <w:sz w:val="20"/>
        </w:rPr>
        <w:t>межпредметных</w:t>
      </w:r>
      <w:proofErr w:type="spellEnd"/>
      <w:r w:rsidRPr="00637460">
        <w:rPr>
          <w:color w:val="000000" w:themeColor="text1"/>
          <w:sz w:val="20"/>
        </w:rPr>
        <w:t xml:space="preserve"> связей;</w:t>
      </w:r>
    </w:p>
    <w:p w:rsidR="006C0F9D" w:rsidRPr="00637460" w:rsidRDefault="006C0F9D" w:rsidP="006C0F9D">
      <w:pPr>
        <w:widowControl/>
        <w:shd w:val="clear" w:color="auto" w:fill="FFFFFF"/>
        <w:tabs>
          <w:tab w:val="left" w:pos="98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систематизация и закрепление полученных теоретических знаний и практических навыков;</w:t>
      </w:r>
    </w:p>
    <w:p w:rsidR="006C0F9D" w:rsidRPr="00637460" w:rsidRDefault="006C0F9D" w:rsidP="006C0F9D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6C0F9D" w:rsidRPr="00637460" w:rsidRDefault="006C0F9D" w:rsidP="006C0F9D">
      <w:pPr>
        <w:widowControl/>
        <w:shd w:val="clear" w:color="auto" w:fill="FFFFFF"/>
        <w:tabs>
          <w:tab w:val="left" w:pos="103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6C0F9D" w:rsidRPr="00637460" w:rsidRDefault="006C0F9D" w:rsidP="006C0F9D">
      <w:pPr>
        <w:widowControl/>
        <w:shd w:val="clear" w:color="auto" w:fill="FFFFFF"/>
        <w:tabs>
          <w:tab w:val="left" w:pos="109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6C0F9D" w:rsidRPr="00637460" w:rsidRDefault="006C0F9D" w:rsidP="006C0F9D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научно-исследовательских навыков;</w:t>
      </w:r>
    </w:p>
    <w:p w:rsidR="006C0F9D" w:rsidRPr="00637460" w:rsidRDefault="006C0F9D" w:rsidP="006C0F9D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6C0F9D" w:rsidRPr="00637460" w:rsidRDefault="006C0F9D" w:rsidP="006C0F9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является неотъемлемой частью образовательного процесса.</w:t>
      </w:r>
    </w:p>
    <w:p w:rsidR="006C0F9D" w:rsidRPr="00637460" w:rsidRDefault="006C0F9D" w:rsidP="006C0F9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6C0F9D" w:rsidRPr="00637460" w:rsidRDefault="006C0F9D" w:rsidP="006C0F9D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должна:</w:t>
      </w:r>
    </w:p>
    <w:p w:rsidR="006C0F9D" w:rsidRPr="00637460" w:rsidRDefault="006C0F9D" w:rsidP="006C0F9D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-</w:t>
      </w:r>
      <w:r w:rsidRPr="00637460">
        <w:rPr>
          <w:color w:val="000000" w:themeColor="text1"/>
          <w:sz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6C0F9D" w:rsidRPr="00637460" w:rsidRDefault="006C0F9D" w:rsidP="006C0F9D">
      <w:pPr>
        <w:widowControl/>
        <w:shd w:val="clear" w:color="auto" w:fill="FFFFFF"/>
        <w:tabs>
          <w:tab w:val="left" w:pos="1085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6C0F9D" w:rsidRPr="00637460" w:rsidRDefault="006C0F9D" w:rsidP="006C0F9D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отражать необходимую и достаточную компетентность автора;</w:t>
      </w:r>
    </w:p>
    <w:p w:rsidR="006C0F9D" w:rsidRPr="00637460" w:rsidRDefault="006C0F9D" w:rsidP="006C0F9D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иметь учебную, научную и/или практическую направленность;</w:t>
      </w:r>
    </w:p>
    <w:p w:rsidR="006C0F9D" w:rsidRPr="00637460" w:rsidRDefault="006C0F9D" w:rsidP="006C0F9D">
      <w:pPr>
        <w:widowControl/>
        <w:shd w:val="clear" w:color="auto" w:fill="FFFFFF"/>
        <w:tabs>
          <w:tab w:val="left" w:pos="9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6C0F9D" w:rsidRPr="00637460" w:rsidRDefault="006C0F9D" w:rsidP="006C0F9D">
      <w:pPr>
        <w:widowControl/>
        <w:shd w:val="clear" w:color="auto" w:fill="FFFFFF"/>
        <w:tabs>
          <w:tab w:val="left" w:pos="1109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6C0F9D" w:rsidRPr="00637460" w:rsidRDefault="006C0F9D" w:rsidP="006C0F9D">
      <w:pPr>
        <w:widowControl/>
        <w:shd w:val="clear" w:color="auto" w:fill="FFFFFF"/>
        <w:tabs>
          <w:tab w:val="left" w:pos="984"/>
          <w:tab w:val="left" w:pos="57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003A35" w:rsidRDefault="00003A35" w:rsidP="006C0F9D">
      <w:pPr>
        <w:suppressAutoHyphens/>
        <w:overflowPunct w:val="0"/>
        <w:autoSpaceDE w:val="0"/>
        <w:autoSpaceDN w:val="0"/>
        <w:adjustRightInd w:val="0"/>
        <w:spacing w:before="0" w:after="0"/>
        <w:ind w:firstLine="708"/>
        <w:jc w:val="both"/>
        <w:rPr>
          <w:b/>
          <w:bCs/>
          <w:sz w:val="20"/>
        </w:rPr>
      </w:pPr>
    </w:p>
    <w:p w:rsidR="006C0F9D" w:rsidRPr="00637460" w:rsidRDefault="00AF76A9" w:rsidP="00123C7E">
      <w:pPr>
        <w:pStyle w:val="10"/>
        <w:tabs>
          <w:tab w:val="left" w:pos="993"/>
          <w:tab w:val="right" w:leader="dot" w:pos="9600"/>
        </w:tabs>
        <w:ind w:right="321" w:firstLine="709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7</w:t>
      </w:r>
      <w:r w:rsidR="006C0F9D" w:rsidRPr="00637460">
        <w:rPr>
          <w:rFonts w:ascii="Times New Roman" w:hAnsi="Times New Roman"/>
          <w:b/>
          <w:color w:val="000000" w:themeColor="text1"/>
        </w:rPr>
        <w:t>. Учебно-методическое и информационное обеспечение дисциплины</w:t>
      </w:r>
    </w:p>
    <w:p w:rsidR="006C0F9D" w:rsidRPr="00637460" w:rsidRDefault="00AF76A9" w:rsidP="00123C7E">
      <w:pPr>
        <w:widowControl/>
        <w:tabs>
          <w:tab w:val="left" w:pos="993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6C0F9D" w:rsidRPr="00637460">
        <w:rPr>
          <w:b/>
          <w:color w:val="000000" w:themeColor="text1"/>
          <w:sz w:val="20"/>
        </w:rPr>
        <w:t xml:space="preserve">.1. Рекомендуемая литература </w:t>
      </w:r>
    </w:p>
    <w:p w:rsidR="006C0F9D" w:rsidRPr="00637460" w:rsidRDefault="006C0F9D" w:rsidP="00123C7E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Chars="360" w:firstLine="720"/>
        <w:jc w:val="both"/>
        <w:rPr>
          <w:b/>
          <w:color w:val="000000" w:themeColor="text1"/>
          <w:sz w:val="20"/>
          <w:szCs w:val="24"/>
        </w:rPr>
      </w:pPr>
      <w:r w:rsidRPr="00637460">
        <w:rPr>
          <w:b/>
          <w:color w:val="000000" w:themeColor="text1"/>
          <w:sz w:val="20"/>
          <w:szCs w:val="24"/>
        </w:rPr>
        <w:t>Основная литература</w:t>
      </w:r>
    </w:p>
    <w:p w:rsidR="00BA774D" w:rsidRPr="00BA774D" w:rsidRDefault="00BA774D" w:rsidP="00123C7E">
      <w:pPr>
        <w:pStyle w:val="afffc"/>
        <w:numPr>
          <w:ilvl w:val="0"/>
          <w:numId w:val="25"/>
        </w:numPr>
        <w:tabs>
          <w:tab w:val="left" w:pos="993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BA774D">
        <w:rPr>
          <w:rFonts w:ascii="Times New Roman" w:hAnsi="Times New Roman"/>
          <w:color w:val="000000" w:themeColor="text1"/>
        </w:rPr>
        <w:t>Широкова М.Е. Интернет как особая социальная, психологическая и культурная среда [Электронный ресурс]: рабочий учебник / Широкова М.Е. - 2022. - http://library.roweb.online</w:t>
      </w:r>
    </w:p>
    <w:p w:rsidR="00BA774D" w:rsidRPr="00BA774D" w:rsidRDefault="00BA774D" w:rsidP="00123C7E">
      <w:pPr>
        <w:pStyle w:val="afffc"/>
        <w:numPr>
          <w:ilvl w:val="0"/>
          <w:numId w:val="25"/>
        </w:numPr>
        <w:tabs>
          <w:tab w:val="left" w:pos="993"/>
          <w:tab w:val="left" w:pos="108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proofErr w:type="spellStart"/>
      <w:r w:rsidRPr="00BA774D">
        <w:rPr>
          <w:rFonts w:ascii="Times New Roman" w:hAnsi="Times New Roman"/>
          <w:color w:val="000000" w:themeColor="text1"/>
        </w:rPr>
        <w:t>Дзялошинский</w:t>
      </w:r>
      <w:proofErr w:type="spellEnd"/>
      <w:r w:rsidRPr="00BA774D">
        <w:rPr>
          <w:rFonts w:ascii="Times New Roman" w:hAnsi="Times New Roman"/>
          <w:color w:val="000000" w:themeColor="text1"/>
        </w:rPr>
        <w:t xml:space="preserve"> И. М. Социальные институты и социальная коммуникация. Введение в теорию коммуникационных матриц: учебное пособие / И. М. </w:t>
      </w:r>
      <w:proofErr w:type="spellStart"/>
      <w:r w:rsidRPr="00BA774D">
        <w:rPr>
          <w:rFonts w:ascii="Times New Roman" w:hAnsi="Times New Roman"/>
          <w:color w:val="000000" w:themeColor="text1"/>
        </w:rPr>
        <w:t>Дзялошинский</w:t>
      </w:r>
      <w:proofErr w:type="spellEnd"/>
      <w:r w:rsidRPr="00BA774D">
        <w:rPr>
          <w:rFonts w:ascii="Times New Roman" w:hAnsi="Times New Roman"/>
          <w:color w:val="000000" w:themeColor="text1"/>
        </w:rPr>
        <w:t xml:space="preserve">. — Саратов: Ай Пи Ар Медиа, 2020. — 905 c. — ISBN 978-5-4497-0419-1. — Текст: электронный // Электронно-библиотечная система IPR BOOKS: [сайт]. — URL: http://www.iprbookshop.ru/90574.html </w:t>
      </w:r>
    </w:p>
    <w:p w:rsidR="00BA774D" w:rsidRDefault="00BA774D" w:rsidP="00123C7E">
      <w:pPr>
        <w:widowControl/>
        <w:tabs>
          <w:tab w:val="left" w:pos="993"/>
          <w:tab w:val="left" w:pos="1080"/>
          <w:tab w:val="left" w:pos="2700"/>
        </w:tabs>
        <w:suppressAutoHyphens/>
        <w:snapToGrid/>
        <w:spacing w:before="0" w:after="0"/>
        <w:ind w:firstLineChars="360" w:firstLine="720"/>
        <w:jc w:val="both"/>
        <w:rPr>
          <w:b/>
          <w:color w:val="000000" w:themeColor="text1"/>
          <w:sz w:val="20"/>
          <w:szCs w:val="24"/>
        </w:rPr>
      </w:pPr>
    </w:p>
    <w:p w:rsidR="006C0F9D" w:rsidRPr="00637460" w:rsidRDefault="006C0F9D" w:rsidP="00123C7E">
      <w:pPr>
        <w:widowControl/>
        <w:tabs>
          <w:tab w:val="left" w:pos="993"/>
          <w:tab w:val="left" w:pos="1080"/>
          <w:tab w:val="left" w:pos="2700"/>
        </w:tabs>
        <w:suppressAutoHyphens/>
        <w:snapToGrid/>
        <w:spacing w:before="0" w:after="0"/>
        <w:ind w:firstLineChars="360" w:firstLine="720"/>
        <w:jc w:val="both"/>
        <w:rPr>
          <w:b/>
          <w:color w:val="000000" w:themeColor="text1"/>
          <w:sz w:val="20"/>
          <w:szCs w:val="24"/>
        </w:rPr>
      </w:pPr>
      <w:r w:rsidRPr="00637460">
        <w:rPr>
          <w:b/>
          <w:color w:val="000000" w:themeColor="text1"/>
          <w:sz w:val="20"/>
          <w:szCs w:val="24"/>
        </w:rPr>
        <w:t>Дополнительная литература</w:t>
      </w:r>
    </w:p>
    <w:p w:rsidR="006C0F9D" w:rsidRPr="00637460" w:rsidRDefault="006C0F9D" w:rsidP="00123C7E">
      <w:pPr>
        <w:pStyle w:val="afffc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Лазаревич А.А. Становление информационного общества [Электронный ресурс]: </w:t>
      </w:r>
      <w:proofErr w:type="spellStart"/>
      <w:r w:rsidRPr="00637460">
        <w:rPr>
          <w:rFonts w:ascii="Times New Roman" w:hAnsi="Times New Roman"/>
          <w:color w:val="000000" w:themeColor="text1"/>
        </w:rPr>
        <w:t>коммуникационно</w:t>
      </w:r>
      <w:proofErr w:type="spellEnd"/>
      <w:r w:rsidRPr="00637460">
        <w:rPr>
          <w:rFonts w:ascii="Times New Roman" w:hAnsi="Times New Roman"/>
          <w:color w:val="000000" w:themeColor="text1"/>
        </w:rPr>
        <w:t>-эпистемологические и культурно-цивилизационные основания / А.А. Лазаревич. — Электрон. текстовые данные. — Минск: Белорусская наука, 2015. — 538 c. — 978-985-08-1916-1. — Режим доступа: http://www.iprbookshop.ru/51833</w:t>
      </w:r>
    </w:p>
    <w:p w:rsidR="006C0F9D" w:rsidRPr="00637460" w:rsidRDefault="006C0F9D" w:rsidP="00123C7E">
      <w:pPr>
        <w:pStyle w:val="afffc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Бурлаков В. Н. Интернет-наркотизация и безопасность жизнедеятельности. Вопросы состояния преступности, уголовной ответственности и предупреждения [Электронный ресурс] / В. Н. Бурлаков, Л. Н. </w:t>
      </w:r>
      <w:proofErr w:type="spellStart"/>
      <w:r w:rsidRPr="00637460">
        <w:rPr>
          <w:rFonts w:ascii="Times New Roman" w:hAnsi="Times New Roman"/>
          <w:color w:val="000000" w:themeColor="text1"/>
        </w:rPr>
        <w:t>Плоткина</w:t>
      </w:r>
      <w:proofErr w:type="spellEnd"/>
      <w:r w:rsidRPr="00637460">
        <w:rPr>
          <w:rFonts w:ascii="Times New Roman" w:hAnsi="Times New Roman"/>
          <w:color w:val="000000" w:themeColor="text1"/>
        </w:rPr>
        <w:t xml:space="preserve">, А. С. </w:t>
      </w:r>
      <w:proofErr w:type="spellStart"/>
      <w:r w:rsidRPr="00637460">
        <w:rPr>
          <w:rFonts w:ascii="Times New Roman" w:hAnsi="Times New Roman"/>
          <w:color w:val="000000" w:themeColor="text1"/>
        </w:rPr>
        <w:t>Щурова</w:t>
      </w:r>
      <w:proofErr w:type="spellEnd"/>
      <w:r w:rsidRPr="00637460">
        <w:rPr>
          <w:rFonts w:ascii="Times New Roman" w:hAnsi="Times New Roman"/>
          <w:color w:val="000000" w:themeColor="text1"/>
        </w:rPr>
        <w:t>. — Электрон. текстовые данные. — СПб.: Юридический центр Пресс, 2018. — 208 c. — 978-5-94201-769-9. — Режим доступа: http://www.iprbookshop.ru/86439.html</w:t>
      </w:r>
    </w:p>
    <w:p w:rsidR="006C0F9D" w:rsidRPr="00637460" w:rsidRDefault="006C0F9D" w:rsidP="00123C7E">
      <w:pPr>
        <w:widowControl/>
        <w:tabs>
          <w:tab w:val="left" w:pos="993"/>
        </w:tabs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6C0F9D" w:rsidRPr="00637460" w:rsidRDefault="00AF76A9" w:rsidP="00123C7E">
      <w:pPr>
        <w:widowControl/>
        <w:tabs>
          <w:tab w:val="left" w:pos="993"/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6C0F9D" w:rsidRPr="00637460">
        <w:rPr>
          <w:b/>
          <w:color w:val="000000" w:themeColor="text1"/>
          <w:sz w:val="20"/>
        </w:rPr>
        <w:t>.2. Ресурсы информационно-телекоммуникационной сети «Интернет»</w:t>
      </w:r>
    </w:p>
    <w:p w:rsidR="004C25B4" w:rsidRDefault="004C25B4" w:rsidP="00123C7E">
      <w:pPr>
        <w:tabs>
          <w:tab w:val="left" w:pos="993"/>
          <w:tab w:val="left" w:pos="1080"/>
        </w:tabs>
        <w:suppressAutoHyphens/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</w:t>
      </w:r>
      <w:r>
        <w:rPr>
          <w:bCs/>
          <w:iCs/>
          <w:sz w:val="20"/>
        </w:rPr>
        <w:t>http://filosof.historic.ru/.</w:t>
      </w:r>
    </w:p>
    <w:p w:rsidR="004C25B4" w:rsidRDefault="004C25B4" w:rsidP="00123C7E">
      <w:pPr>
        <w:tabs>
          <w:tab w:val="left" w:pos="993"/>
          <w:tab w:val="left" w:pos="1080"/>
        </w:tabs>
        <w:suppressAutoHyphens/>
        <w:spacing w:before="0" w:after="0"/>
        <w:ind w:firstLine="709"/>
        <w:jc w:val="both"/>
        <w:rPr>
          <w:sz w:val="20"/>
        </w:rPr>
      </w:pPr>
      <w:r>
        <w:rPr>
          <w:sz w:val="20"/>
        </w:rPr>
        <w:t>- http://rri.chat.ru/phil.html</w:t>
      </w:r>
      <w:r>
        <w:rPr>
          <w:bCs/>
          <w:iCs/>
          <w:sz w:val="20"/>
        </w:rPr>
        <w:t>.</w:t>
      </w:r>
    </w:p>
    <w:p w:rsidR="006C0F9D" w:rsidRPr="00637460" w:rsidRDefault="006C0F9D" w:rsidP="00123C7E">
      <w:pPr>
        <w:widowControl/>
        <w:tabs>
          <w:tab w:val="left" w:pos="993"/>
          <w:tab w:val="left" w:pos="1080"/>
        </w:tabs>
        <w:snapToGrid/>
        <w:spacing w:before="0" w:after="0"/>
        <w:ind w:firstLine="709"/>
        <w:contextualSpacing/>
        <w:rPr>
          <w:b/>
          <w:color w:val="000000" w:themeColor="text1"/>
          <w:sz w:val="20"/>
        </w:rPr>
      </w:pPr>
    </w:p>
    <w:p w:rsidR="009770F4" w:rsidRDefault="00AF76A9" w:rsidP="00123C7E">
      <w:pPr>
        <w:tabs>
          <w:tab w:val="left" w:pos="993"/>
        </w:tabs>
        <w:spacing w:before="0" w:after="0"/>
        <w:ind w:firstLine="709"/>
        <w:jc w:val="both"/>
        <w:rPr>
          <w:b/>
          <w:sz w:val="20"/>
        </w:rPr>
      </w:pPr>
      <w:r>
        <w:rPr>
          <w:b/>
          <w:sz w:val="20"/>
        </w:rPr>
        <w:t>8</w:t>
      </w:r>
      <w:r w:rsidR="009770F4">
        <w:rPr>
          <w:b/>
          <w:sz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9770F4" w:rsidRDefault="009770F4" w:rsidP="00123C7E">
      <w:pPr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201B5A" w:rsidRDefault="00201B5A" w:rsidP="00123C7E">
      <w:pPr>
        <w:tabs>
          <w:tab w:val="left" w:pos="993"/>
        </w:tabs>
        <w:spacing w:before="0" w:after="0"/>
        <w:ind w:firstLine="709"/>
        <w:jc w:val="both"/>
        <w:rPr>
          <w:sz w:val="20"/>
        </w:rPr>
      </w:pPr>
      <w:r w:rsidRPr="00201B5A">
        <w:rPr>
          <w:sz w:val="20"/>
        </w:rPr>
        <w:t>- 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9770F4" w:rsidRDefault="009770F4" w:rsidP="00123C7E">
      <w:pPr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6C0F9D" w:rsidRPr="00637460" w:rsidRDefault="009770F4" w:rsidP="009770F4">
      <w:pPr>
        <w:tabs>
          <w:tab w:val="left" w:pos="360"/>
          <w:tab w:val="left" w:pos="709"/>
          <w:tab w:val="left" w:pos="900"/>
          <w:tab w:val="left" w:pos="993"/>
          <w:tab w:val="left" w:pos="1134"/>
        </w:tabs>
        <w:suppressAutoHyphens/>
        <w:spacing w:before="0" w:after="0"/>
        <w:ind w:firstLine="426"/>
        <w:jc w:val="both"/>
        <w:rPr>
          <w:sz w:val="20"/>
        </w:rPr>
      </w:pPr>
      <w:r>
        <w:rPr>
          <w:sz w:val="20"/>
        </w:rPr>
        <w:t>Программное обеспечение:</w:t>
      </w:r>
    </w:p>
    <w:p w:rsidR="006C0F9D" w:rsidRPr="00637460" w:rsidRDefault="006C0F9D" w:rsidP="006C0F9D">
      <w:pPr>
        <w:tabs>
          <w:tab w:val="left" w:pos="360"/>
          <w:tab w:val="left" w:pos="709"/>
          <w:tab w:val="left" w:pos="900"/>
          <w:tab w:val="left" w:pos="993"/>
          <w:tab w:val="left" w:pos="1134"/>
        </w:tabs>
        <w:suppressAutoHyphens/>
        <w:spacing w:before="0" w:after="0"/>
        <w:ind w:firstLine="426"/>
        <w:jc w:val="both"/>
        <w:rPr>
          <w:i/>
          <w:sz w:val="20"/>
        </w:rPr>
      </w:pPr>
      <w:r w:rsidRPr="00637460">
        <w:rPr>
          <w:i/>
          <w:sz w:val="20"/>
        </w:rPr>
        <w:t>Лицензионное программное обеспечение (в том числе, отечественного производства):</w:t>
      </w:r>
    </w:p>
    <w:p w:rsidR="006C0F9D" w:rsidRPr="00637460" w:rsidRDefault="006C0F9D" w:rsidP="006C0F9D">
      <w:pPr>
        <w:tabs>
          <w:tab w:val="left" w:pos="709"/>
        </w:tabs>
        <w:spacing w:before="0" w:after="0"/>
        <w:ind w:firstLine="426"/>
        <w:rPr>
          <w:sz w:val="20"/>
        </w:rPr>
      </w:pPr>
      <w:r w:rsidRPr="00637460">
        <w:rPr>
          <w:sz w:val="20"/>
        </w:rPr>
        <w:t xml:space="preserve">Операционная система </w:t>
      </w:r>
      <w:r w:rsidRPr="00637460">
        <w:rPr>
          <w:sz w:val="20"/>
          <w:lang w:val="en-US"/>
        </w:rPr>
        <w:t>Windows</w:t>
      </w:r>
      <w:r w:rsidRPr="00637460">
        <w:rPr>
          <w:sz w:val="20"/>
        </w:rPr>
        <w:t xml:space="preserve"> </w:t>
      </w:r>
      <w:r w:rsidRPr="00637460">
        <w:rPr>
          <w:sz w:val="20"/>
          <w:lang w:val="en-US"/>
        </w:rPr>
        <w:t>Professional</w:t>
      </w:r>
      <w:r w:rsidRPr="00637460">
        <w:rPr>
          <w:sz w:val="20"/>
        </w:rPr>
        <w:t xml:space="preserve"> 10</w:t>
      </w:r>
    </w:p>
    <w:p w:rsidR="006C0F9D" w:rsidRPr="00637460" w:rsidRDefault="006C0F9D" w:rsidP="006C0F9D">
      <w:pPr>
        <w:tabs>
          <w:tab w:val="left" w:pos="709"/>
        </w:tabs>
        <w:spacing w:before="0" w:after="0"/>
        <w:ind w:firstLine="426"/>
        <w:rPr>
          <w:sz w:val="20"/>
        </w:rPr>
      </w:pPr>
      <w:r w:rsidRPr="00637460">
        <w:rPr>
          <w:sz w:val="20"/>
        </w:rPr>
        <w:t>ПО браузер – приложение операционной системы, предназначенное для просмотра Web-страниц</w:t>
      </w:r>
    </w:p>
    <w:p w:rsidR="006C0F9D" w:rsidRPr="00637460" w:rsidRDefault="006C0F9D" w:rsidP="006C0F9D">
      <w:pPr>
        <w:tabs>
          <w:tab w:val="left" w:pos="709"/>
        </w:tabs>
        <w:spacing w:before="0" w:after="0"/>
        <w:ind w:firstLine="426"/>
        <w:rPr>
          <w:sz w:val="20"/>
        </w:rPr>
      </w:pPr>
      <w:r w:rsidRPr="00637460">
        <w:rPr>
          <w:sz w:val="20"/>
        </w:rPr>
        <w:t>Платформа проведения аттестационных процедур с использованием каналов связи (отечественное ПО)</w:t>
      </w:r>
    </w:p>
    <w:p w:rsidR="006C0F9D" w:rsidRPr="00637460" w:rsidRDefault="006C0F9D" w:rsidP="006C0F9D">
      <w:pPr>
        <w:tabs>
          <w:tab w:val="left" w:pos="709"/>
        </w:tabs>
        <w:spacing w:before="0" w:after="0"/>
        <w:ind w:firstLine="426"/>
        <w:rPr>
          <w:sz w:val="20"/>
        </w:rPr>
      </w:pPr>
      <w:r w:rsidRPr="00637460">
        <w:rPr>
          <w:sz w:val="20"/>
        </w:rPr>
        <w:t xml:space="preserve">Платформа проведения </w:t>
      </w:r>
      <w:proofErr w:type="spellStart"/>
      <w:r w:rsidRPr="00637460">
        <w:rPr>
          <w:sz w:val="20"/>
        </w:rPr>
        <w:t>вебинаров</w:t>
      </w:r>
      <w:proofErr w:type="spellEnd"/>
      <w:r w:rsidRPr="00637460">
        <w:rPr>
          <w:sz w:val="20"/>
        </w:rPr>
        <w:t xml:space="preserve"> (отечественное ПО)</w:t>
      </w:r>
    </w:p>
    <w:p w:rsidR="006C0F9D" w:rsidRPr="00637460" w:rsidRDefault="006C0F9D" w:rsidP="006C0F9D">
      <w:pPr>
        <w:tabs>
          <w:tab w:val="left" w:pos="709"/>
        </w:tabs>
        <w:spacing w:before="0" w:after="0"/>
        <w:ind w:firstLine="426"/>
        <w:rPr>
          <w:sz w:val="20"/>
        </w:rPr>
      </w:pPr>
      <w:r w:rsidRPr="00637460">
        <w:rPr>
          <w:sz w:val="20"/>
        </w:rPr>
        <w:t xml:space="preserve">Информационная технология. Онлайн тестирование цифровой платформы </w:t>
      </w:r>
      <w:proofErr w:type="spellStart"/>
      <w:r w:rsidRPr="00637460">
        <w:rPr>
          <w:sz w:val="20"/>
        </w:rPr>
        <w:t>Ровеб</w:t>
      </w:r>
      <w:proofErr w:type="spellEnd"/>
      <w:r w:rsidRPr="00637460">
        <w:rPr>
          <w:sz w:val="20"/>
        </w:rPr>
        <w:t xml:space="preserve"> (отечественное ПО)</w:t>
      </w:r>
    </w:p>
    <w:p w:rsidR="006C0F9D" w:rsidRPr="00637460" w:rsidRDefault="006C0F9D" w:rsidP="006C0F9D">
      <w:pPr>
        <w:tabs>
          <w:tab w:val="left" w:pos="709"/>
        </w:tabs>
        <w:spacing w:before="0" w:after="0"/>
        <w:ind w:firstLine="426"/>
        <w:rPr>
          <w:sz w:val="20"/>
        </w:rPr>
      </w:pPr>
      <w:r w:rsidRPr="00637460">
        <w:rPr>
          <w:sz w:val="20"/>
        </w:rPr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6C0F9D" w:rsidRPr="00637460" w:rsidRDefault="006C0F9D" w:rsidP="006C0F9D">
      <w:pPr>
        <w:tabs>
          <w:tab w:val="left" w:pos="709"/>
        </w:tabs>
        <w:spacing w:before="0" w:after="0"/>
        <w:ind w:firstLine="426"/>
        <w:rPr>
          <w:sz w:val="20"/>
        </w:rPr>
      </w:pPr>
      <w:r w:rsidRPr="00637460">
        <w:rPr>
          <w:sz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6C0F9D" w:rsidRPr="00637460" w:rsidRDefault="006C0F9D" w:rsidP="006C0F9D">
      <w:pPr>
        <w:tabs>
          <w:tab w:val="left" w:pos="360"/>
          <w:tab w:val="left" w:pos="709"/>
          <w:tab w:val="left" w:pos="900"/>
          <w:tab w:val="left" w:pos="993"/>
          <w:tab w:val="left" w:pos="1134"/>
        </w:tabs>
        <w:suppressAutoHyphens/>
        <w:spacing w:before="0" w:after="0"/>
        <w:ind w:firstLine="426"/>
        <w:jc w:val="both"/>
        <w:rPr>
          <w:i/>
          <w:sz w:val="20"/>
        </w:rPr>
      </w:pPr>
      <w:r w:rsidRPr="00637460">
        <w:rPr>
          <w:sz w:val="20"/>
        </w:rPr>
        <w:t>Электронный информационный ресурс «Личная студия обучающегося» (отечественное ПО)</w:t>
      </w:r>
    </w:p>
    <w:p w:rsidR="006C0F9D" w:rsidRPr="00637460" w:rsidRDefault="006C0F9D" w:rsidP="006C0F9D">
      <w:pPr>
        <w:tabs>
          <w:tab w:val="left" w:pos="360"/>
          <w:tab w:val="left" w:pos="709"/>
          <w:tab w:val="left" w:pos="900"/>
          <w:tab w:val="left" w:pos="993"/>
          <w:tab w:val="left" w:pos="1134"/>
        </w:tabs>
        <w:suppressAutoHyphens/>
        <w:spacing w:before="0" w:after="0"/>
        <w:ind w:firstLine="426"/>
        <w:jc w:val="both"/>
        <w:rPr>
          <w:i/>
          <w:sz w:val="20"/>
        </w:rPr>
      </w:pPr>
      <w:r w:rsidRPr="00637460">
        <w:rPr>
          <w:i/>
          <w:sz w:val="20"/>
        </w:rPr>
        <w:t>Свободно распространяемое программное обеспечение (в том числе отечественного производства):</w:t>
      </w:r>
    </w:p>
    <w:p w:rsidR="006C0F9D" w:rsidRPr="00637460" w:rsidRDefault="006C0F9D" w:rsidP="006C0F9D">
      <w:pPr>
        <w:tabs>
          <w:tab w:val="left" w:pos="709"/>
        </w:tabs>
        <w:spacing w:before="0" w:after="0"/>
        <w:ind w:firstLine="426"/>
        <w:rPr>
          <w:sz w:val="20"/>
        </w:rPr>
      </w:pPr>
      <w:r w:rsidRPr="00637460">
        <w:rPr>
          <w:sz w:val="20"/>
        </w:rPr>
        <w:t>Мой Офис Веб-редакторы https://edit.myoffice.ru (отечественное ПО)</w:t>
      </w:r>
    </w:p>
    <w:p w:rsidR="006C0F9D" w:rsidRPr="00637460" w:rsidRDefault="006C0F9D" w:rsidP="006C0F9D">
      <w:pPr>
        <w:tabs>
          <w:tab w:val="left" w:pos="709"/>
        </w:tabs>
        <w:spacing w:before="0" w:after="0"/>
        <w:ind w:firstLine="426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Calc. </w:t>
      </w:r>
    </w:p>
    <w:p w:rsidR="006C0F9D" w:rsidRPr="00637460" w:rsidRDefault="00803496" w:rsidP="006C0F9D">
      <w:pPr>
        <w:tabs>
          <w:tab w:val="left" w:pos="709"/>
        </w:tabs>
        <w:spacing w:before="0" w:after="0"/>
        <w:ind w:firstLine="426"/>
        <w:rPr>
          <w:sz w:val="20"/>
          <w:lang w:val="en-US"/>
        </w:rPr>
      </w:pPr>
      <w:hyperlink r:id="rId6" w:history="1">
        <w:r w:rsidR="006C0F9D" w:rsidRPr="00637460">
          <w:rPr>
            <w:sz w:val="20"/>
            <w:lang w:val="en-US"/>
          </w:rPr>
          <w:t>http://qsp.su/tools/onlinehelp/about_license_gpl_russian.html</w:t>
        </w:r>
      </w:hyperlink>
      <w:r w:rsidR="006C0F9D" w:rsidRPr="00637460">
        <w:rPr>
          <w:sz w:val="20"/>
          <w:lang w:val="en-US"/>
        </w:rPr>
        <w:t xml:space="preserve"> </w:t>
      </w:r>
    </w:p>
    <w:p w:rsidR="006C0F9D" w:rsidRPr="00637460" w:rsidRDefault="006C0F9D" w:rsidP="006C0F9D">
      <w:pPr>
        <w:tabs>
          <w:tab w:val="left" w:pos="709"/>
        </w:tabs>
        <w:spacing w:before="0" w:after="0"/>
        <w:ind w:firstLine="426"/>
        <w:rPr>
          <w:sz w:val="20"/>
        </w:rPr>
      </w:pPr>
      <w:r w:rsidRPr="00637460">
        <w:rPr>
          <w:sz w:val="20"/>
        </w:rPr>
        <w:t xml:space="preserve">ПО </w:t>
      </w:r>
      <w:proofErr w:type="spellStart"/>
      <w:r w:rsidRPr="00637460">
        <w:rPr>
          <w:sz w:val="20"/>
        </w:rPr>
        <w:t>OpenOffice.Org.Base</w:t>
      </w:r>
      <w:proofErr w:type="spellEnd"/>
    </w:p>
    <w:p w:rsidR="006C0F9D" w:rsidRPr="00637460" w:rsidRDefault="00803496" w:rsidP="006C0F9D">
      <w:pPr>
        <w:tabs>
          <w:tab w:val="left" w:pos="709"/>
        </w:tabs>
        <w:spacing w:before="0" w:after="0"/>
        <w:ind w:firstLine="426"/>
        <w:rPr>
          <w:sz w:val="20"/>
        </w:rPr>
      </w:pPr>
      <w:hyperlink r:id="rId7" w:history="1">
        <w:r w:rsidR="006C0F9D" w:rsidRPr="00637460">
          <w:rPr>
            <w:sz w:val="20"/>
          </w:rPr>
          <w:t>http://qsp.su/tools/onlinehelp/about_license_gpl_russian.html</w:t>
        </w:r>
      </w:hyperlink>
    </w:p>
    <w:p w:rsidR="006C0F9D" w:rsidRPr="00637460" w:rsidRDefault="006C0F9D" w:rsidP="006C0F9D">
      <w:pPr>
        <w:tabs>
          <w:tab w:val="left" w:pos="709"/>
        </w:tabs>
        <w:spacing w:before="0" w:after="0"/>
        <w:ind w:firstLine="426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</w:t>
      </w:r>
      <w:proofErr w:type="spellStart"/>
      <w:r w:rsidRPr="00637460">
        <w:rPr>
          <w:sz w:val="20"/>
          <w:lang w:val="en-US"/>
        </w:rPr>
        <w:t>OpenOffice.org.Impress</w:t>
      </w:r>
      <w:proofErr w:type="spellEnd"/>
      <w:r w:rsidRPr="00637460">
        <w:rPr>
          <w:sz w:val="20"/>
          <w:lang w:val="en-US"/>
        </w:rPr>
        <w:t xml:space="preserve"> </w:t>
      </w:r>
    </w:p>
    <w:p w:rsidR="006C0F9D" w:rsidRPr="00637460" w:rsidRDefault="00803496" w:rsidP="006C0F9D">
      <w:pPr>
        <w:tabs>
          <w:tab w:val="left" w:pos="709"/>
        </w:tabs>
        <w:spacing w:before="0" w:after="0"/>
        <w:ind w:firstLine="426"/>
        <w:rPr>
          <w:sz w:val="20"/>
          <w:lang w:val="en-US"/>
        </w:rPr>
      </w:pPr>
      <w:hyperlink r:id="rId8" w:history="1">
        <w:r w:rsidR="006C0F9D" w:rsidRPr="00637460">
          <w:rPr>
            <w:sz w:val="20"/>
            <w:lang w:val="en-US"/>
          </w:rPr>
          <w:t>http://qsp.su/tools/onlinehelp/about_license_gpl_russian.html</w:t>
        </w:r>
      </w:hyperlink>
      <w:r w:rsidR="006C0F9D" w:rsidRPr="00637460">
        <w:rPr>
          <w:sz w:val="20"/>
          <w:lang w:val="en-US"/>
        </w:rPr>
        <w:t xml:space="preserve"> </w:t>
      </w:r>
    </w:p>
    <w:p w:rsidR="006C0F9D" w:rsidRPr="00637460" w:rsidRDefault="006C0F9D" w:rsidP="006C0F9D">
      <w:pPr>
        <w:spacing w:before="0" w:after="0"/>
        <w:ind w:firstLine="426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Writer </w:t>
      </w:r>
    </w:p>
    <w:p w:rsidR="006C0F9D" w:rsidRPr="00637460" w:rsidRDefault="00803496" w:rsidP="006C0F9D">
      <w:pPr>
        <w:spacing w:before="0" w:after="0"/>
        <w:ind w:firstLine="426"/>
        <w:rPr>
          <w:sz w:val="20"/>
          <w:lang w:val="en-US"/>
        </w:rPr>
      </w:pPr>
      <w:hyperlink r:id="rId9" w:history="1">
        <w:r w:rsidR="006C0F9D" w:rsidRPr="00637460">
          <w:rPr>
            <w:sz w:val="20"/>
            <w:lang w:val="en-US"/>
          </w:rPr>
          <w:t>http://qsp.su/tools/onlinehelp/about_license_gpl_russian.html</w:t>
        </w:r>
      </w:hyperlink>
    </w:p>
    <w:p w:rsidR="006C0F9D" w:rsidRPr="00637460" w:rsidRDefault="006C0F9D" w:rsidP="006C0F9D">
      <w:pPr>
        <w:spacing w:before="0" w:after="0"/>
        <w:ind w:firstLine="426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 Office.org Draw</w:t>
      </w:r>
    </w:p>
    <w:p w:rsidR="006C0F9D" w:rsidRPr="00637460" w:rsidRDefault="00803496" w:rsidP="006C0F9D">
      <w:pPr>
        <w:spacing w:before="0" w:after="0"/>
        <w:ind w:firstLine="426"/>
        <w:rPr>
          <w:sz w:val="20"/>
          <w:lang w:val="en-US"/>
        </w:rPr>
      </w:pPr>
      <w:hyperlink r:id="rId10" w:history="1">
        <w:r w:rsidR="006C0F9D" w:rsidRPr="00637460">
          <w:rPr>
            <w:sz w:val="20"/>
            <w:lang w:val="en-US"/>
          </w:rPr>
          <w:t>http://qsp.su/tools/onlinehelp/about_license_gpl_russian.html</w:t>
        </w:r>
      </w:hyperlink>
    </w:p>
    <w:p w:rsidR="006C0F9D" w:rsidRPr="00637460" w:rsidRDefault="006C0F9D" w:rsidP="006C0F9D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426"/>
        <w:jc w:val="both"/>
        <w:rPr>
          <w:i/>
          <w:sz w:val="20"/>
        </w:rPr>
      </w:pPr>
      <w:r w:rsidRPr="00637460">
        <w:rPr>
          <w:sz w:val="20"/>
        </w:rPr>
        <w:t xml:space="preserve">ПО «Блокнот» - стандартное приложение операционной системы (MS </w:t>
      </w:r>
      <w:proofErr w:type="spellStart"/>
      <w:r w:rsidRPr="00637460">
        <w:rPr>
          <w:sz w:val="20"/>
        </w:rPr>
        <w:t>Windows</w:t>
      </w:r>
      <w:proofErr w:type="spellEnd"/>
      <w:r w:rsidRPr="00637460">
        <w:rPr>
          <w:sz w:val="20"/>
        </w:rPr>
        <w:t xml:space="preserve">, </w:t>
      </w:r>
      <w:proofErr w:type="spellStart"/>
      <w:r w:rsidRPr="00637460">
        <w:rPr>
          <w:sz w:val="20"/>
        </w:rPr>
        <w:t>Android</w:t>
      </w:r>
      <w:proofErr w:type="spellEnd"/>
      <w:r w:rsidRPr="00637460">
        <w:rPr>
          <w:sz w:val="20"/>
        </w:rPr>
        <w:t xml:space="preserve"> и т.д.), предназначенное для работы с текстами</w:t>
      </w:r>
    </w:p>
    <w:p w:rsidR="006C0F9D" w:rsidRPr="00637460" w:rsidRDefault="006C0F9D" w:rsidP="006C0F9D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426"/>
        <w:jc w:val="both"/>
        <w:rPr>
          <w:i/>
          <w:sz w:val="20"/>
        </w:rPr>
      </w:pPr>
      <w:r w:rsidRPr="00637460">
        <w:rPr>
          <w:i/>
          <w:sz w:val="20"/>
        </w:rPr>
        <w:t>Современные профессиональные базы данных:</w:t>
      </w:r>
    </w:p>
    <w:p w:rsidR="006C0F9D" w:rsidRPr="00637460" w:rsidRDefault="006C0F9D" w:rsidP="006C0F9D">
      <w:pPr>
        <w:spacing w:before="0" w:after="0"/>
        <w:ind w:firstLine="426"/>
        <w:rPr>
          <w:sz w:val="20"/>
        </w:rPr>
      </w:pPr>
      <w:r w:rsidRPr="00637460">
        <w:rPr>
          <w:sz w:val="20"/>
        </w:rPr>
        <w:t xml:space="preserve">Реестр профессиональных стандартов </w:t>
      </w:r>
      <w:hyperlink r:id="rId11" w:history="1">
        <w:r w:rsidRPr="00637460">
          <w:rPr>
            <w:rStyle w:val="ab"/>
            <w:sz w:val="20"/>
          </w:rPr>
          <w:t>https://profstandart.rosmintrud.ru/obshchiy-informatsionnyy-blok/natsionalnyy-reestr-professionalnykh-standartov/reestr-professionalnykh-standartov/</w:t>
        </w:r>
      </w:hyperlink>
      <w:r w:rsidRPr="00637460">
        <w:rPr>
          <w:sz w:val="20"/>
        </w:rPr>
        <w:t xml:space="preserve"> </w:t>
      </w:r>
    </w:p>
    <w:p w:rsidR="006C0F9D" w:rsidRPr="00637460" w:rsidRDefault="006C0F9D" w:rsidP="006C0F9D">
      <w:pPr>
        <w:spacing w:before="0" w:after="0"/>
        <w:ind w:firstLine="426"/>
        <w:rPr>
          <w:sz w:val="20"/>
        </w:rPr>
      </w:pPr>
      <w:r w:rsidRPr="00637460">
        <w:rPr>
          <w:sz w:val="20"/>
        </w:rPr>
        <w:t xml:space="preserve">Официальный сайт оператора единого реестра российских программ для электронных вычислительных машин и баз данных в информационно-телекоммуникационной сети «Интернет» </w:t>
      </w:r>
      <w:hyperlink r:id="rId12" w:history="1">
        <w:r w:rsidRPr="00637460">
          <w:rPr>
            <w:rStyle w:val="ab"/>
            <w:sz w:val="20"/>
          </w:rPr>
          <w:t>https://reestr.digital.gov.ru/</w:t>
        </w:r>
      </w:hyperlink>
      <w:r w:rsidRPr="00637460">
        <w:rPr>
          <w:sz w:val="20"/>
        </w:rPr>
        <w:t xml:space="preserve"> </w:t>
      </w:r>
    </w:p>
    <w:p w:rsidR="006C0F9D" w:rsidRPr="00637460" w:rsidRDefault="006C0F9D" w:rsidP="006C0F9D">
      <w:pPr>
        <w:spacing w:before="0" w:after="0"/>
        <w:ind w:firstLine="426"/>
        <w:rPr>
          <w:sz w:val="20"/>
        </w:rPr>
      </w:pPr>
      <w:r w:rsidRPr="00637460">
        <w:rPr>
          <w:sz w:val="20"/>
        </w:rPr>
        <w:t xml:space="preserve">Научная электронная библиотека. </w:t>
      </w:r>
      <w:hyperlink r:id="rId13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proofErr w:type="spellStart"/>
        <w:r w:rsidRPr="00637460">
          <w:rPr>
            <w:rStyle w:val="ab"/>
            <w:sz w:val="20"/>
            <w:lang w:val="en-US"/>
          </w:rPr>
          <w:t>elibrary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6C0F9D" w:rsidRPr="00637460" w:rsidRDefault="006C0F9D" w:rsidP="006C0F9D">
      <w:pPr>
        <w:spacing w:before="0" w:after="0"/>
        <w:ind w:firstLine="426"/>
        <w:rPr>
          <w:sz w:val="20"/>
        </w:rPr>
      </w:pPr>
      <w:r w:rsidRPr="00637460">
        <w:rPr>
          <w:sz w:val="20"/>
        </w:rPr>
        <w:t xml:space="preserve">Электронно-библиотечная система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 (ЭБС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>) –</w:t>
      </w:r>
      <w:r>
        <w:rPr>
          <w:sz w:val="20"/>
        </w:rPr>
        <w:t xml:space="preserve"> </w:t>
      </w:r>
      <w:r w:rsidRPr="00637460">
        <w:rPr>
          <w:sz w:val="20"/>
        </w:rPr>
        <w:t xml:space="preserve">электронная библиотека по всем отраслям знаний </w:t>
      </w:r>
      <w:hyperlink r:id="rId14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www</w:t>
        </w:r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iprbookshop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6C0F9D" w:rsidRDefault="006C0F9D" w:rsidP="006C0F9D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426"/>
        <w:jc w:val="both"/>
        <w:rPr>
          <w:i/>
          <w:sz w:val="20"/>
        </w:rPr>
      </w:pPr>
      <w:r w:rsidRPr="00637460">
        <w:rPr>
          <w:i/>
          <w:sz w:val="20"/>
        </w:rPr>
        <w:t>Информационно-справочные системы:</w:t>
      </w:r>
    </w:p>
    <w:p w:rsidR="00216849" w:rsidRPr="00216849" w:rsidRDefault="00216849" w:rsidP="00216849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426"/>
        <w:jc w:val="both"/>
        <w:rPr>
          <w:sz w:val="20"/>
        </w:rPr>
      </w:pPr>
      <w:r w:rsidRPr="00216849">
        <w:rPr>
          <w:sz w:val="20"/>
        </w:rPr>
        <w:t xml:space="preserve">Справочно-правовая система «Гарант»; </w:t>
      </w:r>
    </w:p>
    <w:p w:rsidR="006564D2" w:rsidRDefault="00216849" w:rsidP="00216849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426"/>
        <w:jc w:val="both"/>
      </w:pPr>
      <w:r w:rsidRPr="00216849">
        <w:rPr>
          <w:sz w:val="20"/>
        </w:rPr>
        <w:t>Справочно-правовая система «Консультант Плюс».</w:t>
      </w:r>
    </w:p>
    <w:sectPr w:rsidR="006564D2" w:rsidSect="006C0F9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doni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_Timer">
    <w:altName w:val="Times New Roman Cyr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tiqua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PMincho">
    <w:charset w:val="80"/>
    <w:family w:val="roman"/>
    <w:pitch w:val="variable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algun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Symbol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ios">
    <w:altName w:val="Helio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131"/>
      <w:lvlText w:val="%1."/>
      <w:lvlJc w:val="left"/>
      <w:pPr>
        <w:tabs>
          <w:tab w:val="left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Tst-question"/>
      <w:lvlText w:val="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-31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0752"/>
      <w:lvlText w:val="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6" w15:restartNumberingAfterBreak="0">
    <w:nsid w:val="13450138"/>
    <w:multiLevelType w:val="multilevel"/>
    <w:tmpl w:val="13450138"/>
    <w:lvl w:ilvl="0">
      <w:start w:val="1"/>
      <w:numFmt w:val="decimal"/>
      <w:pStyle w:val="a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  <w:rPr>
        <w:rFonts w:cs="Times New Roman"/>
      </w:rPr>
    </w:lvl>
  </w:abstractNum>
  <w:abstractNum w:abstractNumId="7" w15:restartNumberingAfterBreak="0">
    <w:nsid w:val="17AA16EB"/>
    <w:multiLevelType w:val="multilevel"/>
    <w:tmpl w:val="17AA16EB"/>
    <w:lvl w:ilvl="0">
      <w:start w:val="1"/>
      <w:numFmt w:val="decimal"/>
      <w:pStyle w:val="a0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8" w15:restartNumberingAfterBreak="0">
    <w:nsid w:val="1D034241"/>
    <w:multiLevelType w:val="multilevel"/>
    <w:tmpl w:val="1D034241"/>
    <w:lvl w:ilvl="0">
      <w:start w:val="1"/>
      <w:numFmt w:val="decimal"/>
      <w:pStyle w:val="2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3EA73AC"/>
    <w:multiLevelType w:val="multilevel"/>
    <w:tmpl w:val="23EA73A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</w:lvl>
  </w:abstractNum>
  <w:abstractNum w:abstractNumId="11" w15:restartNumberingAfterBreak="0">
    <w:nsid w:val="318E4B2D"/>
    <w:multiLevelType w:val="multilevel"/>
    <w:tmpl w:val="318E4B2D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3E34E4E"/>
    <w:multiLevelType w:val="multilevel"/>
    <w:tmpl w:val="33E34E4E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754439C"/>
    <w:multiLevelType w:val="multilevel"/>
    <w:tmpl w:val="3754439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0C488A"/>
    <w:multiLevelType w:val="multilevel"/>
    <w:tmpl w:val="400C488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67F2BC8"/>
    <w:multiLevelType w:val="multilevel"/>
    <w:tmpl w:val="467F2BC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F010A7"/>
    <w:multiLevelType w:val="singleLevel"/>
    <w:tmpl w:val="4AF010A7"/>
    <w:lvl w:ilvl="0">
      <w:start w:val="1"/>
      <w:numFmt w:val="decimal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8" w15:restartNumberingAfterBreak="0">
    <w:nsid w:val="4BB51533"/>
    <w:multiLevelType w:val="multilevel"/>
    <w:tmpl w:val="4BB51533"/>
    <w:lvl w:ilvl="0">
      <w:start w:val="1"/>
      <w:numFmt w:val="bullet"/>
      <w:pStyle w:val="1"/>
      <w:lvlText w:val=""/>
      <w:lvlJc w:val="left"/>
      <w:pPr>
        <w:tabs>
          <w:tab w:val="left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</w:lvl>
  </w:abstractNum>
  <w:abstractNum w:abstractNumId="19" w15:restartNumberingAfterBreak="0">
    <w:nsid w:val="63F734A4"/>
    <w:multiLevelType w:val="multilevel"/>
    <w:tmpl w:val="63F734A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B81905"/>
    <w:multiLevelType w:val="multilevel"/>
    <w:tmpl w:val="6CB81905"/>
    <w:lvl w:ilvl="0">
      <w:start w:val="1"/>
      <w:numFmt w:val="decimal"/>
      <w:pStyle w:val="a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DF80769"/>
    <w:multiLevelType w:val="multilevel"/>
    <w:tmpl w:val="46340397"/>
    <w:lvl w:ilvl="0">
      <w:start w:val="1"/>
      <w:numFmt w:val="decimal"/>
      <w:lvlText w:val="%1"/>
      <w:lvlJc w:val="left"/>
      <w:pPr>
        <w:tabs>
          <w:tab w:val="left" w:pos="72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714D5789"/>
    <w:multiLevelType w:val="multilevel"/>
    <w:tmpl w:val="714D5789"/>
    <w:lvl w:ilvl="0">
      <w:start w:val="1"/>
      <w:numFmt w:val="decimal"/>
      <w:pStyle w:val="2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A8512E1"/>
    <w:multiLevelType w:val="hybridMultilevel"/>
    <w:tmpl w:val="CC5ECD9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C936FF7"/>
    <w:multiLevelType w:val="multilevel"/>
    <w:tmpl w:val="7C936FF7"/>
    <w:lvl w:ilvl="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2"/>
  </w:num>
  <w:num w:numId="2">
    <w:abstractNumId w:val="20"/>
  </w:num>
  <w:num w:numId="3">
    <w:abstractNumId w:val="6"/>
  </w:num>
  <w:num w:numId="4">
    <w:abstractNumId w:val="18"/>
  </w:num>
  <w:num w:numId="5">
    <w:abstractNumId w:val="1"/>
  </w:num>
  <w:num w:numId="6">
    <w:abstractNumId w:val="7"/>
  </w:num>
  <w:num w:numId="7">
    <w:abstractNumId w:val="0"/>
  </w:num>
  <w:num w:numId="8">
    <w:abstractNumId w:val="4"/>
  </w:num>
  <w:num w:numId="9">
    <w:abstractNumId w:val="8"/>
  </w:num>
  <w:num w:numId="10">
    <w:abstractNumId w:val="22"/>
  </w:num>
  <w:num w:numId="11">
    <w:abstractNumId w:val="3"/>
  </w:num>
  <w:num w:numId="12">
    <w:abstractNumId w:val="5"/>
    <w:lvlOverride w:ilvl="0">
      <w:lvl w:ilvl="0">
        <w:numFmt w:val="bullet"/>
        <w:lvlText w:val="-"/>
        <w:legacy w:legacy="1" w:legacySpace="0" w:legacyIndent="130"/>
        <w:lvlJc w:val="left"/>
      </w:lvl>
    </w:lvlOverride>
  </w:num>
  <w:num w:numId="13">
    <w:abstractNumId w:val="10"/>
  </w:num>
  <w:num w:numId="14">
    <w:abstractNumId w:val="16"/>
  </w:num>
  <w:num w:numId="15">
    <w:abstractNumId w:val="13"/>
  </w:num>
  <w:num w:numId="16">
    <w:abstractNumId w:val="19"/>
  </w:num>
  <w:num w:numId="17">
    <w:abstractNumId w:val="17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4"/>
  </w:num>
  <w:num w:numId="21">
    <w:abstractNumId w:val="24"/>
  </w:num>
  <w:num w:numId="22">
    <w:abstractNumId w:val="21"/>
  </w:num>
  <w:num w:numId="23">
    <w:abstractNumId w:val="9"/>
  </w:num>
  <w:num w:numId="24">
    <w:abstractNumId w:val="15"/>
  </w:num>
  <w:num w:numId="25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6C0F9D"/>
    <w:rsid w:val="00003252"/>
    <w:rsid w:val="00003A35"/>
    <w:rsid w:val="00084B91"/>
    <w:rsid w:val="0008579D"/>
    <w:rsid w:val="000B2526"/>
    <w:rsid w:val="00123C7E"/>
    <w:rsid w:val="0013323F"/>
    <w:rsid w:val="00201B5A"/>
    <w:rsid w:val="00216849"/>
    <w:rsid w:val="002D5DC7"/>
    <w:rsid w:val="004C25B4"/>
    <w:rsid w:val="004C45C9"/>
    <w:rsid w:val="004D6F4B"/>
    <w:rsid w:val="005B31CE"/>
    <w:rsid w:val="005D2178"/>
    <w:rsid w:val="005E0DD8"/>
    <w:rsid w:val="00626F4D"/>
    <w:rsid w:val="00655360"/>
    <w:rsid w:val="006564D2"/>
    <w:rsid w:val="0065717A"/>
    <w:rsid w:val="00674E04"/>
    <w:rsid w:val="006C0F9D"/>
    <w:rsid w:val="007E3F0B"/>
    <w:rsid w:val="00803496"/>
    <w:rsid w:val="00831313"/>
    <w:rsid w:val="009023B7"/>
    <w:rsid w:val="00952061"/>
    <w:rsid w:val="009770F4"/>
    <w:rsid w:val="009F4962"/>
    <w:rsid w:val="00A17F7E"/>
    <w:rsid w:val="00A74F5A"/>
    <w:rsid w:val="00A82094"/>
    <w:rsid w:val="00A93348"/>
    <w:rsid w:val="00AE5D1F"/>
    <w:rsid w:val="00AF76A9"/>
    <w:rsid w:val="00B9490B"/>
    <w:rsid w:val="00BA774D"/>
    <w:rsid w:val="00BF2D3F"/>
    <w:rsid w:val="00BF36CF"/>
    <w:rsid w:val="00C30A8A"/>
    <w:rsid w:val="00C54611"/>
    <w:rsid w:val="00C66DB4"/>
    <w:rsid w:val="00C76F84"/>
    <w:rsid w:val="00CB043F"/>
    <w:rsid w:val="00CB26B4"/>
    <w:rsid w:val="00D51CCC"/>
    <w:rsid w:val="00D63AFD"/>
    <w:rsid w:val="00E72E94"/>
    <w:rsid w:val="00F50398"/>
    <w:rsid w:val="00F5794A"/>
    <w:rsid w:val="00F7676D"/>
    <w:rsid w:val="00FD66BB"/>
    <w:rsid w:val="00FF0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A3458"/>
  <w15:docId w15:val="{80229752-7D43-46E7-B15B-F3D4B66A0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C0F9D"/>
    <w:pPr>
      <w:widowControl w:val="0"/>
      <w:snapToGri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0">
    <w:name w:val="heading 1"/>
    <w:basedOn w:val="a2"/>
    <w:next w:val="a2"/>
    <w:link w:val="12"/>
    <w:qFormat/>
    <w:rsid w:val="006C0F9D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0"/>
    </w:pPr>
    <w:rPr>
      <w:rFonts w:ascii="PragmaticaCTT" w:hAnsi="PragmaticaCTT"/>
      <w:sz w:val="20"/>
    </w:rPr>
  </w:style>
  <w:style w:type="paragraph" w:styleId="20">
    <w:name w:val="heading 2"/>
    <w:basedOn w:val="10"/>
    <w:next w:val="a2"/>
    <w:link w:val="23"/>
    <w:qFormat/>
    <w:rsid w:val="006C0F9D"/>
    <w:pPr>
      <w:outlineLvl w:val="1"/>
    </w:pPr>
  </w:style>
  <w:style w:type="paragraph" w:styleId="30">
    <w:name w:val="heading 3"/>
    <w:basedOn w:val="a2"/>
    <w:next w:val="a2"/>
    <w:link w:val="32"/>
    <w:qFormat/>
    <w:rsid w:val="006C0F9D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2"/>
    </w:pPr>
    <w:rPr>
      <w:rFonts w:ascii="PragmaticaCTT" w:hAnsi="PragmaticaCTT"/>
      <w:sz w:val="20"/>
    </w:rPr>
  </w:style>
  <w:style w:type="paragraph" w:styleId="4">
    <w:name w:val="heading 4"/>
    <w:basedOn w:val="a2"/>
    <w:next w:val="a2"/>
    <w:link w:val="40"/>
    <w:uiPriority w:val="99"/>
    <w:qFormat/>
    <w:rsid w:val="006C0F9D"/>
    <w:pPr>
      <w:keepNext/>
      <w:widowControl/>
      <w:snapToGrid/>
      <w:spacing w:before="0" w:after="0"/>
      <w:outlineLvl w:val="3"/>
    </w:pPr>
    <w:rPr>
      <w:rFonts w:eastAsia="Times New Roman"/>
    </w:rPr>
  </w:style>
  <w:style w:type="paragraph" w:styleId="5">
    <w:name w:val="heading 5"/>
    <w:basedOn w:val="a2"/>
    <w:next w:val="a2"/>
    <w:link w:val="50"/>
    <w:uiPriority w:val="99"/>
    <w:qFormat/>
    <w:rsid w:val="006C0F9D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4"/>
    </w:pPr>
    <w:rPr>
      <w:rFonts w:ascii="PragmaticaCTT" w:eastAsia="Times New Roman" w:hAnsi="PragmaticaCTT" w:cs="PragmaticaCTT"/>
      <w:sz w:val="20"/>
    </w:rPr>
  </w:style>
  <w:style w:type="paragraph" w:styleId="6">
    <w:name w:val="heading 6"/>
    <w:basedOn w:val="a2"/>
    <w:next w:val="a2"/>
    <w:link w:val="60"/>
    <w:uiPriority w:val="99"/>
    <w:qFormat/>
    <w:rsid w:val="006C0F9D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5"/>
    </w:pPr>
    <w:rPr>
      <w:rFonts w:ascii="PragmaticaCTT" w:eastAsia="Times New Roman" w:hAnsi="PragmaticaCTT" w:cs="PragmaticaCTT"/>
      <w:sz w:val="20"/>
    </w:rPr>
  </w:style>
  <w:style w:type="paragraph" w:styleId="7">
    <w:name w:val="heading 7"/>
    <w:basedOn w:val="a2"/>
    <w:next w:val="a2"/>
    <w:link w:val="70"/>
    <w:uiPriority w:val="99"/>
    <w:qFormat/>
    <w:rsid w:val="006C0F9D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6"/>
    </w:pPr>
    <w:rPr>
      <w:rFonts w:ascii="PragmaticaCTT" w:eastAsia="Times New Roman" w:hAnsi="PragmaticaCTT" w:cs="PragmaticaCTT"/>
      <w:sz w:val="20"/>
    </w:rPr>
  </w:style>
  <w:style w:type="paragraph" w:styleId="8">
    <w:name w:val="heading 8"/>
    <w:basedOn w:val="a2"/>
    <w:next w:val="a2"/>
    <w:link w:val="80"/>
    <w:uiPriority w:val="99"/>
    <w:qFormat/>
    <w:rsid w:val="006C0F9D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styleId="9">
    <w:name w:val="heading 9"/>
    <w:basedOn w:val="a2"/>
    <w:next w:val="a2"/>
    <w:link w:val="90"/>
    <w:uiPriority w:val="99"/>
    <w:qFormat/>
    <w:rsid w:val="006C0F9D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8"/>
    </w:pPr>
    <w:rPr>
      <w:rFonts w:ascii="PragmaticaCTT" w:eastAsia="Times New Roman" w:hAnsi="PragmaticaCTT" w:cs="PragmaticaCTT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qFormat/>
    <w:rsid w:val="006C0F9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3"/>
    <w:qFormat/>
    <w:rsid w:val="006C0F9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qFormat/>
    <w:rsid w:val="006C0F9D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9"/>
    <w:qFormat/>
    <w:rsid w:val="006C0F9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qFormat/>
    <w:rsid w:val="006C0F9D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qFormat/>
    <w:rsid w:val="006C0F9D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qFormat/>
    <w:rsid w:val="006C0F9D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9"/>
    <w:qFormat/>
    <w:rsid w:val="006C0F9D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3"/>
    <w:link w:val="9"/>
    <w:uiPriority w:val="99"/>
    <w:qFormat/>
    <w:rsid w:val="006C0F9D"/>
    <w:rPr>
      <w:rFonts w:ascii="PragmaticaCTT" w:eastAsia="Times New Roman" w:hAnsi="PragmaticaCTT" w:cs="PragmaticaCTT"/>
      <w:sz w:val="20"/>
      <w:szCs w:val="20"/>
      <w:lang w:eastAsia="ru-RU"/>
    </w:rPr>
  </w:style>
  <w:style w:type="character" w:styleId="HTML">
    <w:name w:val="HTML Sample"/>
    <w:basedOn w:val="a3"/>
    <w:uiPriority w:val="99"/>
    <w:qFormat/>
    <w:rsid w:val="006C0F9D"/>
    <w:rPr>
      <w:rFonts w:ascii="Courier New" w:hAnsi="Courier New" w:cs="Times New Roman"/>
    </w:rPr>
  </w:style>
  <w:style w:type="character" w:styleId="a6">
    <w:name w:val="FollowedHyperlink"/>
    <w:basedOn w:val="a3"/>
    <w:uiPriority w:val="99"/>
    <w:qFormat/>
    <w:rsid w:val="006C0F9D"/>
    <w:rPr>
      <w:rFonts w:cs="Times New Roman"/>
      <w:color w:val="800080"/>
      <w:u w:val="single"/>
    </w:rPr>
  </w:style>
  <w:style w:type="character" w:styleId="a7">
    <w:name w:val="footnote reference"/>
    <w:basedOn w:val="a3"/>
    <w:uiPriority w:val="99"/>
    <w:qFormat/>
    <w:rsid w:val="006C0F9D"/>
    <w:rPr>
      <w:rFonts w:cs="Times New Roman"/>
      <w:vertAlign w:val="superscript"/>
    </w:rPr>
  </w:style>
  <w:style w:type="character" w:styleId="a8">
    <w:name w:val="annotation reference"/>
    <w:basedOn w:val="a3"/>
    <w:uiPriority w:val="99"/>
    <w:qFormat/>
    <w:rsid w:val="006C0F9D"/>
    <w:rPr>
      <w:rFonts w:cs="Times New Roman"/>
      <w:sz w:val="16"/>
    </w:rPr>
  </w:style>
  <w:style w:type="character" w:styleId="a9">
    <w:name w:val="endnote reference"/>
    <w:basedOn w:val="a3"/>
    <w:uiPriority w:val="99"/>
    <w:qFormat/>
    <w:rsid w:val="006C0F9D"/>
    <w:rPr>
      <w:rFonts w:cs="Times New Roman"/>
      <w:vertAlign w:val="superscript"/>
    </w:rPr>
  </w:style>
  <w:style w:type="character" w:styleId="HTML0">
    <w:name w:val="HTML Acronym"/>
    <w:basedOn w:val="a3"/>
    <w:uiPriority w:val="99"/>
    <w:qFormat/>
    <w:rsid w:val="006C0F9D"/>
    <w:rPr>
      <w:rFonts w:cs="Times New Roman"/>
    </w:rPr>
  </w:style>
  <w:style w:type="character" w:styleId="aa">
    <w:name w:val="Emphasis"/>
    <w:basedOn w:val="a3"/>
    <w:uiPriority w:val="99"/>
    <w:qFormat/>
    <w:rsid w:val="006C0F9D"/>
    <w:rPr>
      <w:rFonts w:cs="Times New Roman"/>
      <w:i/>
    </w:rPr>
  </w:style>
  <w:style w:type="character" w:styleId="ab">
    <w:name w:val="Hyperlink"/>
    <w:basedOn w:val="a3"/>
    <w:qFormat/>
    <w:rsid w:val="006C0F9D"/>
    <w:rPr>
      <w:rFonts w:cs="Times New Roman"/>
      <w:color w:val="000000"/>
      <w:u w:val="single"/>
    </w:rPr>
  </w:style>
  <w:style w:type="character" w:styleId="HTML1">
    <w:name w:val="HTML Code"/>
    <w:basedOn w:val="a3"/>
    <w:uiPriority w:val="99"/>
    <w:qFormat/>
    <w:rsid w:val="006C0F9D"/>
    <w:rPr>
      <w:rFonts w:ascii="Courier New" w:hAnsi="Courier New" w:cs="Times New Roman"/>
      <w:sz w:val="20"/>
    </w:rPr>
  </w:style>
  <w:style w:type="character" w:styleId="ac">
    <w:name w:val="page number"/>
    <w:basedOn w:val="a3"/>
    <w:uiPriority w:val="99"/>
    <w:qFormat/>
    <w:rsid w:val="006C0F9D"/>
    <w:rPr>
      <w:rFonts w:cs="Times New Roman"/>
    </w:rPr>
  </w:style>
  <w:style w:type="character" w:styleId="ad">
    <w:name w:val="line number"/>
    <w:basedOn w:val="a3"/>
    <w:uiPriority w:val="99"/>
    <w:qFormat/>
    <w:rsid w:val="006C0F9D"/>
    <w:rPr>
      <w:rFonts w:cs="Times New Roman"/>
    </w:rPr>
  </w:style>
  <w:style w:type="character" w:styleId="HTML2">
    <w:name w:val="HTML Definition"/>
    <w:basedOn w:val="a3"/>
    <w:uiPriority w:val="99"/>
    <w:qFormat/>
    <w:rsid w:val="006C0F9D"/>
    <w:rPr>
      <w:rFonts w:cs="Times New Roman"/>
      <w:i/>
    </w:rPr>
  </w:style>
  <w:style w:type="character" w:styleId="HTML3">
    <w:name w:val="HTML Variable"/>
    <w:basedOn w:val="a3"/>
    <w:uiPriority w:val="99"/>
    <w:qFormat/>
    <w:rsid w:val="006C0F9D"/>
    <w:rPr>
      <w:rFonts w:cs="Times New Roman"/>
      <w:i/>
    </w:rPr>
  </w:style>
  <w:style w:type="character" w:styleId="HTML4">
    <w:name w:val="HTML Typewriter"/>
    <w:basedOn w:val="a3"/>
    <w:uiPriority w:val="99"/>
    <w:qFormat/>
    <w:rsid w:val="006C0F9D"/>
    <w:rPr>
      <w:rFonts w:ascii="Courier New" w:hAnsi="Courier New" w:cs="Times New Roman"/>
      <w:sz w:val="20"/>
    </w:rPr>
  </w:style>
  <w:style w:type="character" w:styleId="ae">
    <w:name w:val="Strong"/>
    <w:basedOn w:val="a3"/>
    <w:uiPriority w:val="22"/>
    <w:qFormat/>
    <w:rsid w:val="006C0F9D"/>
    <w:rPr>
      <w:rFonts w:cs="Times New Roman"/>
      <w:b/>
    </w:rPr>
  </w:style>
  <w:style w:type="character" w:styleId="HTML5">
    <w:name w:val="HTML Cite"/>
    <w:basedOn w:val="a3"/>
    <w:uiPriority w:val="99"/>
    <w:qFormat/>
    <w:rsid w:val="006C0F9D"/>
    <w:rPr>
      <w:rFonts w:cs="Times New Roman"/>
      <w:i/>
    </w:rPr>
  </w:style>
  <w:style w:type="paragraph" w:styleId="af">
    <w:name w:val="Balloon Text"/>
    <w:basedOn w:val="a2"/>
    <w:link w:val="af0"/>
    <w:uiPriority w:val="99"/>
    <w:qFormat/>
    <w:rsid w:val="006C0F9D"/>
    <w:pPr>
      <w:widowControl/>
      <w:snapToGrid/>
      <w:spacing w:before="0" w:after="0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qFormat/>
    <w:rsid w:val="006C0F9D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2"/>
    <w:link w:val="25"/>
    <w:uiPriority w:val="99"/>
    <w:qFormat/>
    <w:rsid w:val="006C0F9D"/>
    <w:pPr>
      <w:widowControl/>
      <w:shd w:val="clear" w:color="auto" w:fill="FFFFFF"/>
      <w:snapToGrid/>
      <w:spacing w:before="233" w:after="0" w:line="360" w:lineRule="auto"/>
      <w:ind w:left="1701" w:hanging="567"/>
    </w:pPr>
    <w:rPr>
      <w:b/>
      <w:color w:val="000000"/>
      <w:spacing w:val="-5"/>
      <w:sz w:val="28"/>
    </w:rPr>
  </w:style>
  <w:style w:type="character" w:customStyle="1" w:styleId="25">
    <w:name w:val="Основной текст 2 Знак"/>
    <w:basedOn w:val="a3"/>
    <w:link w:val="24"/>
    <w:uiPriority w:val="99"/>
    <w:qFormat/>
    <w:rsid w:val="006C0F9D"/>
    <w:rPr>
      <w:rFonts w:ascii="Times New Roman" w:eastAsia="Calibri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paragraph" w:styleId="51">
    <w:name w:val="List Number 5"/>
    <w:basedOn w:val="a2"/>
    <w:uiPriority w:val="99"/>
    <w:qFormat/>
    <w:rsid w:val="006C0F9D"/>
    <w:pPr>
      <w:widowControl/>
      <w:tabs>
        <w:tab w:val="left" w:pos="851"/>
        <w:tab w:val="left" w:pos="1492"/>
      </w:tabs>
      <w:snapToGrid/>
      <w:spacing w:before="0" w:after="0"/>
      <w:ind w:left="1492" w:hanging="360"/>
    </w:pPr>
    <w:rPr>
      <w:rFonts w:eastAsia="Times New Roman"/>
      <w:szCs w:val="24"/>
    </w:rPr>
  </w:style>
  <w:style w:type="paragraph" w:styleId="af1">
    <w:name w:val="Normal Indent"/>
    <w:basedOn w:val="a2"/>
    <w:uiPriority w:val="99"/>
    <w:qFormat/>
    <w:rsid w:val="006C0F9D"/>
    <w:pPr>
      <w:widowControl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styleId="af2">
    <w:name w:val="Plain Text"/>
    <w:basedOn w:val="a2"/>
    <w:link w:val="af3"/>
    <w:qFormat/>
    <w:rsid w:val="006C0F9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af3">
    <w:name w:val="Текст Знак"/>
    <w:basedOn w:val="a3"/>
    <w:link w:val="af2"/>
    <w:qFormat/>
    <w:rsid w:val="006C0F9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2"/>
    <w:link w:val="330"/>
    <w:uiPriority w:val="99"/>
    <w:qFormat/>
    <w:rsid w:val="006C0F9D"/>
    <w:pPr>
      <w:widowControl/>
      <w:snapToGrid/>
      <w:spacing w:before="0" w:after="0" w:line="360" w:lineRule="auto"/>
      <w:ind w:firstLine="709"/>
      <w:jc w:val="both"/>
    </w:pPr>
    <w:rPr>
      <w:sz w:val="20"/>
    </w:rPr>
  </w:style>
  <w:style w:type="character" w:customStyle="1" w:styleId="34">
    <w:name w:val="Основной текст с отступом 3 Знак"/>
    <w:basedOn w:val="a3"/>
    <w:uiPriority w:val="99"/>
    <w:qFormat/>
    <w:rsid w:val="006C0F9D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4">
    <w:name w:val="endnote text"/>
    <w:basedOn w:val="a2"/>
    <w:link w:val="af5"/>
    <w:uiPriority w:val="99"/>
    <w:qFormat/>
    <w:rsid w:val="006C0F9D"/>
    <w:pPr>
      <w:autoSpaceDE w:val="0"/>
      <w:autoSpaceDN w:val="0"/>
      <w:adjustRightInd w:val="0"/>
      <w:snapToGrid/>
      <w:spacing w:before="0" w:after="0"/>
    </w:pPr>
    <w:rPr>
      <w:rFonts w:eastAsia="Times New Roman"/>
      <w:color w:val="000000"/>
    </w:rPr>
  </w:style>
  <w:style w:type="character" w:customStyle="1" w:styleId="af5">
    <w:name w:val="Текст концевой сноски Знак"/>
    <w:basedOn w:val="a3"/>
    <w:link w:val="af4"/>
    <w:uiPriority w:val="99"/>
    <w:qFormat/>
    <w:rsid w:val="006C0F9D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6">
    <w:name w:val="caption"/>
    <w:basedOn w:val="a2"/>
    <w:next w:val="a2"/>
    <w:uiPriority w:val="99"/>
    <w:qFormat/>
    <w:rsid w:val="006C0F9D"/>
    <w:pPr>
      <w:widowControl/>
      <w:snapToGrid/>
      <w:spacing w:before="120" w:after="120" w:line="360" w:lineRule="auto"/>
      <w:jc w:val="both"/>
    </w:pPr>
    <w:rPr>
      <w:rFonts w:eastAsia="Times New Roman"/>
      <w:b/>
      <w:bCs/>
      <w:sz w:val="20"/>
      <w:lang w:val="en-US" w:eastAsia="en-US"/>
    </w:rPr>
  </w:style>
  <w:style w:type="paragraph" w:styleId="af7">
    <w:name w:val="annotation text"/>
    <w:basedOn w:val="a2"/>
    <w:link w:val="af8"/>
    <w:uiPriority w:val="99"/>
    <w:qFormat/>
    <w:rsid w:val="006C0F9D"/>
    <w:pPr>
      <w:widowControl/>
      <w:snapToGrid/>
      <w:spacing w:before="0" w:after="0"/>
    </w:pPr>
    <w:rPr>
      <w:rFonts w:eastAsia="Times New Roman"/>
      <w:sz w:val="20"/>
    </w:rPr>
  </w:style>
  <w:style w:type="character" w:customStyle="1" w:styleId="af8">
    <w:name w:val="Текст примечания Знак"/>
    <w:basedOn w:val="a3"/>
    <w:link w:val="af7"/>
    <w:uiPriority w:val="99"/>
    <w:qFormat/>
    <w:rsid w:val="006C0F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index 1"/>
    <w:basedOn w:val="a2"/>
    <w:next w:val="a2"/>
    <w:uiPriority w:val="99"/>
    <w:qFormat/>
    <w:rsid w:val="006C0F9D"/>
    <w:pPr>
      <w:widowControl/>
      <w:suppressAutoHyphens/>
      <w:snapToGrid/>
      <w:spacing w:before="0" w:after="0"/>
      <w:ind w:left="240" w:hanging="240"/>
    </w:pPr>
    <w:rPr>
      <w:rFonts w:eastAsia="Times New Roman"/>
      <w:szCs w:val="24"/>
      <w:lang w:eastAsia="ar-SA"/>
    </w:rPr>
  </w:style>
  <w:style w:type="paragraph" w:styleId="af9">
    <w:name w:val="annotation subject"/>
    <w:basedOn w:val="af7"/>
    <w:next w:val="af7"/>
    <w:link w:val="afa"/>
    <w:uiPriority w:val="99"/>
    <w:qFormat/>
    <w:rsid w:val="006C0F9D"/>
    <w:rPr>
      <w:rFonts w:ascii="Calibri" w:eastAsia="Calibri" w:hAnsi="Calibri"/>
      <w:sz w:val="16"/>
    </w:rPr>
  </w:style>
  <w:style w:type="character" w:customStyle="1" w:styleId="afa">
    <w:name w:val="Тема примечания Знак"/>
    <w:basedOn w:val="af8"/>
    <w:link w:val="af9"/>
    <w:uiPriority w:val="99"/>
    <w:qFormat/>
    <w:rsid w:val="006C0F9D"/>
    <w:rPr>
      <w:rFonts w:ascii="Calibri" w:eastAsia="Calibri" w:hAnsi="Calibri" w:cs="Times New Roman"/>
      <w:sz w:val="16"/>
      <w:szCs w:val="20"/>
      <w:lang w:eastAsia="ru-RU"/>
    </w:rPr>
  </w:style>
  <w:style w:type="paragraph" w:styleId="afb">
    <w:name w:val="Document Map"/>
    <w:basedOn w:val="a2"/>
    <w:link w:val="afc"/>
    <w:uiPriority w:val="99"/>
    <w:qFormat/>
    <w:rsid w:val="006C0F9D"/>
    <w:pPr>
      <w:widowControl/>
      <w:shd w:val="clear" w:color="auto" w:fill="000080"/>
      <w:snapToGrid/>
      <w:spacing w:before="0" w:after="0"/>
    </w:pPr>
    <w:rPr>
      <w:rFonts w:ascii="Tahoma" w:eastAsia="Times New Roman" w:hAnsi="Tahoma"/>
      <w:sz w:val="20"/>
    </w:rPr>
  </w:style>
  <w:style w:type="character" w:customStyle="1" w:styleId="afc">
    <w:name w:val="Схема документа Знак"/>
    <w:basedOn w:val="a3"/>
    <w:link w:val="afb"/>
    <w:uiPriority w:val="99"/>
    <w:qFormat/>
    <w:rsid w:val="006C0F9D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d">
    <w:name w:val="footnote text"/>
    <w:basedOn w:val="a2"/>
    <w:link w:val="afe"/>
    <w:qFormat/>
    <w:rsid w:val="006C0F9D"/>
    <w:pPr>
      <w:widowControl/>
      <w:snapToGrid/>
      <w:spacing w:before="0" w:after="0" w:line="360" w:lineRule="auto"/>
      <w:ind w:firstLine="709"/>
      <w:jc w:val="both"/>
    </w:pPr>
    <w:rPr>
      <w:rFonts w:ascii="Courier New" w:hAnsi="Courier New"/>
      <w:color w:val="000000"/>
    </w:rPr>
  </w:style>
  <w:style w:type="character" w:customStyle="1" w:styleId="afe">
    <w:name w:val="Текст сноски Знак"/>
    <w:basedOn w:val="a3"/>
    <w:link w:val="afd"/>
    <w:qFormat/>
    <w:rsid w:val="006C0F9D"/>
    <w:rPr>
      <w:rFonts w:ascii="Courier New" w:eastAsia="Calibri" w:hAnsi="Courier New" w:cs="Times New Roman"/>
      <w:color w:val="000000"/>
      <w:sz w:val="24"/>
      <w:szCs w:val="20"/>
      <w:lang w:eastAsia="ru-RU"/>
    </w:rPr>
  </w:style>
  <w:style w:type="paragraph" w:styleId="81">
    <w:name w:val="toc 8"/>
    <w:basedOn w:val="a2"/>
    <w:next w:val="a2"/>
    <w:uiPriority w:val="99"/>
    <w:qFormat/>
    <w:rsid w:val="006C0F9D"/>
    <w:pPr>
      <w:widowControl/>
      <w:snapToGrid/>
      <w:spacing w:before="0" w:line="276" w:lineRule="auto"/>
      <w:ind w:left="1540"/>
    </w:pPr>
    <w:rPr>
      <w:rFonts w:ascii="Calibri" w:eastAsia="Times New Roman" w:hAnsi="Calibri"/>
      <w:sz w:val="22"/>
      <w:szCs w:val="22"/>
    </w:rPr>
  </w:style>
  <w:style w:type="paragraph" w:styleId="3">
    <w:name w:val="List Number 3"/>
    <w:basedOn w:val="a2"/>
    <w:uiPriority w:val="99"/>
    <w:qFormat/>
    <w:rsid w:val="006C0F9D"/>
    <w:pPr>
      <w:widowControl/>
      <w:numPr>
        <w:numId w:val="1"/>
      </w:numPr>
      <w:tabs>
        <w:tab w:val="left" w:pos="0"/>
        <w:tab w:val="left" w:pos="851"/>
        <w:tab w:val="left" w:pos="926"/>
      </w:tabs>
      <w:snapToGrid/>
      <w:spacing w:before="0" w:after="0"/>
      <w:ind w:left="926"/>
    </w:pPr>
    <w:rPr>
      <w:rFonts w:eastAsia="Times New Roman"/>
      <w:szCs w:val="24"/>
    </w:rPr>
  </w:style>
  <w:style w:type="paragraph" w:styleId="HTML6">
    <w:name w:val="HTML Address"/>
    <w:basedOn w:val="a2"/>
    <w:link w:val="HTML7"/>
    <w:uiPriority w:val="99"/>
    <w:qFormat/>
    <w:rsid w:val="006C0F9D"/>
    <w:pPr>
      <w:widowControl/>
      <w:snapToGrid/>
      <w:spacing w:before="0" w:after="0"/>
    </w:pPr>
    <w:rPr>
      <w:rFonts w:ascii="Calibri" w:hAnsi="Calibri"/>
      <w:i/>
    </w:rPr>
  </w:style>
  <w:style w:type="character" w:customStyle="1" w:styleId="HTML7">
    <w:name w:val="Адрес HTML Знак"/>
    <w:basedOn w:val="a3"/>
    <w:link w:val="HTML6"/>
    <w:uiPriority w:val="99"/>
    <w:qFormat/>
    <w:rsid w:val="006C0F9D"/>
    <w:rPr>
      <w:rFonts w:ascii="Calibri" w:eastAsia="Calibri" w:hAnsi="Calibri" w:cs="Times New Roman"/>
      <w:i/>
      <w:sz w:val="24"/>
      <w:szCs w:val="20"/>
      <w:lang w:eastAsia="ru-RU"/>
    </w:rPr>
  </w:style>
  <w:style w:type="paragraph" w:styleId="aff">
    <w:name w:val="header"/>
    <w:basedOn w:val="a2"/>
    <w:link w:val="aff0"/>
    <w:uiPriority w:val="99"/>
    <w:qFormat/>
    <w:rsid w:val="006C0F9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aff0">
    <w:name w:val="Верхний колонтитул Знак"/>
    <w:basedOn w:val="a3"/>
    <w:link w:val="aff"/>
    <w:uiPriority w:val="99"/>
    <w:qFormat/>
    <w:rsid w:val="006C0F9D"/>
    <w:rPr>
      <w:rFonts w:ascii="Arial" w:eastAsia="Times New Roman" w:hAnsi="Arial" w:cs="Times New Roman"/>
      <w:sz w:val="24"/>
      <w:szCs w:val="20"/>
      <w:lang w:eastAsia="ru-RU"/>
    </w:rPr>
  </w:style>
  <w:style w:type="paragraph" w:styleId="91">
    <w:name w:val="toc 9"/>
    <w:basedOn w:val="a2"/>
    <w:next w:val="a2"/>
    <w:uiPriority w:val="99"/>
    <w:rsid w:val="006C0F9D"/>
    <w:pPr>
      <w:widowControl/>
      <w:snapToGrid/>
      <w:spacing w:before="0" w:line="276" w:lineRule="auto"/>
      <w:ind w:left="1760"/>
    </w:pPr>
    <w:rPr>
      <w:rFonts w:ascii="Calibri" w:eastAsia="Times New Roman" w:hAnsi="Calibri"/>
      <w:sz w:val="22"/>
      <w:szCs w:val="22"/>
    </w:rPr>
  </w:style>
  <w:style w:type="paragraph" w:styleId="71">
    <w:name w:val="toc 7"/>
    <w:basedOn w:val="a2"/>
    <w:next w:val="a2"/>
    <w:uiPriority w:val="99"/>
    <w:qFormat/>
    <w:rsid w:val="006C0F9D"/>
    <w:pPr>
      <w:widowControl/>
      <w:snapToGrid/>
      <w:spacing w:before="0" w:line="276" w:lineRule="auto"/>
      <w:ind w:left="1320"/>
    </w:pPr>
    <w:rPr>
      <w:rFonts w:ascii="Calibri" w:eastAsia="Times New Roman" w:hAnsi="Calibri"/>
      <w:sz w:val="22"/>
      <w:szCs w:val="22"/>
    </w:rPr>
  </w:style>
  <w:style w:type="paragraph" w:styleId="aff1">
    <w:name w:val="Body Text"/>
    <w:basedOn w:val="a2"/>
    <w:link w:val="14"/>
    <w:uiPriority w:val="99"/>
    <w:qFormat/>
    <w:rsid w:val="006C0F9D"/>
    <w:pPr>
      <w:widowControl/>
      <w:snapToGrid/>
      <w:spacing w:before="0" w:after="0" w:line="360" w:lineRule="auto"/>
    </w:pPr>
    <w:rPr>
      <w:rFonts w:eastAsia="Times New Roman"/>
    </w:rPr>
  </w:style>
  <w:style w:type="character" w:customStyle="1" w:styleId="aff2">
    <w:name w:val="Основной текст Знак"/>
    <w:basedOn w:val="a3"/>
    <w:uiPriority w:val="99"/>
    <w:qFormat/>
    <w:rsid w:val="006C0F9D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3">
    <w:name w:val="index heading"/>
    <w:basedOn w:val="a2"/>
    <w:next w:val="13"/>
    <w:uiPriority w:val="99"/>
    <w:qFormat/>
    <w:rsid w:val="006C0F9D"/>
    <w:pPr>
      <w:widowControl/>
      <w:suppressLineNumbers/>
      <w:suppressAutoHyphens/>
      <w:snapToGrid/>
      <w:spacing w:before="0" w:after="0"/>
    </w:pPr>
    <w:rPr>
      <w:rFonts w:eastAsia="Times New Roman" w:cs="Tahoma"/>
      <w:szCs w:val="24"/>
      <w:lang w:eastAsia="ar-SA"/>
    </w:rPr>
  </w:style>
  <w:style w:type="paragraph" w:styleId="15">
    <w:name w:val="toc 1"/>
    <w:basedOn w:val="a2"/>
    <w:next w:val="a2"/>
    <w:link w:val="16"/>
    <w:uiPriority w:val="99"/>
    <w:qFormat/>
    <w:rsid w:val="006C0F9D"/>
    <w:pPr>
      <w:widowControl/>
      <w:tabs>
        <w:tab w:val="left" w:pos="1080"/>
      </w:tabs>
      <w:snapToGrid/>
      <w:spacing w:before="0" w:after="0"/>
    </w:pPr>
    <w:rPr>
      <w:rFonts w:eastAsia="Times New Roman"/>
      <w:b/>
      <w:sz w:val="20"/>
    </w:rPr>
  </w:style>
  <w:style w:type="paragraph" w:styleId="aff4">
    <w:name w:val="macro"/>
    <w:link w:val="aff5"/>
    <w:uiPriority w:val="99"/>
    <w:qFormat/>
    <w:rsid w:val="006C0F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ff5">
    <w:name w:val="Текст макроса Знак"/>
    <w:basedOn w:val="a3"/>
    <w:link w:val="aff4"/>
    <w:uiPriority w:val="99"/>
    <w:qFormat/>
    <w:rsid w:val="006C0F9D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61">
    <w:name w:val="toc 6"/>
    <w:basedOn w:val="a2"/>
    <w:next w:val="a2"/>
    <w:uiPriority w:val="99"/>
    <w:qFormat/>
    <w:rsid w:val="006C0F9D"/>
    <w:pPr>
      <w:widowControl/>
      <w:snapToGrid/>
      <w:spacing w:before="0" w:line="276" w:lineRule="auto"/>
      <w:ind w:left="1100"/>
    </w:pPr>
    <w:rPr>
      <w:rFonts w:ascii="Calibri" w:eastAsia="Times New Roman" w:hAnsi="Calibri"/>
      <w:sz w:val="22"/>
      <w:szCs w:val="22"/>
    </w:rPr>
  </w:style>
  <w:style w:type="paragraph" w:styleId="35">
    <w:name w:val="toc 3"/>
    <w:basedOn w:val="a2"/>
    <w:next w:val="a2"/>
    <w:uiPriority w:val="99"/>
    <w:qFormat/>
    <w:rsid w:val="006C0F9D"/>
    <w:pPr>
      <w:widowControl/>
      <w:snapToGrid/>
      <w:spacing w:before="0" w:after="0"/>
      <w:ind w:left="480"/>
    </w:pPr>
    <w:rPr>
      <w:rFonts w:eastAsia="Times New Roman"/>
      <w:szCs w:val="24"/>
    </w:rPr>
  </w:style>
  <w:style w:type="paragraph" w:styleId="26">
    <w:name w:val="toc 2"/>
    <w:basedOn w:val="a2"/>
    <w:next w:val="a2"/>
    <w:uiPriority w:val="99"/>
    <w:qFormat/>
    <w:rsid w:val="006C0F9D"/>
    <w:pPr>
      <w:widowControl/>
      <w:snapToGrid/>
      <w:spacing w:before="0" w:after="0"/>
      <w:ind w:left="240"/>
    </w:pPr>
    <w:rPr>
      <w:rFonts w:eastAsia="Times New Roman"/>
      <w:szCs w:val="24"/>
    </w:rPr>
  </w:style>
  <w:style w:type="paragraph" w:styleId="41">
    <w:name w:val="toc 4"/>
    <w:basedOn w:val="a2"/>
    <w:next w:val="a2"/>
    <w:uiPriority w:val="99"/>
    <w:qFormat/>
    <w:rsid w:val="006C0F9D"/>
    <w:pPr>
      <w:tabs>
        <w:tab w:val="left" w:pos="502"/>
        <w:tab w:val="left" w:pos="3330"/>
      </w:tabs>
      <w:autoSpaceDE w:val="0"/>
      <w:autoSpaceDN w:val="0"/>
      <w:adjustRightInd w:val="0"/>
      <w:snapToGrid/>
      <w:spacing w:before="0" w:after="0"/>
      <w:ind w:left="502" w:hanging="720"/>
    </w:pPr>
    <w:rPr>
      <w:rFonts w:eastAsia="Times New Roman"/>
      <w:szCs w:val="24"/>
    </w:rPr>
  </w:style>
  <w:style w:type="paragraph" w:styleId="52">
    <w:name w:val="toc 5"/>
    <w:basedOn w:val="a2"/>
    <w:next w:val="a2"/>
    <w:uiPriority w:val="99"/>
    <w:qFormat/>
    <w:rsid w:val="006C0F9D"/>
    <w:pPr>
      <w:widowControl/>
      <w:snapToGrid/>
      <w:spacing w:before="0" w:line="276" w:lineRule="auto"/>
      <w:ind w:left="880"/>
    </w:pPr>
    <w:rPr>
      <w:rFonts w:ascii="Calibri" w:eastAsia="Times New Roman" w:hAnsi="Calibri"/>
      <w:sz w:val="22"/>
      <w:szCs w:val="22"/>
    </w:rPr>
  </w:style>
  <w:style w:type="paragraph" w:styleId="53">
    <w:name w:val="List Bullet 5"/>
    <w:basedOn w:val="a2"/>
    <w:uiPriority w:val="99"/>
    <w:qFormat/>
    <w:rsid w:val="006C0F9D"/>
    <w:pPr>
      <w:widowControl/>
      <w:snapToGrid/>
      <w:spacing w:before="0" w:after="0"/>
      <w:ind w:left="1132" w:hanging="283"/>
    </w:pPr>
    <w:rPr>
      <w:rFonts w:eastAsia="Times New Roman"/>
      <w:color w:val="00000A"/>
      <w:szCs w:val="24"/>
    </w:rPr>
  </w:style>
  <w:style w:type="paragraph" w:styleId="aff6">
    <w:name w:val="Body Text First Indent"/>
    <w:basedOn w:val="aff1"/>
    <w:link w:val="aff7"/>
    <w:uiPriority w:val="99"/>
    <w:qFormat/>
    <w:rsid w:val="006C0F9D"/>
    <w:pPr>
      <w:spacing w:after="120" w:line="240" w:lineRule="auto"/>
      <w:ind w:firstLine="210"/>
    </w:pPr>
    <w:rPr>
      <w:szCs w:val="24"/>
    </w:rPr>
  </w:style>
  <w:style w:type="character" w:customStyle="1" w:styleId="aff7">
    <w:name w:val="Красная строка Знак"/>
    <w:basedOn w:val="aff2"/>
    <w:link w:val="aff6"/>
    <w:uiPriority w:val="99"/>
    <w:qFormat/>
    <w:rsid w:val="006C0F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ody Text Indent"/>
    <w:basedOn w:val="a2"/>
    <w:link w:val="aff9"/>
    <w:uiPriority w:val="99"/>
    <w:unhideWhenUsed/>
    <w:qFormat/>
    <w:rsid w:val="006C0F9D"/>
    <w:pPr>
      <w:spacing w:after="120"/>
      <w:ind w:left="283"/>
    </w:pPr>
  </w:style>
  <w:style w:type="character" w:customStyle="1" w:styleId="aff9">
    <w:name w:val="Основной текст с отступом Знак"/>
    <w:basedOn w:val="a3"/>
    <w:link w:val="aff8"/>
    <w:uiPriority w:val="99"/>
    <w:qFormat/>
    <w:rsid w:val="006C0F9D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7">
    <w:name w:val="Body Text First Indent 2"/>
    <w:basedOn w:val="aff8"/>
    <w:link w:val="28"/>
    <w:uiPriority w:val="99"/>
    <w:qFormat/>
    <w:rsid w:val="006C0F9D"/>
    <w:pPr>
      <w:widowControl/>
      <w:snapToGrid/>
      <w:spacing w:before="0"/>
      <w:ind w:firstLine="210"/>
    </w:pPr>
    <w:rPr>
      <w:rFonts w:ascii="Arial" w:hAnsi="Arial" w:cs="PragmaticaCTT"/>
      <w:b/>
      <w:bCs/>
      <w:kern w:val="32"/>
      <w:sz w:val="32"/>
      <w:szCs w:val="32"/>
    </w:rPr>
  </w:style>
  <w:style w:type="character" w:customStyle="1" w:styleId="28">
    <w:name w:val="Красная строка 2 Знак"/>
    <w:basedOn w:val="aff9"/>
    <w:link w:val="27"/>
    <w:uiPriority w:val="99"/>
    <w:qFormat/>
    <w:rsid w:val="006C0F9D"/>
    <w:rPr>
      <w:rFonts w:ascii="Arial" w:eastAsia="Calibri" w:hAnsi="Arial" w:cs="PragmaticaCTT"/>
      <w:b/>
      <w:bCs/>
      <w:kern w:val="32"/>
      <w:sz w:val="32"/>
      <w:szCs w:val="32"/>
      <w:lang w:eastAsia="ru-RU"/>
    </w:rPr>
  </w:style>
  <w:style w:type="paragraph" w:styleId="42">
    <w:name w:val="List Bullet 4"/>
    <w:basedOn w:val="a2"/>
    <w:uiPriority w:val="99"/>
    <w:qFormat/>
    <w:rsid w:val="006C0F9D"/>
    <w:pPr>
      <w:widowControl/>
      <w:snapToGrid/>
      <w:spacing w:before="0" w:after="0"/>
      <w:ind w:left="849" w:hanging="283"/>
    </w:pPr>
    <w:rPr>
      <w:rFonts w:eastAsia="Times New Roman"/>
      <w:color w:val="00000A"/>
      <w:szCs w:val="24"/>
    </w:rPr>
  </w:style>
  <w:style w:type="paragraph" w:styleId="affa">
    <w:name w:val="List Bullet"/>
    <w:basedOn w:val="a2"/>
    <w:uiPriority w:val="99"/>
    <w:qFormat/>
    <w:rsid w:val="006C0F9D"/>
    <w:pPr>
      <w:widowControl/>
      <w:tabs>
        <w:tab w:val="left" w:pos="360"/>
      </w:tabs>
      <w:snapToGrid/>
      <w:spacing w:before="0" w:after="0"/>
      <w:ind w:left="360" w:hanging="360"/>
    </w:pPr>
    <w:rPr>
      <w:rFonts w:eastAsia="Times New Roman"/>
      <w:sz w:val="20"/>
      <w:lang w:val="en-US"/>
    </w:rPr>
  </w:style>
  <w:style w:type="paragraph" w:styleId="29">
    <w:name w:val="List Bullet 2"/>
    <w:basedOn w:val="a2"/>
    <w:uiPriority w:val="99"/>
    <w:qFormat/>
    <w:rsid w:val="006C0F9D"/>
    <w:pPr>
      <w:widowControl/>
      <w:tabs>
        <w:tab w:val="left" w:pos="643"/>
      </w:tabs>
      <w:snapToGrid/>
      <w:spacing w:before="0" w:after="0"/>
      <w:ind w:left="643" w:hanging="360"/>
    </w:pPr>
    <w:rPr>
      <w:rFonts w:eastAsia="Times New Roman"/>
      <w:szCs w:val="24"/>
    </w:rPr>
  </w:style>
  <w:style w:type="paragraph" w:styleId="36">
    <w:name w:val="List Bullet 3"/>
    <w:basedOn w:val="a2"/>
    <w:uiPriority w:val="99"/>
    <w:qFormat/>
    <w:rsid w:val="006C0F9D"/>
    <w:pPr>
      <w:widowControl/>
      <w:tabs>
        <w:tab w:val="left" w:pos="926"/>
      </w:tabs>
      <w:snapToGrid/>
      <w:spacing w:before="0" w:after="0"/>
      <w:ind w:left="926" w:hanging="360"/>
    </w:pPr>
    <w:rPr>
      <w:rFonts w:eastAsia="Times New Roman"/>
      <w:szCs w:val="24"/>
    </w:rPr>
  </w:style>
  <w:style w:type="paragraph" w:styleId="affb">
    <w:name w:val="Title"/>
    <w:basedOn w:val="a2"/>
    <w:link w:val="37"/>
    <w:uiPriority w:val="99"/>
    <w:qFormat/>
    <w:rsid w:val="006C0F9D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affc">
    <w:name w:val="Название Знак"/>
    <w:basedOn w:val="a3"/>
    <w:uiPriority w:val="99"/>
    <w:qFormat/>
    <w:rsid w:val="006C0F9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d">
    <w:name w:val="footer"/>
    <w:basedOn w:val="a2"/>
    <w:link w:val="affe"/>
    <w:uiPriority w:val="99"/>
    <w:qFormat/>
    <w:rsid w:val="006C0F9D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szCs w:val="24"/>
    </w:rPr>
  </w:style>
  <w:style w:type="character" w:customStyle="1" w:styleId="affe">
    <w:name w:val="Нижний колонтитул Знак"/>
    <w:basedOn w:val="a3"/>
    <w:link w:val="affd"/>
    <w:uiPriority w:val="99"/>
    <w:qFormat/>
    <w:rsid w:val="006C0F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List Number"/>
    <w:basedOn w:val="a2"/>
    <w:uiPriority w:val="99"/>
    <w:qFormat/>
    <w:rsid w:val="006C0F9D"/>
    <w:pPr>
      <w:widowControl/>
      <w:tabs>
        <w:tab w:val="left" w:pos="1440"/>
      </w:tabs>
      <w:snapToGrid/>
      <w:spacing w:before="0" w:after="0"/>
      <w:ind w:left="1440" w:hanging="360"/>
    </w:pPr>
    <w:rPr>
      <w:rFonts w:eastAsia="Times New Roman"/>
      <w:szCs w:val="24"/>
    </w:rPr>
  </w:style>
  <w:style w:type="paragraph" w:styleId="2a">
    <w:name w:val="List Number 2"/>
    <w:basedOn w:val="a2"/>
    <w:uiPriority w:val="99"/>
    <w:qFormat/>
    <w:rsid w:val="006C0F9D"/>
    <w:pPr>
      <w:widowControl/>
      <w:tabs>
        <w:tab w:val="left" w:pos="643"/>
      </w:tabs>
      <w:snapToGrid/>
      <w:spacing w:before="0" w:after="0"/>
      <w:ind w:left="643" w:hanging="360"/>
      <w:contextualSpacing/>
    </w:pPr>
    <w:rPr>
      <w:rFonts w:eastAsia="Times New Roman"/>
      <w:szCs w:val="24"/>
    </w:rPr>
  </w:style>
  <w:style w:type="paragraph" w:styleId="afff0">
    <w:name w:val="List"/>
    <w:basedOn w:val="a2"/>
    <w:uiPriority w:val="99"/>
    <w:qFormat/>
    <w:rsid w:val="006C0F9D"/>
    <w:pPr>
      <w:widowControl/>
      <w:snapToGrid/>
      <w:spacing w:before="0" w:after="0"/>
      <w:ind w:left="283" w:hanging="283"/>
    </w:pPr>
    <w:rPr>
      <w:rFonts w:eastAsia="Times New Roman"/>
      <w:sz w:val="20"/>
    </w:rPr>
  </w:style>
  <w:style w:type="paragraph" w:styleId="afff1">
    <w:name w:val="Normal (Web)"/>
    <w:aliases w:val=" Знак Знак23,Обычный (Web)"/>
    <w:basedOn w:val="a2"/>
    <w:link w:val="afff2"/>
    <w:uiPriority w:val="99"/>
    <w:qFormat/>
    <w:rsid w:val="006C0F9D"/>
    <w:pPr>
      <w:widowControl/>
      <w:snapToGrid/>
      <w:spacing w:before="0" w:after="0"/>
    </w:pPr>
  </w:style>
  <w:style w:type="paragraph" w:styleId="38">
    <w:name w:val="Body Text 3"/>
    <w:basedOn w:val="a2"/>
    <w:link w:val="39"/>
    <w:uiPriority w:val="99"/>
    <w:qFormat/>
    <w:rsid w:val="006C0F9D"/>
    <w:pPr>
      <w:widowControl/>
      <w:tabs>
        <w:tab w:val="left" w:pos="360"/>
      </w:tabs>
      <w:snapToGrid/>
      <w:spacing w:before="0" w:after="0"/>
      <w:jc w:val="both"/>
    </w:pPr>
    <w:rPr>
      <w:rFonts w:eastAsia="Times New Roman"/>
      <w:i/>
      <w:sz w:val="26"/>
    </w:rPr>
  </w:style>
  <w:style w:type="character" w:customStyle="1" w:styleId="39">
    <w:name w:val="Основной текст 3 Знак"/>
    <w:basedOn w:val="a3"/>
    <w:link w:val="38"/>
    <w:uiPriority w:val="99"/>
    <w:qFormat/>
    <w:rsid w:val="006C0F9D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2b">
    <w:name w:val="Body Text Indent 2"/>
    <w:basedOn w:val="a2"/>
    <w:link w:val="220"/>
    <w:uiPriority w:val="99"/>
    <w:qFormat/>
    <w:rsid w:val="006C0F9D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character" w:customStyle="1" w:styleId="2c">
    <w:name w:val="Основной текст с отступом 2 Знак"/>
    <w:basedOn w:val="a3"/>
    <w:uiPriority w:val="99"/>
    <w:qFormat/>
    <w:rsid w:val="006C0F9D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f3">
    <w:name w:val="Subtitle"/>
    <w:basedOn w:val="a2"/>
    <w:link w:val="afff4"/>
    <w:uiPriority w:val="99"/>
    <w:qFormat/>
    <w:rsid w:val="006C0F9D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afff4">
    <w:name w:val="Подзаголовок Знак"/>
    <w:basedOn w:val="a3"/>
    <w:link w:val="afff3"/>
    <w:uiPriority w:val="99"/>
    <w:qFormat/>
    <w:rsid w:val="006C0F9D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d">
    <w:name w:val="List Continue 2"/>
    <w:basedOn w:val="a2"/>
    <w:uiPriority w:val="99"/>
    <w:qFormat/>
    <w:rsid w:val="006C0F9D"/>
    <w:pPr>
      <w:widowControl/>
      <w:snapToGrid/>
      <w:spacing w:before="0" w:after="120"/>
      <w:ind w:left="566"/>
    </w:pPr>
    <w:rPr>
      <w:rFonts w:eastAsia="Times New Roman"/>
      <w:sz w:val="20"/>
    </w:rPr>
  </w:style>
  <w:style w:type="paragraph" w:styleId="2e">
    <w:name w:val="List 2"/>
    <w:basedOn w:val="a2"/>
    <w:uiPriority w:val="99"/>
    <w:qFormat/>
    <w:rsid w:val="006C0F9D"/>
    <w:pPr>
      <w:widowControl/>
      <w:snapToGrid/>
      <w:spacing w:before="0" w:after="0"/>
      <w:ind w:left="566" w:hanging="283"/>
    </w:pPr>
    <w:rPr>
      <w:rFonts w:eastAsia="Times New Roman"/>
      <w:sz w:val="20"/>
    </w:rPr>
  </w:style>
  <w:style w:type="paragraph" w:styleId="3a">
    <w:name w:val="List 3"/>
    <w:basedOn w:val="a2"/>
    <w:uiPriority w:val="99"/>
    <w:qFormat/>
    <w:rsid w:val="006C0F9D"/>
    <w:pPr>
      <w:widowControl/>
      <w:snapToGrid/>
      <w:spacing w:before="0" w:after="0"/>
      <w:ind w:left="849" w:hanging="283"/>
    </w:pPr>
    <w:rPr>
      <w:rFonts w:eastAsia="Times New Roman"/>
      <w:szCs w:val="24"/>
    </w:rPr>
  </w:style>
  <w:style w:type="paragraph" w:styleId="43">
    <w:name w:val="List 4"/>
    <w:basedOn w:val="a2"/>
    <w:uiPriority w:val="99"/>
    <w:qFormat/>
    <w:rsid w:val="006C0F9D"/>
    <w:pPr>
      <w:widowControl/>
      <w:snapToGrid/>
      <w:spacing w:before="0" w:after="0"/>
      <w:ind w:left="1132" w:hanging="283"/>
    </w:pPr>
    <w:rPr>
      <w:rFonts w:eastAsia="Times New Roman"/>
      <w:szCs w:val="24"/>
    </w:rPr>
  </w:style>
  <w:style w:type="paragraph" w:styleId="HTML8">
    <w:name w:val="HTML Preformatted"/>
    <w:basedOn w:val="a2"/>
    <w:link w:val="HTML30"/>
    <w:uiPriority w:val="99"/>
    <w:qFormat/>
    <w:rsid w:val="006C0F9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/>
      <w:kern w:val="1"/>
      <w:sz w:val="20"/>
      <w:lang w:eastAsia="hi-IN" w:bidi="hi-IN"/>
    </w:rPr>
  </w:style>
  <w:style w:type="character" w:customStyle="1" w:styleId="HTML9">
    <w:name w:val="Стандартный HTML Знак"/>
    <w:basedOn w:val="a3"/>
    <w:uiPriority w:val="99"/>
    <w:qFormat/>
    <w:rsid w:val="006C0F9D"/>
    <w:rPr>
      <w:rFonts w:ascii="Consolas" w:eastAsia="Calibri" w:hAnsi="Consolas" w:cs="Consolas"/>
      <w:sz w:val="20"/>
      <w:szCs w:val="20"/>
      <w:lang w:eastAsia="ru-RU"/>
    </w:rPr>
  </w:style>
  <w:style w:type="paragraph" w:styleId="afff5">
    <w:name w:val="Block Text"/>
    <w:basedOn w:val="a2"/>
    <w:uiPriority w:val="99"/>
    <w:qFormat/>
    <w:rsid w:val="006C0F9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table" w:styleId="17">
    <w:name w:val="Table Simple 1"/>
    <w:basedOn w:val="a4"/>
    <w:uiPriority w:val="99"/>
    <w:qFormat/>
    <w:rsid w:val="006C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8">
    <w:name w:val="Table Grid 1"/>
    <w:basedOn w:val="a4"/>
    <w:uiPriority w:val="99"/>
    <w:qFormat/>
    <w:rsid w:val="006C0F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6">
    <w:name w:val="Table Grid"/>
    <w:basedOn w:val="a4"/>
    <w:qFormat/>
    <w:rsid w:val="006C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7">
    <w:name w:val="Table Professional"/>
    <w:basedOn w:val="a4"/>
    <w:uiPriority w:val="99"/>
    <w:qFormat/>
    <w:rsid w:val="006C0F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a3"/>
    <w:uiPriority w:val="99"/>
    <w:qFormat/>
    <w:locked/>
    <w:rsid w:val="006C0F9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3"/>
    <w:uiPriority w:val="99"/>
    <w:qFormat/>
    <w:locked/>
    <w:rsid w:val="006C0F9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uiPriority w:val="99"/>
    <w:qFormat/>
    <w:locked/>
    <w:rsid w:val="006C0F9D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uiPriority w:val="99"/>
    <w:qFormat/>
    <w:locked/>
    <w:rsid w:val="006C0F9D"/>
    <w:rPr>
      <w:rFonts w:ascii="Cambria" w:hAnsi="Cambria" w:cs="Times New Roman"/>
      <w:b/>
      <w:i/>
      <w:color w:val="4F81BD"/>
      <w:sz w:val="22"/>
      <w:lang w:val="ru-RU" w:eastAsia="ru-RU"/>
    </w:rPr>
  </w:style>
  <w:style w:type="character" w:customStyle="1" w:styleId="Heading5Char">
    <w:name w:val="Heading 5 Char"/>
    <w:basedOn w:val="a3"/>
    <w:uiPriority w:val="99"/>
    <w:qFormat/>
    <w:locked/>
    <w:rsid w:val="006C0F9D"/>
    <w:rPr>
      <w:rFonts w:cs="Times New Roman"/>
      <w:sz w:val="22"/>
      <w:lang w:val="ru-RU" w:eastAsia="en-US"/>
    </w:rPr>
  </w:style>
  <w:style w:type="character" w:customStyle="1" w:styleId="Heading6Char">
    <w:name w:val="Heading 6 Char"/>
    <w:basedOn w:val="a3"/>
    <w:uiPriority w:val="99"/>
    <w:qFormat/>
    <w:locked/>
    <w:rsid w:val="006C0F9D"/>
    <w:rPr>
      <w:rFonts w:cs="Times New Roman"/>
      <w:i/>
      <w:sz w:val="22"/>
      <w:lang w:val="ru-RU" w:eastAsia="en-US"/>
    </w:rPr>
  </w:style>
  <w:style w:type="character" w:customStyle="1" w:styleId="Heading7Char">
    <w:name w:val="Heading 7 Char"/>
    <w:basedOn w:val="a3"/>
    <w:uiPriority w:val="99"/>
    <w:qFormat/>
    <w:locked/>
    <w:rsid w:val="006C0F9D"/>
    <w:rPr>
      <w:rFonts w:ascii="Times New Roman" w:hAnsi="Times New Roman" w:cs="Times New Roman"/>
      <w:sz w:val="24"/>
      <w:lang w:eastAsia="ru-RU"/>
    </w:rPr>
  </w:style>
  <w:style w:type="character" w:customStyle="1" w:styleId="Heading8Char">
    <w:name w:val="Heading 8 Char"/>
    <w:basedOn w:val="a3"/>
    <w:uiPriority w:val="99"/>
    <w:qFormat/>
    <w:locked/>
    <w:rsid w:val="006C0F9D"/>
    <w:rPr>
      <w:rFonts w:cs="Times New Roman"/>
      <w:i/>
      <w:lang w:val="ru-RU" w:eastAsia="en-US"/>
    </w:rPr>
  </w:style>
  <w:style w:type="character" w:customStyle="1" w:styleId="Heading9Char">
    <w:name w:val="Heading 9 Char"/>
    <w:basedOn w:val="a3"/>
    <w:uiPriority w:val="99"/>
    <w:qFormat/>
    <w:locked/>
    <w:rsid w:val="006C0F9D"/>
    <w:rPr>
      <w:rFonts w:ascii="Arial" w:hAnsi="Arial" w:cs="Times New Roman"/>
      <w:lang w:eastAsia="ru-RU"/>
    </w:rPr>
  </w:style>
  <w:style w:type="character" w:customStyle="1" w:styleId="Heading1Char7">
    <w:name w:val="Heading 1 Char7"/>
    <w:basedOn w:val="a3"/>
    <w:uiPriority w:val="99"/>
    <w:qFormat/>
    <w:locked/>
    <w:rsid w:val="006C0F9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basedOn w:val="a3"/>
    <w:uiPriority w:val="99"/>
    <w:qFormat/>
    <w:locked/>
    <w:rsid w:val="006C0F9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basedOn w:val="a3"/>
    <w:uiPriority w:val="99"/>
    <w:qFormat/>
    <w:locked/>
    <w:rsid w:val="006C0F9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2">
    <w:name w:val="Heading 3 Char2"/>
    <w:basedOn w:val="a3"/>
    <w:uiPriority w:val="99"/>
    <w:qFormat/>
    <w:locked/>
    <w:rsid w:val="006C0F9D"/>
    <w:rPr>
      <w:rFonts w:ascii="Arial" w:hAnsi="Arial" w:cs="Times New Roman"/>
      <w:b/>
      <w:sz w:val="26"/>
      <w:lang w:val="ru-RU" w:eastAsia="ru-RU"/>
    </w:rPr>
  </w:style>
  <w:style w:type="character" w:customStyle="1" w:styleId="32">
    <w:name w:val="Заголовок 3 Знак2"/>
    <w:link w:val="30"/>
    <w:qFormat/>
    <w:locked/>
    <w:rsid w:val="006C0F9D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240">
    <w:name w:val="Текст сноски Знак24"/>
    <w:basedOn w:val="a3"/>
    <w:uiPriority w:val="99"/>
    <w:qFormat/>
    <w:rsid w:val="006C0F9D"/>
    <w:rPr>
      <w:rFonts w:cs="Times New Roman"/>
    </w:rPr>
  </w:style>
  <w:style w:type="character" w:customStyle="1" w:styleId="spelle">
    <w:name w:val="spelle"/>
    <w:uiPriority w:val="99"/>
    <w:qFormat/>
    <w:rsid w:val="006C0F9D"/>
  </w:style>
  <w:style w:type="character" w:customStyle="1" w:styleId="FootnoteTextChar3">
    <w:name w:val="Footnote Text Char3"/>
    <w:uiPriority w:val="99"/>
    <w:qFormat/>
    <w:locked/>
    <w:rsid w:val="006C0F9D"/>
    <w:rPr>
      <w:rFonts w:ascii="Courier New" w:hAnsi="Courier New"/>
      <w:color w:val="000000"/>
      <w:sz w:val="24"/>
    </w:rPr>
  </w:style>
  <w:style w:type="paragraph" w:customStyle="1" w:styleId="3b">
    <w:name w:val="Стиль3"/>
    <w:basedOn w:val="10"/>
    <w:next w:val="a2"/>
    <w:link w:val="3c"/>
    <w:uiPriority w:val="99"/>
    <w:qFormat/>
    <w:rsid w:val="006C0F9D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 w:line="269" w:lineRule="auto"/>
      <w:contextualSpacing/>
      <w:jc w:val="left"/>
    </w:pPr>
    <w:rPr>
      <w:rFonts w:ascii="Arial" w:hAnsi="Arial"/>
      <w:color w:val="622423"/>
      <w:sz w:val="32"/>
    </w:rPr>
  </w:style>
  <w:style w:type="character" w:customStyle="1" w:styleId="grame">
    <w:name w:val="grame"/>
    <w:uiPriority w:val="99"/>
    <w:qFormat/>
    <w:rsid w:val="006C0F9D"/>
  </w:style>
  <w:style w:type="character" w:customStyle="1" w:styleId="FootnoteTextChar">
    <w:name w:val="Footnote Text Char"/>
    <w:basedOn w:val="a3"/>
    <w:uiPriority w:val="99"/>
    <w:qFormat/>
    <w:locked/>
    <w:rsid w:val="006C0F9D"/>
    <w:rPr>
      <w:rFonts w:ascii="Times New Roman" w:hAnsi="Times New Roman" w:cs="Times New Roman"/>
      <w:sz w:val="20"/>
      <w:szCs w:val="20"/>
    </w:rPr>
  </w:style>
  <w:style w:type="character" w:customStyle="1" w:styleId="19">
    <w:name w:val="Текст сноски Знак1"/>
    <w:basedOn w:val="a3"/>
    <w:uiPriority w:val="99"/>
    <w:semiHidden/>
    <w:qFormat/>
    <w:rsid w:val="006C0F9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Текст сноски Знак2"/>
    <w:basedOn w:val="a3"/>
    <w:uiPriority w:val="99"/>
    <w:qFormat/>
    <w:rsid w:val="006C0F9D"/>
    <w:rPr>
      <w:rFonts w:cs="Times New Roman"/>
    </w:rPr>
  </w:style>
  <w:style w:type="character" w:customStyle="1" w:styleId="BodyTextIndentChar2">
    <w:name w:val="Body Text Indent Char2"/>
    <w:uiPriority w:val="99"/>
    <w:qFormat/>
    <w:locked/>
    <w:rsid w:val="006C0F9D"/>
    <w:rPr>
      <w:rFonts w:ascii="Arial" w:hAnsi="Arial"/>
      <w:b/>
      <w:kern w:val="32"/>
      <w:sz w:val="32"/>
      <w:lang w:eastAsia="ru-RU"/>
    </w:rPr>
  </w:style>
  <w:style w:type="character" w:customStyle="1" w:styleId="FontStyle25">
    <w:name w:val="Font Style25"/>
    <w:uiPriority w:val="99"/>
    <w:qFormat/>
    <w:rsid w:val="006C0F9D"/>
    <w:rPr>
      <w:rFonts w:ascii="Times New Roman" w:hAnsi="Times New Roman"/>
      <w:i/>
      <w:sz w:val="16"/>
    </w:rPr>
  </w:style>
  <w:style w:type="character" w:customStyle="1" w:styleId="260">
    <w:name w:val="Текст сноски Знак26"/>
    <w:basedOn w:val="a3"/>
    <w:uiPriority w:val="99"/>
    <w:qFormat/>
    <w:rsid w:val="006C0F9D"/>
    <w:rPr>
      <w:rFonts w:cs="Times New Roman"/>
    </w:rPr>
  </w:style>
  <w:style w:type="character" w:customStyle="1" w:styleId="250">
    <w:name w:val="Текст сноски Знак25"/>
    <w:basedOn w:val="a3"/>
    <w:uiPriority w:val="99"/>
    <w:semiHidden/>
    <w:qFormat/>
    <w:rsid w:val="006C0F9D"/>
    <w:rPr>
      <w:rFonts w:cs="Times New Roman"/>
    </w:rPr>
  </w:style>
  <w:style w:type="paragraph" w:customStyle="1" w:styleId="2f0">
    <w:name w:val="Стиль2"/>
    <w:basedOn w:val="a2"/>
    <w:next w:val="afff"/>
    <w:uiPriority w:val="99"/>
    <w:qFormat/>
    <w:rsid w:val="006C0F9D"/>
    <w:pPr>
      <w:widowControl/>
      <w:snapToGrid/>
      <w:spacing w:before="0" w:after="0"/>
    </w:pPr>
    <w:rPr>
      <w:rFonts w:eastAsia="Times New Roman"/>
      <w:b/>
      <w:sz w:val="20"/>
      <w:szCs w:val="24"/>
    </w:rPr>
  </w:style>
  <w:style w:type="character" w:customStyle="1" w:styleId="23">
    <w:name w:val="Заголовок 2 Знак3"/>
    <w:link w:val="20"/>
    <w:qFormat/>
    <w:locked/>
    <w:rsid w:val="006C0F9D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3"/>
    <w:uiPriority w:val="99"/>
    <w:qFormat/>
    <w:locked/>
    <w:rsid w:val="006C0F9D"/>
    <w:rPr>
      <w:rFonts w:cs="Times New Roman"/>
      <w:sz w:val="24"/>
    </w:rPr>
  </w:style>
  <w:style w:type="character" w:customStyle="1" w:styleId="FontStyle47">
    <w:name w:val="Font Style47"/>
    <w:uiPriority w:val="99"/>
    <w:qFormat/>
    <w:rsid w:val="006C0F9D"/>
    <w:rPr>
      <w:rFonts w:ascii="Times New Roman" w:hAnsi="Times New Roman"/>
      <w:sz w:val="24"/>
    </w:rPr>
  </w:style>
  <w:style w:type="character" w:customStyle="1" w:styleId="HeaderChar">
    <w:name w:val="Header Char"/>
    <w:basedOn w:val="a3"/>
    <w:uiPriority w:val="99"/>
    <w:qFormat/>
    <w:locked/>
    <w:rsid w:val="006C0F9D"/>
    <w:rPr>
      <w:rFonts w:cs="Times New Roman"/>
      <w:sz w:val="24"/>
    </w:rPr>
  </w:style>
  <w:style w:type="character" w:customStyle="1" w:styleId="b-serp-urlitem1">
    <w:name w:val="b-serp-url__item1"/>
    <w:uiPriority w:val="99"/>
    <w:qFormat/>
    <w:rsid w:val="006C0F9D"/>
  </w:style>
  <w:style w:type="character" w:customStyle="1" w:styleId="DocumentMapChar">
    <w:name w:val="Document Map Char"/>
    <w:basedOn w:val="a3"/>
    <w:uiPriority w:val="99"/>
    <w:qFormat/>
    <w:locked/>
    <w:rsid w:val="006C0F9D"/>
    <w:rPr>
      <w:rFonts w:ascii="Tahoma" w:hAnsi="Tahoma" w:cs="Times New Roman"/>
    </w:rPr>
  </w:style>
  <w:style w:type="character" w:customStyle="1" w:styleId="140">
    <w:name w:val="Знак Знак14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310">
    <w:name w:val="Основной текст 3 Знак1"/>
    <w:basedOn w:val="a3"/>
    <w:uiPriority w:val="99"/>
    <w:qFormat/>
    <w:rsid w:val="006C0F9D"/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a3"/>
    <w:uiPriority w:val="99"/>
    <w:qFormat/>
    <w:locked/>
    <w:rsid w:val="006C0F9D"/>
    <w:rPr>
      <w:rFonts w:ascii="Times New Roman" w:hAnsi="Times New Roman" w:cs="Times New Roman"/>
      <w:sz w:val="16"/>
    </w:rPr>
  </w:style>
  <w:style w:type="character" w:customStyle="1" w:styleId="72">
    <w:name w:val="Знак Знак7"/>
    <w:uiPriority w:val="99"/>
    <w:qFormat/>
    <w:rsid w:val="006C0F9D"/>
    <w:rPr>
      <w:sz w:val="16"/>
      <w:lang w:val="ru-RU" w:eastAsia="ru-RU"/>
    </w:rPr>
  </w:style>
  <w:style w:type="paragraph" w:customStyle="1" w:styleId="afff8">
    <w:name w:val="......."/>
    <w:basedOn w:val="a2"/>
    <w:next w:val="a2"/>
    <w:uiPriority w:val="99"/>
    <w:qFormat/>
    <w:rsid w:val="006C0F9D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BodyTextChar">
    <w:name w:val="Body Text Char"/>
    <w:basedOn w:val="a3"/>
    <w:uiPriority w:val="99"/>
    <w:qFormat/>
    <w:rsid w:val="006C0F9D"/>
    <w:rPr>
      <w:rFonts w:ascii="Times New Roman" w:hAnsi="Times New Roman"/>
      <w:sz w:val="24"/>
      <w:szCs w:val="20"/>
    </w:rPr>
  </w:style>
  <w:style w:type="character" w:customStyle="1" w:styleId="BodyTextChar6">
    <w:name w:val="Body Text Char6"/>
    <w:basedOn w:val="a3"/>
    <w:uiPriority w:val="99"/>
    <w:qFormat/>
    <w:locked/>
    <w:rsid w:val="006C0F9D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basedOn w:val="a3"/>
    <w:uiPriority w:val="99"/>
    <w:qFormat/>
    <w:locked/>
    <w:rsid w:val="006C0F9D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текст Знак1"/>
    <w:basedOn w:val="a3"/>
    <w:link w:val="aff1"/>
    <w:uiPriority w:val="99"/>
    <w:qFormat/>
    <w:locked/>
    <w:rsid w:val="006C0F9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Текст сноски Знак21"/>
    <w:basedOn w:val="a3"/>
    <w:uiPriority w:val="99"/>
    <w:qFormat/>
    <w:rsid w:val="006C0F9D"/>
    <w:rPr>
      <w:rFonts w:cs="Times New Roman"/>
    </w:rPr>
  </w:style>
  <w:style w:type="character" w:customStyle="1" w:styleId="221">
    <w:name w:val="Текст сноски Знак22"/>
    <w:basedOn w:val="a3"/>
    <w:uiPriority w:val="99"/>
    <w:semiHidden/>
    <w:qFormat/>
    <w:rsid w:val="006C0F9D"/>
    <w:rPr>
      <w:rFonts w:cs="Times New Roman"/>
    </w:rPr>
  </w:style>
  <w:style w:type="character" w:customStyle="1" w:styleId="230">
    <w:name w:val="Текст сноски Знак23"/>
    <w:basedOn w:val="a3"/>
    <w:uiPriority w:val="99"/>
    <w:semiHidden/>
    <w:qFormat/>
    <w:rsid w:val="006C0F9D"/>
    <w:rPr>
      <w:rFonts w:cs="Times New Roman"/>
    </w:rPr>
  </w:style>
  <w:style w:type="character" w:customStyle="1" w:styleId="BodyText3Char">
    <w:name w:val="Body Text 3 Char"/>
    <w:basedOn w:val="a3"/>
    <w:uiPriority w:val="99"/>
    <w:qFormat/>
    <w:locked/>
    <w:rsid w:val="006C0F9D"/>
    <w:rPr>
      <w:rFonts w:ascii="Times New Roman" w:hAnsi="Times New Roman" w:cs="Times New Roman"/>
      <w:sz w:val="16"/>
      <w:szCs w:val="16"/>
    </w:rPr>
  </w:style>
  <w:style w:type="paragraph" w:customStyle="1" w:styleId="afff9">
    <w:name w:val="Для таблиц"/>
    <w:basedOn w:val="a2"/>
    <w:uiPriority w:val="99"/>
    <w:qFormat/>
    <w:rsid w:val="006C0F9D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120">
    <w:name w:val="Основной текст с отступом Знак12"/>
    <w:basedOn w:val="a3"/>
    <w:uiPriority w:val="99"/>
    <w:qFormat/>
    <w:rsid w:val="006C0F9D"/>
    <w:rPr>
      <w:rFonts w:cs="Times New Roman"/>
      <w:sz w:val="24"/>
      <w:szCs w:val="24"/>
    </w:rPr>
  </w:style>
  <w:style w:type="character" w:customStyle="1" w:styleId="130">
    <w:name w:val="Основной текст с отступом Знак13"/>
    <w:basedOn w:val="a3"/>
    <w:uiPriority w:val="99"/>
    <w:semiHidden/>
    <w:qFormat/>
    <w:rsid w:val="006C0F9D"/>
    <w:rPr>
      <w:rFonts w:cs="Times New Roman"/>
      <w:sz w:val="24"/>
      <w:szCs w:val="24"/>
    </w:rPr>
  </w:style>
  <w:style w:type="character" w:customStyle="1" w:styleId="FontStyle11">
    <w:name w:val="Font Style11"/>
    <w:uiPriority w:val="99"/>
    <w:qFormat/>
    <w:rsid w:val="006C0F9D"/>
    <w:rPr>
      <w:rFonts w:ascii="Times New Roman" w:hAnsi="Times New Roman"/>
      <w:b/>
      <w:sz w:val="24"/>
    </w:rPr>
  </w:style>
  <w:style w:type="character" w:customStyle="1" w:styleId="1a">
    <w:name w:val="Основной текст с отступом Знак1"/>
    <w:basedOn w:val="a3"/>
    <w:uiPriority w:val="99"/>
    <w:qFormat/>
    <w:rsid w:val="006C0F9D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qFormat/>
    <w:rsid w:val="006C0F9D"/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a3"/>
    <w:uiPriority w:val="99"/>
    <w:qFormat/>
    <w:locked/>
    <w:rsid w:val="006C0F9D"/>
    <w:rPr>
      <w:rFonts w:ascii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basedOn w:val="a3"/>
    <w:uiPriority w:val="99"/>
    <w:semiHidden/>
    <w:locked/>
    <w:rsid w:val="006C0F9D"/>
    <w:rPr>
      <w:rFonts w:ascii="Times New Roman" w:hAnsi="Times New Roman" w:cs="Times New Roman"/>
      <w:sz w:val="20"/>
      <w:szCs w:val="20"/>
    </w:rPr>
  </w:style>
  <w:style w:type="character" w:customStyle="1" w:styleId="BodyTextIndentChar10">
    <w:name w:val="Body Text Indent Char10"/>
    <w:basedOn w:val="a3"/>
    <w:uiPriority w:val="99"/>
    <w:semiHidden/>
    <w:qFormat/>
    <w:locked/>
    <w:rsid w:val="006C0F9D"/>
    <w:rPr>
      <w:rFonts w:ascii="Times New Roman" w:hAnsi="Times New Roman" w:cs="Times New Roman"/>
      <w:sz w:val="20"/>
      <w:szCs w:val="20"/>
    </w:rPr>
  </w:style>
  <w:style w:type="character" w:customStyle="1" w:styleId="BodyTextIndentChar9">
    <w:name w:val="Body Text Indent Char9"/>
    <w:basedOn w:val="a3"/>
    <w:uiPriority w:val="99"/>
    <w:semiHidden/>
    <w:qFormat/>
    <w:locked/>
    <w:rsid w:val="006C0F9D"/>
    <w:rPr>
      <w:rFonts w:ascii="Times New Roman" w:hAnsi="Times New Roman" w:cs="Times New Roman"/>
      <w:sz w:val="20"/>
      <w:szCs w:val="20"/>
    </w:rPr>
  </w:style>
  <w:style w:type="character" w:customStyle="1" w:styleId="BodyTextIndentChar8">
    <w:name w:val="Body Text Indent Char8"/>
    <w:basedOn w:val="a3"/>
    <w:uiPriority w:val="99"/>
    <w:semiHidden/>
    <w:qFormat/>
    <w:locked/>
    <w:rsid w:val="006C0F9D"/>
    <w:rPr>
      <w:rFonts w:ascii="Times New Roman" w:hAnsi="Times New Roman" w:cs="Times New Roman"/>
      <w:sz w:val="20"/>
      <w:szCs w:val="20"/>
    </w:rPr>
  </w:style>
  <w:style w:type="character" w:customStyle="1" w:styleId="BodyTextIndentChar7">
    <w:name w:val="Body Text Indent Char7"/>
    <w:basedOn w:val="a3"/>
    <w:uiPriority w:val="99"/>
    <w:semiHidden/>
    <w:qFormat/>
    <w:locked/>
    <w:rsid w:val="006C0F9D"/>
    <w:rPr>
      <w:rFonts w:ascii="Times New Roman" w:hAnsi="Times New Roman" w:cs="Times New Roman"/>
      <w:sz w:val="24"/>
      <w:szCs w:val="24"/>
    </w:rPr>
  </w:style>
  <w:style w:type="character" w:customStyle="1" w:styleId="BodyTextIndentChar6">
    <w:name w:val="Body Text Indent Char6"/>
    <w:basedOn w:val="a3"/>
    <w:uiPriority w:val="99"/>
    <w:semiHidden/>
    <w:qFormat/>
    <w:locked/>
    <w:rsid w:val="006C0F9D"/>
    <w:rPr>
      <w:rFonts w:ascii="Times New Roman" w:hAnsi="Times New Roman" w:cs="Times New Roman"/>
      <w:sz w:val="24"/>
      <w:szCs w:val="24"/>
    </w:rPr>
  </w:style>
  <w:style w:type="character" w:customStyle="1" w:styleId="BodyTextIndentChar5">
    <w:name w:val="Body Text Indent Char5"/>
    <w:basedOn w:val="a3"/>
    <w:uiPriority w:val="99"/>
    <w:qFormat/>
    <w:locked/>
    <w:rsid w:val="006C0F9D"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с отступом Знак2"/>
    <w:basedOn w:val="a3"/>
    <w:uiPriority w:val="99"/>
    <w:qFormat/>
    <w:rsid w:val="006C0F9D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6C0F9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a">
    <w:name w:val="список с точками"/>
    <w:basedOn w:val="a2"/>
    <w:uiPriority w:val="99"/>
    <w:qFormat/>
    <w:rsid w:val="006C0F9D"/>
    <w:pPr>
      <w:widowControl/>
      <w:tabs>
        <w:tab w:val="left" w:pos="3330"/>
      </w:tabs>
      <w:snapToGrid/>
      <w:spacing w:before="0" w:after="0" w:line="312" w:lineRule="auto"/>
      <w:ind w:left="3330" w:hanging="720"/>
      <w:jc w:val="both"/>
    </w:pPr>
    <w:rPr>
      <w:rFonts w:eastAsia="Times New Roman"/>
      <w:szCs w:val="24"/>
    </w:rPr>
  </w:style>
  <w:style w:type="character" w:customStyle="1" w:styleId="312">
    <w:name w:val="Основной текст 3 Знак12"/>
    <w:basedOn w:val="a3"/>
    <w:uiPriority w:val="99"/>
    <w:qFormat/>
    <w:rsid w:val="006C0F9D"/>
    <w:rPr>
      <w:rFonts w:cs="Times New Roman"/>
      <w:sz w:val="16"/>
      <w:szCs w:val="16"/>
    </w:rPr>
  </w:style>
  <w:style w:type="character" w:customStyle="1" w:styleId="313">
    <w:name w:val="Основной текст 3 Знак13"/>
    <w:basedOn w:val="a3"/>
    <w:uiPriority w:val="99"/>
    <w:qFormat/>
    <w:rsid w:val="006C0F9D"/>
    <w:rPr>
      <w:rFonts w:cs="Times New Roman"/>
      <w:sz w:val="16"/>
      <w:szCs w:val="16"/>
    </w:rPr>
  </w:style>
  <w:style w:type="character" w:customStyle="1" w:styleId="314">
    <w:name w:val="Основной текст 3 Знак14"/>
    <w:basedOn w:val="a3"/>
    <w:uiPriority w:val="99"/>
    <w:semiHidden/>
    <w:qFormat/>
    <w:rsid w:val="006C0F9D"/>
    <w:rPr>
      <w:rFonts w:cs="Times New Roman"/>
      <w:sz w:val="16"/>
      <w:szCs w:val="16"/>
    </w:rPr>
  </w:style>
  <w:style w:type="character" w:customStyle="1" w:styleId="12">
    <w:name w:val="Заголовок 1 Знак2"/>
    <w:link w:val="10"/>
    <w:qFormat/>
    <w:locked/>
    <w:rsid w:val="006C0F9D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FooterChar">
    <w:name w:val="Footer Char"/>
    <w:basedOn w:val="a3"/>
    <w:uiPriority w:val="99"/>
    <w:qFormat/>
    <w:locked/>
    <w:rsid w:val="006C0F9D"/>
    <w:rPr>
      <w:rFonts w:cs="Times New Roman"/>
      <w:sz w:val="24"/>
    </w:rPr>
  </w:style>
  <w:style w:type="character" w:customStyle="1" w:styleId="BodyText2Char">
    <w:name w:val="Body Text 2 Char"/>
    <w:basedOn w:val="a3"/>
    <w:uiPriority w:val="99"/>
    <w:qFormat/>
    <w:locked/>
    <w:rsid w:val="006C0F9D"/>
    <w:rPr>
      <w:rFonts w:cs="Times New Roman"/>
    </w:rPr>
  </w:style>
  <w:style w:type="paragraph" w:customStyle="1" w:styleId="ConsPlusNonformat">
    <w:name w:val="ConsPlusNonformat"/>
    <w:uiPriority w:val="99"/>
    <w:qFormat/>
    <w:rsid w:val="006C0F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a3"/>
    <w:uiPriority w:val="99"/>
    <w:qFormat/>
    <w:locked/>
    <w:rsid w:val="006C0F9D"/>
    <w:rPr>
      <w:rFonts w:ascii="Courier New" w:hAnsi="Courier New" w:cs="Courier New"/>
      <w:sz w:val="20"/>
      <w:szCs w:val="20"/>
    </w:rPr>
  </w:style>
  <w:style w:type="character" w:customStyle="1" w:styleId="PlainTextChar4">
    <w:name w:val="Plain Text Char4"/>
    <w:basedOn w:val="a3"/>
    <w:uiPriority w:val="99"/>
    <w:qFormat/>
    <w:locked/>
    <w:rsid w:val="006C0F9D"/>
    <w:rPr>
      <w:rFonts w:ascii="Courier New" w:hAnsi="Courier New" w:cs="Times New Roman"/>
      <w:lang w:val="ru-RU" w:eastAsia="ru-RU"/>
    </w:rPr>
  </w:style>
  <w:style w:type="character" w:customStyle="1" w:styleId="330">
    <w:name w:val="Основной текст с отступом 3 Знак3"/>
    <w:link w:val="33"/>
    <w:uiPriority w:val="99"/>
    <w:qFormat/>
    <w:locked/>
    <w:rsid w:val="006C0F9D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qFormat/>
    <w:rsid w:val="006C0F9D"/>
    <w:rPr>
      <w:rFonts w:ascii="Times New Roman" w:hAnsi="Times New Roman"/>
      <w:sz w:val="26"/>
    </w:rPr>
  </w:style>
  <w:style w:type="paragraph" w:customStyle="1" w:styleId="Style1">
    <w:name w:val="Style1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309" w:lineRule="exact"/>
      <w:ind w:firstLine="686"/>
      <w:jc w:val="both"/>
    </w:pPr>
    <w:rPr>
      <w:rFonts w:eastAsia="Times New Roman"/>
      <w:szCs w:val="24"/>
    </w:rPr>
  </w:style>
  <w:style w:type="paragraph" w:customStyle="1" w:styleId="Style2">
    <w:name w:val="Style2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b">
    <w:name w:val="Знак Знак Знак Знак Знак Знак"/>
    <w:basedOn w:val="a2"/>
    <w:uiPriority w:val="99"/>
    <w:qFormat/>
    <w:rsid w:val="006C0F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20">
    <w:name w:val="Основной текст с отступом 2 Знак2"/>
    <w:link w:val="2b"/>
    <w:uiPriority w:val="99"/>
    <w:qFormat/>
    <w:locked/>
    <w:rsid w:val="006C0F9D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ft250">
    <w:name w:val="ft250"/>
    <w:uiPriority w:val="99"/>
    <w:qFormat/>
    <w:rsid w:val="006C0F9D"/>
  </w:style>
  <w:style w:type="character" w:customStyle="1" w:styleId="110">
    <w:name w:val="Заголовок 1 Знак1"/>
    <w:uiPriority w:val="99"/>
    <w:qFormat/>
    <w:locked/>
    <w:rsid w:val="006C0F9D"/>
    <w:rPr>
      <w:b/>
      <w:caps/>
      <w:sz w:val="24"/>
    </w:rPr>
  </w:style>
  <w:style w:type="character" w:customStyle="1" w:styleId="100">
    <w:name w:val="Знак Знак10"/>
    <w:uiPriority w:val="99"/>
    <w:qFormat/>
    <w:locked/>
    <w:rsid w:val="006C0F9D"/>
    <w:rPr>
      <w:sz w:val="16"/>
      <w:lang w:val="ru-RU" w:eastAsia="ru-RU"/>
    </w:rPr>
  </w:style>
  <w:style w:type="character" w:customStyle="1" w:styleId="121">
    <w:name w:val="Заголовок 1 Знак Знак21"/>
    <w:uiPriority w:val="99"/>
    <w:locked/>
    <w:rsid w:val="006C0F9D"/>
    <w:rPr>
      <w:b/>
      <w:caps/>
      <w:sz w:val="24"/>
      <w:lang w:val="ru-RU" w:eastAsia="ru-RU"/>
    </w:rPr>
  </w:style>
  <w:style w:type="paragraph" w:customStyle="1" w:styleId="Style23">
    <w:name w:val="Style23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character" w:customStyle="1" w:styleId="FontStyle34">
    <w:name w:val="Font Style34"/>
    <w:uiPriority w:val="99"/>
    <w:qFormat/>
    <w:rsid w:val="006C0F9D"/>
    <w:rPr>
      <w:rFonts w:ascii="Times New Roman" w:hAnsi="Times New Roman"/>
      <w:sz w:val="26"/>
    </w:rPr>
  </w:style>
  <w:style w:type="character" w:customStyle="1" w:styleId="FontStyle38">
    <w:name w:val="Font Style38"/>
    <w:uiPriority w:val="99"/>
    <w:qFormat/>
    <w:rsid w:val="006C0F9D"/>
    <w:rPr>
      <w:rFonts w:ascii="Times New Roman" w:hAnsi="Times New Roman"/>
      <w:sz w:val="26"/>
    </w:rPr>
  </w:style>
  <w:style w:type="character" w:customStyle="1" w:styleId="62">
    <w:name w:val="Знак Знак6"/>
    <w:uiPriority w:val="99"/>
    <w:qFormat/>
    <w:rsid w:val="006C0F9D"/>
    <w:rPr>
      <w:rFonts w:ascii="Arial" w:hAnsi="Arial"/>
      <w:b/>
      <w:i/>
      <w:sz w:val="28"/>
      <w:lang w:val="ru-RU" w:eastAsia="en-US"/>
    </w:rPr>
  </w:style>
  <w:style w:type="paragraph" w:customStyle="1" w:styleId="Style5">
    <w:name w:val="Style5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490" w:lineRule="exact"/>
      <w:jc w:val="center"/>
    </w:pPr>
    <w:rPr>
      <w:rFonts w:eastAsia="Times New Roman"/>
      <w:szCs w:val="24"/>
    </w:rPr>
  </w:style>
  <w:style w:type="character" w:customStyle="1" w:styleId="FontStyle50">
    <w:name w:val="Font Style50"/>
    <w:uiPriority w:val="99"/>
    <w:qFormat/>
    <w:rsid w:val="006C0F9D"/>
    <w:rPr>
      <w:rFonts w:ascii="Times New Roman" w:hAnsi="Times New Roman"/>
      <w:b/>
      <w:sz w:val="26"/>
    </w:rPr>
  </w:style>
  <w:style w:type="paragraph" w:customStyle="1" w:styleId="FR3">
    <w:name w:val="FR3"/>
    <w:uiPriority w:val="99"/>
    <w:qFormat/>
    <w:rsid w:val="006C0F9D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 (веб)1"/>
    <w:basedOn w:val="a2"/>
    <w:uiPriority w:val="99"/>
    <w:qFormat/>
    <w:rsid w:val="006C0F9D"/>
    <w:pPr>
      <w:widowControl/>
      <w:snapToGrid/>
      <w:spacing w:before="75" w:afterAutospacing="1"/>
      <w:jc w:val="both"/>
    </w:pPr>
    <w:rPr>
      <w:rFonts w:ascii="Arial" w:eastAsia="Times New Roman" w:hAnsi="Arial" w:cs="Arial"/>
      <w:color w:val="000000"/>
      <w:sz w:val="20"/>
    </w:rPr>
  </w:style>
  <w:style w:type="character" w:customStyle="1" w:styleId="blk">
    <w:name w:val="blk"/>
    <w:uiPriority w:val="99"/>
    <w:qFormat/>
    <w:rsid w:val="006C0F9D"/>
  </w:style>
  <w:style w:type="paragraph" w:customStyle="1" w:styleId="Style16">
    <w:name w:val="Style16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478" w:lineRule="exact"/>
      <w:ind w:firstLine="706"/>
      <w:jc w:val="both"/>
    </w:pPr>
    <w:rPr>
      <w:rFonts w:eastAsia="Times New Roman"/>
      <w:szCs w:val="24"/>
    </w:rPr>
  </w:style>
  <w:style w:type="character" w:customStyle="1" w:styleId="FontStyle36">
    <w:name w:val="Font Style36"/>
    <w:uiPriority w:val="99"/>
    <w:qFormat/>
    <w:rsid w:val="006C0F9D"/>
    <w:rPr>
      <w:rFonts w:ascii="Times New Roman" w:hAnsi="Times New Roman"/>
      <w:sz w:val="26"/>
    </w:rPr>
  </w:style>
  <w:style w:type="paragraph" w:styleId="afffc">
    <w:name w:val="List Paragraph"/>
    <w:basedOn w:val="a2"/>
    <w:link w:val="1c"/>
    <w:uiPriority w:val="34"/>
    <w:qFormat/>
    <w:rsid w:val="006C0F9D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paragraph" w:customStyle="1" w:styleId="afffd">
    <w:name w:val="Îáû÷íûé"/>
    <w:uiPriority w:val="99"/>
    <w:qFormat/>
    <w:rsid w:val="006C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e">
    <w:name w:val="Об"/>
    <w:uiPriority w:val="99"/>
    <w:qFormat/>
    <w:rsid w:val="006C0F9D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ff">
    <w:name w:val="Основной текст Знак Знак Знак"/>
    <w:uiPriority w:val="99"/>
    <w:locked/>
    <w:rsid w:val="006C0F9D"/>
    <w:rPr>
      <w:sz w:val="24"/>
      <w:lang w:val="ru-RU" w:eastAsia="ru-RU"/>
    </w:rPr>
  </w:style>
  <w:style w:type="character" w:customStyle="1" w:styleId="TitleChar">
    <w:name w:val="Title Char"/>
    <w:basedOn w:val="a3"/>
    <w:uiPriority w:val="99"/>
    <w:qFormat/>
    <w:locked/>
    <w:rsid w:val="006C0F9D"/>
    <w:rPr>
      <w:rFonts w:cs="Times New Roman"/>
      <w:sz w:val="24"/>
      <w:lang w:val="en-US"/>
    </w:rPr>
  </w:style>
  <w:style w:type="character" w:customStyle="1" w:styleId="37">
    <w:name w:val="Заголовок Знак3"/>
    <w:basedOn w:val="a3"/>
    <w:link w:val="affb"/>
    <w:uiPriority w:val="99"/>
    <w:locked/>
    <w:rsid w:val="006C0F9D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ConsPlusNormal">
    <w:name w:val="ConsPlusNormal"/>
    <w:link w:val="ConsPlusNormal0"/>
    <w:uiPriority w:val="99"/>
    <w:qFormat/>
    <w:rsid w:val="006C0F9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1d">
    <w:name w:val="Абзац списка1"/>
    <w:basedOn w:val="a2"/>
    <w:link w:val="ListParagraphChar"/>
    <w:uiPriority w:val="99"/>
    <w:qFormat/>
    <w:rsid w:val="006C0F9D"/>
    <w:pPr>
      <w:widowControl/>
      <w:snapToGrid/>
      <w:spacing w:before="0" w:after="0"/>
      <w:ind w:left="720"/>
      <w:contextualSpacing/>
    </w:pPr>
  </w:style>
  <w:style w:type="character" w:customStyle="1" w:styleId="ListParagraphChar">
    <w:name w:val="List Paragraph Char"/>
    <w:link w:val="1d"/>
    <w:uiPriority w:val="99"/>
    <w:qFormat/>
    <w:locked/>
    <w:rsid w:val="006C0F9D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tbln121">
    <w:name w:val="tbln121"/>
    <w:uiPriority w:val="99"/>
    <w:qFormat/>
    <w:rsid w:val="006C0F9D"/>
    <w:rPr>
      <w:rFonts w:ascii="Arial" w:hAnsi="Arial"/>
      <w:i/>
      <w:color w:val="000000"/>
      <w:sz w:val="18"/>
      <w:u w:val="none"/>
    </w:rPr>
  </w:style>
  <w:style w:type="character" w:customStyle="1" w:styleId="mistake">
    <w:name w:val="mistake"/>
    <w:uiPriority w:val="99"/>
    <w:qFormat/>
    <w:rsid w:val="006C0F9D"/>
    <w:rPr>
      <w:sz w:val="24"/>
    </w:rPr>
  </w:style>
  <w:style w:type="character" w:customStyle="1" w:styleId="trb12">
    <w:name w:val="trb12"/>
    <w:basedOn w:val="a3"/>
    <w:uiPriority w:val="99"/>
    <w:qFormat/>
    <w:rsid w:val="006C0F9D"/>
    <w:rPr>
      <w:rFonts w:cs="Times New Roman"/>
    </w:rPr>
  </w:style>
  <w:style w:type="character" w:customStyle="1" w:styleId="tbln12">
    <w:name w:val="tbln12"/>
    <w:basedOn w:val="a3"/>
    <w:uiPriority w:val="99"/>
    <w:qFormat/>
    <w:rsid w:val="006C0F9D"/>
    <w:rPr>
      <w:rFonts w:cs="Times New Roman"/>
    </w:rPr>
  </w:style>
  <w:style w:type="character" w:customStyle="1" w:styleId="tbb12">
    <w:name w:val="tbb12"/>
    <w:basedOn w:val="a3"/>
    <w:uiPriority w:val="99"/>
    <w:qFormat/>
    <w:rsid w:val="006C0F9D"/>
    <w:rPr>
      <w:rFonts w:cs="Times New Roman"/>
    </w:rPr>
  </w:style>
  <w:style w:type="paragraph" w:customStyle="1" w:styleId="Style9">
    <w:name w:val="Style9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0">
    <w:name w:val="Темы"/>
    <w:basedOn w:val="a2"/>
    <w:link w:val="affff1"/>
    <w:uiPriority w:val="99"/>
    <w:qFormat/>
    <w:rsid w:val="006C0F9D"/>
    <w:pPr>
      <w:keepNext/>
      <w:widowControl/>
      <w:snapToGrid/>
      <w:spacing w:before="0" w:after="0"/>
      <w:jc w:val="both"/>
    </w:pPr>
    <w:rPr>
      <w:b/>
    </w:rPr>
  </w:style>
  <w:style w:type="paragraph" w:customStyle="1" w:styleId="Style19">
    <w:name w:val="Style19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516" w:lineRule="exact"/>
      <w:ind w:firstLine="701"/>
      <w:jc w:val="both"/>
    </w:pPr>
    <w:rPr>
      <w:rFonts w:eastAsia="Times New Roman"/>
      <w:szCs w:val="24"/>
    </w:rPr>
  </w:style>
  <w:style w:type="paragraph" w:customStyle="1" w:styleId="stepanov">
    <w:name w:val="stepanov"/>
    <w:basedOn w:val="af2"/>
    <w:uiPriority w:val="99"/>
    <w:qFormat/>
    <w:rsid w:val="006C0F9D"/>
    <w:p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1e">
    <w:name w:val="Стиль1"/>
    <w:basedOn w:val="stepanov"/>
    <w:link w:val="1f"/>
    <w:uiPriority w:val="99"/>
    <w:qFormat/>
    <w:rsid w:val="006C0F9D"/>
    <w:pPr>
      <w:suppressAutoHyphens/>
      <w:spacing w:line="240" w:lineRule="auto"/>
    </w:pPr>
    <w:rPr>
      <w:rFonts w:eastAsia="Calibri"/>
      <w:sz w:val="20"/>
    </w:rPr>
  </w:style>
  <w:style w:type="paragraph" w:customStyle="1" w:styleId="075">
    <w:name w:val="Стиль Нумерованный список + сверху: (одинарная Авто  075 пт лини..."/>
    <w:basedOn w:val="afff"/>
    <w:uiPriority w:val="99"/>
    <w:qFormat/>
    <w:rsid w:val="006C0F9D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1">
    <w:name w:val="Стиль Нумерованный список + сверху: (одинарная Авто  075 пт лини...1"/>
    <w:basedOn w:val="afff"/>
    <w:uiPriority w:val="99"/>
    <w:qFormat/>
    <w:rsid w:val="006C0F9D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6">
    <w:name w:val="Стиль Нумерованный список + сверху: (одинарная Авто  075 пт лини...6"/>
    <w:basedOn w:val="afff"/>
    <w:uiPriority w:val="99"/>
    <w:qFormat/>
    <w:rsid w:val="006C0F9D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7">
    <w:name w:val="Стиль Нумерованный список + сверху: (одинарная Авто  075 пт лини...7"/>
    <w:basedOn w:val="afff"/>
    <w:uiPriority w:val="99"/>
    <w:qFormat/>
    <w:rsid w:val="006C0F9D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2TimesNewRoman12">
    <w:name w:val="Стиль Заголовок 2 + Times New Roman 12 пт не курсив"/>
    <w:basedOn w:val="20"/>
    <w:uiPriority w:val="99"/>
    <w:qFormat/>
    <w:rsid w:val="006C0F9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  <w:szCs w:val="28"/>
    </w:rPr>
  </w:style>
  <w:style w:type="paragraph" w:customStyle="1" w:styleId="2TimesNewRoman120">
    <w:name w:val="Стиль Стиль Заголовок 2 + Times New Roman 12 пт не курсив + курсив"/>
    <w:basedOn w:val="2TimesNewRoman12"/>
    <w:uiPriority w:val="99"/>
    <w:qFormat/>
    <w:rsid w:val="006C0F9D"/>
    <w:rPr>
      <w:iCs/>
    </w:rPr>
  </w:style>
  <w:style w:type="paragraph" w:customStyle="1" w:styleId="2TimesNewRoman121">
    <w:name w:val="Стиль Заголовок 2 + Times New Roman 12 пт"/>
    <w:basedOn w:val="20"/>
    <w:uiPriority w:val="99"/>
    <w:qFormat/>
    <w:rsid w:val="006C0F9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  <w:szCs w:val="28"/>
    </w:rPr>
  </w:style>
  <w:style w:type="paragraph" w:customStyle="1" w:styleId="style10">
    <w:name w:val="style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448">
    <w:name w:val="Font Style448"/>
    <w:uiPriority w:val="99"/>
    <w:qFormat/>
    <w:rsid w:val="006C0F9D"/>
    <w:rPr>
      <w:rFonts w:ascii="Times New Roman" w:hAnsi="Times New Roman"/>
      <w:sz w:val="20"/>
    </w:rPr>
  </w:style>
  <w:style w:type="paragraph" w:customStyle="1" w:styleId="211">
    <w:name w:val="Основной текст 21"/>
    <w:basedOn w:val="a2"/>
    <w:uiPriority w:val="99"/>
    <w:qFormat/>
    <w:rsid w:val="006C0F9D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paragraph" w:customStyle="1" w:styleId="1f0">
    <w:name w:val="Обычный1"/>
    <w:qFormat/>
    <w:rsid w:val="006C0F9D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mmentSubjectChar3">
    <w:name w:val="Comment Subject Char3"/>
    <w:uiPriority w:val="99"/>
    <w:locked/>
    <w:rsid w:val="006C0F9D"/>
    <w:rPr>
      <w:sz w:val="16"/>
    </w:rPr>
  </w:style>
  <w:style w:type="character" w:customStyle="1" w:styleId="CommentTextChar">
    <w:name w:val="Comment Text Char"/>
    <w:basedOn w:val="a3"/>
    <w:uiPriority w:val="99"/>
    <w:qFormat/>
    <w:locked/>
    <w:rsid w:val="006C0F9D"/>
    <w:rPr>
      <w:rFonts w:ascii="Times New Roman" w:hAnsi="Times New Roman" w:cs="Times New Roman"/>
      <w:sz w:val="20"/>
      <w:lang w:eastAsia="ru-RU"/>
    </w:rPr>
  </w:style>
  <w:style w:type="character" w:customStyle="1" w:styleId="CommentSubjectChar">
    <w:name w:val="Comment Subject Char"/>
    <w:basedOn w:val="af8"/>
    <w:uiPriority w:val="99"/>
    <w:qFormat/>
    <w:locked/>
    <w:rsid w:val="006C0F9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af8"/>
    <w:uiPriority w:val="99"/>
    <w:qFormat/>
    <w:rsid w:val="006C0F9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00">
    <w:name w:val="Тема примечания Знак120"/>
    <w:basedOn w:val="af8"/>
    <w:uiPriority w:val="99"/>
    <w:semiHidden/>
    <w:qFormat/>
    <w:rsid w:val="006C0F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9">
    <w:name w:val="Тема примечания Знак119"/>
    <w:basedOn w:val="af8"/>
    <w:uiPriority w:val="99"/>
    <w:semiHidden/>
    <w:qFormat/>
    <w:rsid w:val="006C0F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8">
    <w:name w:val="Тема примечания Знак118"/>
    <w:basedOn w:val="af8"/>
    <w:uiPriority w:val="99"/>
    <w:semiHidden/>
    <w:qFormat/>
    <w:rsid w:val="006C0F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7">
    <w:name w:val="Тема примечания Знак117"/>
    <w:basedOn w:val="af8"/>
    <w:uiPriority w:val="99"/>
    <w:qFormat/>
    <w:rsid w:val="006C0F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6">
    <w:name w:val="Тема примечания Знак116"/>
    <w:basedOn w:val="af8"/>
    <w:uiPriority w:val="99"/>
    <w:semiHidden/>
    <w:qFormat/>
    <w:rsid w:val="006C0F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5">
    <w:name w:val="Тема примечания Знак115"/>
    <w:basedOn w:val="af8"/>
    <w:uiPriority w:val="99"/>
    <w:semiHidden/>
    <w:qFormat/>
    <w:rsid w:val="006C0F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4">
    <w:name w:val="Тема примечания Знак114"/>
    <w:basedOn w:val="af8"/>
    <w:uiPriority w:val="99"/>
    <w:semiHidden/>
    <w:qFormat/>
    <w:rsid w:val="006C0F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3">
    <w:name w:val="Тема примечания Знак113"/>
    <w:basedOn w:val="af8"/>
    <w:uiPriority w:val="99"/>
    <w:semiHidden/>
    <w:qFormat/>
    <w:rsid w:val="006C0F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2">
    <w:name w:val="Тема примечания Знак112"/>
    <w:basedOn w:val="af8"/>
    <w:uiPriority w:val="99"/>
    <w:semiHidden/>
    <w:qFormat/>
    <w:rsid w:val="006C0F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1">
    <w:name w:val="Тема примечания Знак111"/>
    <w:basedOn w:val="af8"/>
    <w:uiPriority w:val="99"/>
    <w:qFormat/>
    <w:rsid w:val="006C0F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00">
    <w:name w:val="Тема примечания Знак110"/>
    <w:basedOn w:val="af8"/>
    <w:uiPriority w:val="99"/>
    <w:semiHidden/>
    <w:qFormat/>
    <w:rsid w:val="006C0F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90">
    <w:name w:val="Тема примечания Знак19"/>
    <w:basedOn w:val="af8"/>
    <w:uiPriority w:val="99"/>
    <w:qFormat/>
    <w:rsid w:val="006C0F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80">
    <w:name w:val="Тема примечания Знак18"/>
    <w:basedOn w:val="af8"/>
    <w:uiPriority w:val="99"/>
    <w:semiHidden/>
    <w:qFormat/>
    <w:rsid w:val="006C0F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70">
    <w:name w:val="Тема примечания Знак17"/>
    <w:basedOn w:val="af8"/>
    <w:uiPriority w:val="99"/>
    <w:semiHidden/>
    <w:qFormat/>
    <w:rsid w:val="006C0F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60">
    <w:name w:val="Тема примечания Знак16"/>
    <w:basedOn w:val="af8"/>
    <w:uiPriority w:val="99"/>
    <w:semiHidden/>
    <w:qFormat/>
    <w:rsid w:val="006C0F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50">
    <w:name w:val="Тема примечания Знак15"/>
    <w:basedOn w:val="af8"/>
    <w:uiPriority w:val="99"/>
    <w:qFormat/>
    <w:rsid w:val="006C0F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41">
    <w:name w:val="Тема примечания Знак14"/>
    <w:basedOn w:val="af8"/>
    <w:uiPriority w:val="99"/>
    <w:semiHidden/>
    <w:qFormat/>
    <w:rsid w:val="006C0F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2">
    <w:name w:val="Тема примечания Знак13"/>
    <w:basedOn w:val="af8"/>
    <w:uiPriority w:val="99"/>
    <w:semiHidden/>
    <w:qFormat/>
    <w:rsid w:val="006C0F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22">
    <w:name w:val="Тема примечания Знак12"/>
    <w:basedOn w:val="af8"/>
    <w:uiPriority w:val="99"/>
    <w:qFormat/>
    <w:rsid w:val="006C0F9D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a">
    <w:name w:val="Тема примечания Знак11"/>
    <w:uiPriority w:val="99"/>
    <w:qFormat/>
    <w:rsid w:val="006C0F9D"/>
    <w:rPr>
      <w:b/>
      <w:lang w:val="ru-RU" w:eastAsia="ru-RU"/>
    </w:rPr>
  </w:style>
  <w:style w:type="character" w:customStyle="1" w:styleId="highlighthighlightactive">
    <w:name w:val="highlight highlight_active"/>
    <w:basedOn w:val="a3"/>
    <w:uiPriority w:val="99"/>
    <w:qFormat/>
    <w:rsid w:val="006C0F9D"/>
    <w:rPr>
      <w:rFonts w:cs="Times New Roman"/>
    </w:rPr>
  </w:style>
  <w:style w:type="character" w:customStyle="1" w:styleId="161">
    <w:name w:val="Знак Знак16"/>
    <w:uiPriority w:val="99"/>
    <w:qFormat/>
    <w:locked/>
    <w:rsid w:val="006C0F9D"/>
    <w:rPr>
      <w:b/>
      <w:caps/>
      <w:sz w:val="24"/>
      <w:lang w:val="ru-RU" w:eastAsia="ru-RU"/>
    </w:rPr>
  </w:style>
  <w:style w:type="paragraph" w:customStyle="1" w:styleId="1f2">
    <w:name w:val="1"/>
    <w:basedOn w:val="a2"/>
    <w:uiPriority w:val="99"/>
    <w:qFormat/>
    <w:rsid w:val="006C0F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1f3">
    <w:name w:val="Загол. 1 ур."/>
    <w:basedOn w:val="a2"/>
    <w:uiPriority w:val="99"/>
    <w:qFormat/>
    <w:rsid w:val="006C0F9D"/>
    <w:pPr>
      <w:keepNext/>
      <w:keepLines/>
      <w:autoSpaceDE w:val="0"/>
      <w:autoSpaceDN w:val="0"/>
      <w:adjustRightInd w:val="0"/>
      <w:snapToGrid/>
      <w:spacing w:before="57" w:after="57" w:line="220" w:lineRule="atLeast"/>
      <w:jc w:val="center"/>
    </w:pPr>
    <w:rPr>
      <w:rFonts w:ascii="PragmaticaCTT" w:eastAsia="Times New Roman" w:hAnsi="PragmaticaCTT" w:cs="PragmaticaCTT"/>
      <w:b/>
      <w:bCs/>
      <w:caps/>
      <w:sz w:val="22"/>
      <w:szCs w:val="22"/>
    </w:rPr>
  </w:style>
  <w:style w:type="paragraph" w:customStyle="1" w:styleId="44">
    <w:name w:val="заголовок 4"/>
    <w:basedOn w:val="4"/>
    <w:uiPriority w:val="99"/>
    <w:qFormat/>
    <w:rsid w:val="006C0F9D"/>
    <w:pPr>
      <w:tabs>
        <w:tab w:val="left" w:pos="720"/>
      </w:tabs>
      <w:spacing w:before="240" w:after="60"/>
      <w:ind w:left="720" w:hanging="360"/>
    </w:pPr>
    <w:rPr>
      <w:bCs/>
      <w:i/>
      <w:sz w:val="28"/>
      <w:szCs w:val="28"/>
    </w:rPr>
  </w:style>
  <w:style w:type="character" w:customStyle="1" w:styleId="small11">
    <w:name w:val="small11"/>
    <w:uiPriority w:val="99"/>
    <w:qFormat/>
    <w:rsid w:val="006C0F9D"/>
    <w:rPr>
      <w:sz w:val="16"/>
    </w:rPr>
  </w:style>
  <w:style w:type="paragraph" w:customStyle="1" w:styleId="affff2">
    <w:name w:val="a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cxspmiddle">
    <w:name w:val="acxspmiddl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73">
    <w:name w:val="Знак Знак73"/>
    <w:uiPriority w:val="99"/>
    <w:qFormat/>
    <w:rsid w:val="006C0F9D"/>
    <w:rPr>
      <w:sz w:val="16"/>
      <w:lang w:val="ru-RU" w:eastAsia="ru-RU"/>
    </w:rPr>
  </w:style>
  <w:style w:type="paragraph" w:customStyle="1" w:styleId="ConsPlusTitle">
    <w:name w:val="ConsPlusTitle"/>
    <w:uiPriority w:val="99"/>
    <w:qFormat/>
    <w:rsid w:val="006C0F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08">
    <w:name w:val="Стиль По ширине Первая строка:  08 см"/>
    <w:basedOn w:val="a2"/>
    <w:uiPriority w:val="99"/>
    <w:qFormat/>
    <w:rsid w:val="006C0F9D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character" w:customStyle="1" w:styleId="apple-converted-space">
    <w:name w:val="apple-converted-space"/>
    <w:qFormat/>
    <w:rsid w:val="006C0F9D"/>
  </w:style>
  <w:style w:type="character" w:customStyle="1" w:styleId="apple-style-span">
    <w:name w:val="apple-style-span"/>
    <w:uiPriority w:val="99"/>
    <w:qFormat/>
    <w:rsid w:val="006C0F9D"/>
  </w:style>
  <w:style w:type="character" w:customStyle="1" w:styleId="orange">
    <w:name w:val="orange"/>
    <w:uiPriority w:val="99"/>
    <w:qFormat/>
    <w:rsid w:val="006C0F9D"/>
  </w:style>
  <w:style w:type="character" w:customStyle="1" w:styleId="gray">
    <w:name w:val="gray"/>
    <w:uiPriority w:val="99"/>
    <w:qFormat/>
    <w:rsid w:val="006C0F9D"/>
  </w:style>
  <w:style w:type="paragraph" w:customStyle="1" w:styleId="1KGK9">
    <w:name w:val="1KG=K9"/>
    <w:uiPriority w:val="99"/>
    <w:qFormat/>
    <w:rsid w:val="006C0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4"/>
      <w:szCs w:val="20"/>
      <w:lang w:eastAsia="ru-RU"/>
    </w:rPr>
  </w:style>
  <w:style w:type="character" w:customStyle="1" w:styleId="133">
    <w:name w:val="табл_заголовок_13 Знак"/>
    <w:link w:val="134"/>
    <w:uiPriority w:val="99"/>
    <w:qFormat/>
    <w:locked/>
    <w:rsid w:val="006C0F9D"/>
    <w:rPr>
      <w:b/>
      <w:sz w:val="26"/>
    </w:rPr>
  </w:style>
  <w:style w:type="paragraph" w:customStyle="1" w:styleId="134">
    <w:name w:val="табл_заголовок_13"/>
    <w:basedOn w:val="a2"/>
    <w:link w:val="133"/>
    <w:uiPriority w:val="99"/>
    <w:qFormat/>
    <w:rsid w:val="006C0F9D"/>
    <w:pPr>
      <w:widowControl/>
      <w:snapToGrid/>
      <w:spacing w:before="0" w:after="240" w:line="288" w:lineRule="auto"/>
      <w:jc w:val="center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135">
    <w:name w:val="табл_текст_центр_ 13"/>
    <w:basedOn w:val="a2"/>
    <w:uiPriority w:val="99"/>
    <w:qFormat/>
    <w:rsid w:val="006C0F9D"/>
    <w:pPr>
      <w:widowControl/>
      <w:suppressAutoHyphens/>
      <w:snapToGrid/>
      <w:spacing w:before="0" w:after="0"/>
      <w:jc w:val="center"/>
    </w:pPr>
    <w:rPr>
      <w:rFonts w:eastAsia="Times New Roman"/>
      <w:sz w:val="26"/>
      <w:szCs w:val="24"/>
      <w:lang w:eastAsia="ar-SA"/>
    </w:rPr>
  </w:style>
  <w:style w:type="paragraph" w:customStyle="1" w:styleId="2f2">
    <w:name w:val="Заголовок_2"/>
    <w:basedOn w:val="a2"/>
    <w:uiPriority w:val="99"/>
    <w:qFormat/>
    <w:rsid w:val="006C0F9D"/>
    <w:pPr>
      <w:widowControl/>
      <w:snapToGrid/>
      <w:spacing w:before="0" w:after="0" w:line="360" w:lineRule="auto"/>
      <w:jc w:val="both"/>
    </w:pPr>
    <w:rPr>
      <w:rFonts w:ascii="Arial" w:eastAsia="Times New Roman" w:hAnsi="Arial"/>
      <w:b/>
      <w:i/>
      <w:sz w:val="28"/>
    </w:rPr>
  </w:style>
  <w:style w:type="paragraph" w:customStyle="1" w:styleId="affff3">
    <w:name w:val="Абзац_СУБД"/>
    <w:basedOn w:val="a2"/>
    <w:uiPriority w:val="99"/>
    <w:qFormat/>
    <w:rsid w:val="006C0F9D"/>
    <w:pPr>
      <w:widowControl/>
      <w:snapToGrid/>
      <w:spacing w:before="0" w:after="0" w:line="360" w:lineRule="auto"/>
      <w:ind w:firstLine="720"/>
      <w:jc w:val="both"/>
    </w:pPr>
    <w:rPr>
      <w:rFonts w:ascii="Arial" w:eastAsia="Times New Roman" w:hAnsi="Arial"/>
      <w:sz w:val="28"/>
    </w:rPr>
  </w:style>
  <w:style w:type="character" w:customStyle="1" w:styleId="FontStyle40">
    <w:name w:val="Font Style40"/>
    <w:uiPriority w:val="99"/>
    <w:qFormat/>
    <w:rsid w:val="006C0F9D"/>
    <w:rPr>
      <w:rFonts w:ascii="Times New Roman" w:hAnsi="Times New Roman"/>
      <w:sz w:val="26"/>
    </w:rPr>
  </w:style>
  <w:style w:type="character" w:customStyle="1" w:styleId="FontStyle55">
    <w:name w:val="Font Style55"/>
    <w:uiPriority w:val="99"/>
    <w:qFormat/>
    <w:rsid w:val="006C0F9D"/>
    <w:rPr>
      <w:rFonts w:ascii="Times New Roman" w:hAnsi="Times New Roman"/>
      <w:sz w:val="28"/>
    </w:rPr>
  </w:style>
  <w:style w:type="character" w:customStyle="1" w:styleId="FontStyle43">
    <w:name w:val="Font Style43"/>
    <w:uiPriority w:val="99"/>
    <w:qFormat/>
    <w:rsid w:val="006C0F9D"/>
    <w:rPr>
      <w:rFonts w:ascii="Times New Roman" w:hAnsi="Times New Roman"/>
      <w:b/>
      <w:sz w:val="26"/>
    </w:rPr>
  </w:style>
  <w:style w:type="paragraph" w:customStyle="1" w:styleId="FR2">
    <w:name w:val="FR2"/>
    <w:link w:val="FR20"/>
    <w:uiPriority w:val="99"/>
    <w:qFormat/>
    <w:rsid w:val="006C0F9D"/>
    <w:pPr>
      <w:widowControl w:val="0"/>
      <w:snapToGrid w:val="0"/>
      <w:spacing w:before="300" w:after="0" w:line="240" w:lineRule="auto"/>
      <w:jc w:val="both"/>
    </w:pPr>
    <w:rPr>
      <w:rFonts w:ascii="Arial" w:eastAsia="Calibri" w:hAnsi="Arial" w:cs="Times New Roman"/>
      <w:lang w:eastAsia="ru-RU"/>
    </w:rPr>
  </w:style>
  <w:style w:type="paragraph" w:customStyle="1" w:styleId="FR1">
    <w:name w:val="FR1"/>
    <w:uiPriority w:val="99"/>
    <w:qFormat/>
    <w:rsid w:val="006C0F9D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4">
    <w:name w:val="Основной тект"/>
    <w:basedOn w:val="a2"/>
    <w:link w:val="affff5"/>
    <w:uiPriority w:val="99"/>
    <w:qFormat/>
    <w:rsid w:val="006C0F9D"/>
    <w:pPr>
      <w:widowControl/>
      <w:snapToGrid/>
      <w:spacing w:before="0" w:after="0"/>
      <w:ind w:firstLine="454"/>
      <w:jc w:val="both"/>
    </w:pPr>
  </w:style>
  <w:style w:type="character" w:customStyle="1" w:styleId="affff5">
    <w:name w:val="Основной тект Знак"/>
    <w:link w:val="affff4"/>
    <w:uiPriority w:val="99"/>
    <w:qFormat/>
    <w:locked/>
    <w:rsid w:val="006C0F9D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1">
    <w:name w:val="Модуль"/>
    <w:basedOn w:val="a2"/>
    <w:uiPriority w:val="99"/>
    <w:qFormat/>
    <w:rsid w:val="006C0F9D"/>
    <w:pPr>
      <w:keepNext/>
      <w:widowControl/>
      <w:numPr>
        <w:numId w:val="2"/>
      </w:numPr>
      <w:snapToGrid/>
      <w:spacing w:before="0" w:after="0"/>
      <w:jc w:val="both"/>
    </w:pPr>
    <w:rPr>
      <w:rFonts w:eastAsia="Times New Roman"/>
      <w:sz w:val="20"/>
    </w:rPr>
  </w:style>
  <w:style w:type="paragraph" w:customStyle="1" w:styleId="Style11">
    <w:name w:val="Style11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affff6">
    <w:name w:val="Нормальный"/>
    <w:uiPriority w:val="99"/>
    <w:qFormat/>
    <w:rsid w:val="006C0F9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4">
    <w:name w:val="Текст1"/>
    <w:basedOn w:val="a2"/>
    <w:uiPriority w:val="99"/>
    <w:qFormat/>
    <w:rsid w:val="006C0F9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affff7">
    <w:name w:val="Примечание"/>
    <w:basedOn w:val="a2"/>
    <w:uiPriority w:val="99"/>
    <w:qFormat/>
    <w:rsid w:val="006C0F9D"/>
    <w:pPr>
      <w:widowControl/>
      <w:snapToGrid/>
      <w:spacing w:before="0" w:after="0"/>
      <w:ind w:firstLine="454"/>
      <w:jc w:val="both"/>
    </w:pPr>
    <w:rPr>
      <w:rFonts w:eastAsia="Times New Roman"/>
      <w:i/>
      <w:szCs w:val="24"/>
    </w:rPr>
  </w:style>
  <w:style w:type="paragraph" w:customStyle="1" w:styleId="Style6">
    <w:name w:val="Style6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3">
    <w:name w:val="Style33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8">
    <w:name w:val="Таблицы (моноширинный)"/>
    <w:basedOn w:val="a2"/>
    <w:next w:val="a2"/>
    <w:uiPriority w:val="99"/>
    <w:qFormat/>
    <w:rsid w:val="006C0F9D"/>
    <w:pPr>
      <w:autoSpaceDE w:val="0"/>
      <w:autoSpaceDN w:val="0"/>
      <w:adjustRightInd w:val="0"/>
      <w:snapToGrid/>
      <w:spacing w:before="0" w:after="0"/>
      <w:jc w:val="both"/>
    </w:pPr>
    <w:rPr>
      <w:rFonts w:ascii="Courier New" w:eastAsia="Times New Roman" w:hAnsi="Courier New" w:cs="Courier New"/>
      <w:sz w:val="20"/>
    </w:rPr>
  </w:style>
  <w:style w:type="paragraph" w:customStyle="1" w:styleId="f">
    <w:name w:val="f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nameautor3">
    <w:name w:val="name_autor3"/>
    <w:basedOn w:val="a3"/>
    <w:uiPriority w:val="99"/>
    <w:qFormat/>
    <w:rsid w:val="006C0F9D"/>
    <w:rPr>
      <w:rFonts w:cs="Times New Roman"/>
    </w:rPr>
  </w:style>
  <w:style w:type="paragraph" w:customStyle="1" w:styleId="affff9">
    <w:name w:val="Прижатый влево"/>
    <w:basedOn w:val="a2"/>
    <w:next w:val="a2"/>
    <w:uiPriority w:val="99"/>
    <w:qFormat/>
    <w:rsid w:val="006C0F9D"/>
    <w:pPr>
      <w:widowControl/>
      <w:autoSpaceDE w:val="0"/>
      <w:autoSpaceDN w:val="0"/>
      <w:adjustRightInd w:val="0"/>
      <w:snapToGrid/>
      <w:spacing w:before="0" w:after="0"/>
    </w:pPr>
    <w:rPr>
      <w:rFonts w:ascii="Arial" w:eastAsia="Times New Roman" w:hAnsi="Arial"/>
      <w:sz w:val="20"/>
    </w:rPr>
  </w:style>
  <w:style w:type="paragraph" w:customStyle="1" w:styleId="11b">
    <w:name w:val="Обычный11"/>
    <w:uiPriority w:val="99"/>
    <w:qFormat/>
    <w:rsid w:val="006C0F9D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f5">
    <w:name w:val="Цитата1"/>
    <w:basedOn w:val="a2"/>
    <w:uiPriority w:val="99"/>
    <w:qFormat/>
    <w:rsid w:val="006C0F9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50">
    <w:name w:val="35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a">
    <w:name w:val="Нормальный (таблица)"/>
    <w:basedOn w:val="a2"/>
    <w:next w:val="a2"/>
    <w:uiPriority w:val="99"/>
    <w:qFormat/>
    <w:rsid w:val="006C0F9D"/>
    <w:pPr>
      <w:autoSpaceDE w:val="0"/>
      <w:autoSpaceDN w:val="0"/>
      <w:adjustRightInd w:val="0"/>
      <w:snapToGrid/>
      <w:spacing w:before="0" w:after="0"/>
      <w:jc w:val="both"/>
    </w:pPr>
    <w:rPr>
      <w:rFonts w:ascii="Arial" w:eastAsia="Times New Roman" w:hAnsi="Arial" w:cs="Arial"/>
      <w:szCs w:val="24"/>
    </w:rPr>
  </w:style>
  <w:style w:type="paragraph" w:customStyle="1" w:styleId="311">
    <w:name w:val="Основной текст с отступом 31"/>
    <w:basedOn w:val="a2"/>
    <w:uiPriority w:val="99"/>
    <w:qFormat/>
    <w:rsid w:val="006C0F9D"/>
    <w:pPr>
      <w:widowControl/>
      <w:suppressAutoHyphens/>
      <w:snapToGrid/>
      <w:spacing w:before="0"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ft318">
    <w:name w:val="ft318"/>
    <w:basedOn w:val="a3"/>
    <w:uiPriority w:val="99"/>
    <w:qFormat/>
    <w:rsid w:val="006C0F9D"/>
    <w:rPr>
      <w:rFonts w:cs="Times New Roman"/>
    </w:rPr>
  </w:style>
  <w:style w:type="character" w:customStyle="1" w:styleId="ft523">
    <w:name w:val="ft523"/>
    <w:basedOn w:val="a3"/>
    <w:uiPriority w:val="99"/>
    <w:qFormat/>
    <w:rsid w:val="006C0F9D"/>
    <w:rPr>
      <w:rFonts w:cs="Times New Roman"/>
    </w:rPr>
  </w:style>
  <w:style w:type="character" w:customStyle="1" w:styleId="ft459">
    <w:name w:val="ft459"/>
    <w:basedOn w:val="a3"/>
    <w:uiPriority w:val="99"/>
    <w:qFormat/>
    <w:rsid w:val="006C0F9D"/>
    <w:rPr>
      <w:rFonts w:cs="Times New Roman"/>
    </w:rPr>
  </w:style>
  <w:style w:type="character" w:customStyle="1" w:styleId="ft553">
    <w:name w:val="ft553"/>
    <w:basedOn w:val="a3"/>
    <w:uiPriority w:val="99"/>
    <w:qFormat/>
    <w:rsid w:val="006C0F9D"/>
    <w:rPr>
      <w:rFonts w:cs="Times New Roman"/>
    </w:rPr>
  </w:style>
  <w:style w:type="character" w:customStyle="1" w:styleId="ft672">
    <w:name w:val="ft672"/>
    <w:basedOn w:val="a3"/>
    <w:uiPriority w:val="99"/>
    <w:qFormat/>
    <w:rsid w:val="006C0F9D"/>
    <w:rPr>
      <w:rFonts w:cs="Times New Roman"/>
    </w:rPr>
  </w:style>
  <w:style w:type="character" w:customStyle="1" w:styleId="fieldname">
    <w:name w:val="fieldname"/>
    <w:basedOn w:val="a3"/>
    <w:uiPriority w:val="99"/>
    <w:qFormat/>
    <w:rsid w:val="006C0F9D"/>
    <w:rPr>
      <w:rFonts w:cs="Times New Roman"/>
    </w:rPr>
  </w:style>
  <w:style w:type="character" w:customStyle="1" w:styleId="ft224">
    <w:name w:val="ft224"/>
    <w:basedOn w:val="a3"/>
    <w:uiPriority w:val="99"/>
    <w:qFormat/>
    <w:rsid w:val="006C0F9D"/>
    <w:rPr>
      <w:rFonts w:cs="Times New Roman"/>
    </w:rPr>
  </w:style>
  <w:style w:type="character" w:customStyle="1" w:styleId="Heading1Char3">
    <w:name w:val="Heading 1 Char3"/>
    <w:uiPriority w:val="99"/>
    <w:qFormat/>
    <w:locked/>
    <w:rsid w:val="006C0F9D"/>
    <w:rPr>
      <w:rFonts w:ascii="Cambria" w:hAnsi="Cambria"/>
      <w:b/>
      <w:kern w:val="32"/>
      <w:sz w:val="32"/>
    </w:rPr>
  </w:style>
  <w:style w:type="character" w:customStyle="1" w:styleId="BodyText3Char3">
    <w:name w:val="Body Text 3 Char3"/>
    <w:uiPriority w:val="99"/>
    <w:qFormat/>
    <w:locked/>
    <w:rsid w:val="006C0F9D"/>
    <w:rPr>
      <w:sz w:val="16"/>
    </w:rPr>
  </w:style>
  <w:style w:type="paragraph" w:customStyle="1" w:styleId="affffb">
    <w:name w:val="Стиль"/>
    <w:uiPriority w:val="99"/>
    <w:qFormat/>
    <w:rsid w:val="006C0F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labels1">
    <w:name w:val="form_labels1"/>
    <w:uiPriority w:val="99"/>
    <w:qFormat/>
    <w:rsid w:val="006C0F9D"/>
    <w:rPr>
      <w:rFonts w:ascii="Verdana" w:hAnsi="Verdana"/>
      <w:sz w:val="16"/>
    </w:rPr>
  </w:style>
  <w:style w:type="character" w:customStyle="1" w:styleId="BodyTextFirstIndentChar">
    <w:name w:val="Body Text First Indent Char"/>
    <w:basedOn w:val="14"/>
    <w:uiPriority w:val="99"/>
    <w:qFormat/>
    <w:locked/>
    <w:rsid w:val="006C0F9D"/>
    <w:rPr>
      <w:rFonts w:ascii="PragmaticaCTT" w:eastAsia="Times New Roman" w:hAnsi="PragmaticaCTT" w:cs="Times New Roman"/>
      <w:sz w:val="24"/>
      <w:szCs w:val="20"/>
      <w:lang w:eastAsia="ru-RU"/>
    </w:rPr>
  </w:style>
  <w:style w:type="character" w:customStyle="1" w:styleId="BodyTextChar3">
    <w:name w:val="Body Text Char3"/>
    <w:uiPriority w:val="99"/>
    <w:locked/>
    <w:rsid w:val="006C0F9D"/>
    <w:rPr>
      <w:rFonts w:ascii="Times New Roman" w:hAnsi="Times New Roman"/>
      <w:sz w:val="24"/>
    </w:rPr>
  </w:style>
  <w:style w:type="paragraph" w:customStyle="1" w:styleId="caaieiaie3">
    <w:name w:val="caaieiaie 3"/>
    <w:uiPriority w:val="99"/>
    <w:qFormat/>
    <w:rsid w:val="006C0F9D"/>
    <w:pPr>
      <w:keepNext/>
      <w:spacing w:after="0" w:line="190" w:lineRule="atLeast"/>
      <w:jc w:val="center"/>
    </w:pPr>
    <w:rPr>
      <w:rFonts w:ascii="PragmaticaCTT" w:eastAsia="Times New Roman" w:hAnsi="PragmaticaCTT" w:cs="Times New Roman"/>
      <w:sz w:val="24"/>
      <w:szCs w:val="20"/>
      <w:lang w:eastAsia="ru-RU"/>
    </w:rPr>
  </w:style>
  <w:style w:type="paragraph" w:customStyle="1" w:styleId="affffc">
    <w:name w:val="Литература"/>
    <w:basedOn w:val="a2"/>
    <w:uiPriority w:val="99"/>
    <w:qFormat/>
    <w:rsid w:val="006C0F9D"/>
    <w:pPr>
      <w:keepNext/>
      <w:widowControl/>
      <w:snapToGrid/>
      <w:spacing w:before="0" w:after="0"/>
      <w:jc w:val="center"/>
    </w:pPr>
    <w:rPr>
      <w:rFonts w:eastAsia="Times New Roman"/>
      <w:b/>
      <w:szCs w:val="24"/>
    </w:rPr>
  </w:style>
  <w:style w:type="paragraph" w:customStyle="1" w:styleId="2f3">
    <w:name w:val="Знак Знак2 Знак Знак Знак Знак Знак Знак Знак Знак Знак Знак"/>
    <w:basedOn w:val="a2"/>
    <w:uiPriority w:val="99"/>
    <w:qFormat/>
    <w:rsid w:val="006C0F9D"/>
    <w:pPr>
      <w:widowControl/>
      <w:snapToGrid/>
      <w:spacing w:beforeAutospacing="1" w:afterAutospacing="1"/>
    </w:pPr>
    <w:rPr>
      <w:rFonts w:ascii="Tahoma" w:eastAsia="Times New Roman" w:hAnsi="Tahoma" w:cs="Tahoma"/>
      <w:sz w:val="20"/>
      <w:lang w:val="en-US" w:eastAsia="en-US"/>
    </w:rPr>
  </w:style>
  <w:style w:type="character" w:customStyle="1" w:styleId="pagename1">
    <w:name w:val="pagename1"/>
    <w:uiPriority w:val="99"/>
    <w:qFormat/>
    <w:rsid w:val="006C0F9D"/>
    <w:rPr>
      <w:rFonts w:ascii="Verdana" w:hAnsi="Verdana"/>
      <w:b/>
      <w:color w:val="7C9DC0"/>
      <w:sz w:val="22"/>
      <w:shd w:val="clear" w:color="auto" w:fill="FAF0E6"/>
    </w:rPr>
  </w:style>
  <w:style w:type="paragraph" w:customStyle="1" w:styleId="western">
    <w:name w:val="western"/>
    <w:basedOn w:val="a2"/>
    <w:uiPriority w:val="99"/>
    <w:qFormat/>
    <w:rsid w:val="006C0F9D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jk">
    <w:name w:val="cjk"/>
    <w:basedOn w:val="a2"/>
    <w:uiPriority w:val="99"/>
    <w:qFormat/>
    <w:rsid w:val="006C0F9D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tl">
    <w:name w:val="ctl"/>
    <w:basedOn w:val="a2"/>
    <w:uiPriority w:val="99"/>
    <w:qFormat/>
    <w:rsid w:val="006C0F9D"/>
    <w:pPr>
      <w:widowControl/>
      <w:snapToGrid/>
      <w:spacing w:beforeAutospacing="1" w:after="115"/>
    </w:pPr>
    <w:rPr>
      <w:rFonts w:ascii="Calibri" w:eastAsia="Times New Roman" w:hAnsi="Calibri"/>
      <w:color w:val="000000"/>
      <w:sz w:val="20"/>
    </w:rPr>
  </w:style>
  <w:style w:type="character" w:customStyle="1" w:styleId="ft1100">
    <w:name w:val="ft1100"/>
    <w:basedOn w:val="a3"/>
    <w:uiPriority w:val="99"/>
    <w:qFormat/>
    <w:rsid w:val="006C0F9D"/>
    <w:rPr>
      <w:rFonts w:cs="Times New Roman"/>
    </w:rPr>
  </w:style>
  <w:style w:type="character" w:customStyle="1" w:styleId="ft1168">
    <w:name w:val="ft1168"/>
    <w:basedOn w:val="a3"/>
    <w:uiPriority w:val="99"/>
    <w:qFormat/>
    <w:rsid w:val="006C0F9D"/>
    <w:rPr>
      <w:rFonts w:cs="Times New Roman"/>
    </w:rPr>
  </w:style>
  <w:style w:type="character" w:customStyle="1" w:styleId="ft1237">
    <w:name w:val="ft1237"/>
    <w:basedOn w:val="a3"/>
    <w:uiPriority w:val="99"/>
    <w:qFormat/>
    <w:rsid w:val="006C0F9D"/>
    <w:rPr>
      <w:rFonts w:cs="Times New Roman"/>
    </w:rPr>
  </w:style>
  <w:style w:type="character" w:customStyle="1" w:styleId="ft1245">
    <w:name w:val="ft1245"/>
    <w:basedOn w:val="a3"/>
    <w:uiPriority w:val="99"/>
    <w:qFormat/>
    <w:rsid w:val="006C0F9D"/>
    <w:rPr>
      <w:rFonts w:cs="Times New Roman"/>
    </w:rPr>
  </w:style>
  <w:style w:type="character" w:customStyle="1" w:styleId="articletext">
    <w:name w:val="article_text"/>
    <w:basedOn w:val="a3"/>
    <w:uiPriority w:val="99"/>
    <w:qFormat/>
    <w:rsid w:val="006C0F9D"/>
    <w:rPr>
      <w:rFonts w:cs="Times New Roman"/>
    </w:rPr>
  </w:style>
  <w:style w:type="paragraph" w:customStyle="1" w:styleId="2f4">
    <w:name w:val="[О] Загол. 2 ур."/>
    <w:uiPriority w:val="99"/>
    <w:qFormat/>
    <w:rsid w:val="006C0F9D"/>
    <w:pPr>
      <w:tabs>
        <w:tab w:val="right" w:pos="561"/>
        <w:tab w:val="left" w:pos="624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Times New Roman"/>
      <w:sz w:val="18"/>
      <w:szCs w:val="18"/>
      <w:lang w:eastAsia="ru-RU"/>
    </w:rPr>
  </w:style>
  <w:style w:type="character" w:customStyle="1" w:styleId="mw-headline">
    <w:name w:val="mw-headline"/>
    <w:basedOn w:val="a3"/>
    <w:qFormat/>
    <w:rsid w:val="006C0F9D"/>
    <w:rPr>
      <w:rFonts w:cs="Times New Roman"/>
    </w:rPr>
  </w:style>
  <w:style w:type="character" w:customStyle="1" w:styleId="610">
    <w:name w:val="Знак Знак610"/>
    <w:uiPriority w:val="99"/>
    <w:qFormat/>
    <w:locked/>
    <w:rsid w:val="006C0F9D"/>
    <w:rPr>
      <w:b/>
      <w:caps/>
      <w:sz w:val="24"/>
      <w:lang w:val="ru-RU" w:eastAsia="ru-RU"/>
    </w:rPr>
  </w:style>
  <w:style w:type="paragraph" w:customStyle="1" w:styleId="affffd">
    <w:name w:val="Знак Знак Знак Знак Знак Знак Знак Знак Знак Знак Знак Знак Знак"/>
    <w:basedOn w:val="a2"/>
    <w:uiPriority w:val="99"/>
    <w:qFormat/>
    <w:rsid w:val="006C0F9D"/>
    <w:pPr>
      <w:widowControl/>
      <w:tabs>
        <w:tab w:val="left" w:pos="720"/>
      </w:tabs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e">
    <w:name w:val="Абзац"/>
    <w:basedOn w:val="a2"/>
    <w:uiPriority w:val="99"/>
    <w:qFormat/>
    <w:rsid w:val="006C0F9D"/>
    <w:pPr>
      <w:widowControl/>
      <w:snapToGrid/>
      <w:spacing w:before="0" w:after="0" w:line="312" w:lineRule="auto"/>
      <w:ind w:firstLine="567"/>
      <w:jc w:val="both"/>
    </w:pPr>
    <w:rPr>
      <w:rFonts w:eastAsia="Times New Roman"/>
      <w:spacing w:val="-4"/>
    </w:rPr>
  </w:style>
  <w:style w:type="paragraph" w:customStyle="1" w:styleId="315">
    <w:name w:val="Основной текст 31"/>
    <w:basedOn w:val="1f0"/>
    <w:uiPriority w:val="99"/>
    <w:qFormat/>
    <w:rsid w:val="006C0F9D"/>
    <w:pPr>
      <w:widowControl/>
      <w:spacing w:line="240" w:lineRule="auto"/>
      <w:ind w:firstLine="0"/>
    </w:pPr>
    <w:rPr>
      <w:i/>
      <w:sz w:val="26"/>
    </w:rPr>
  </w:style>
  <w:style w:type="character" w:customStyle="1" w:styleId="162">
    <w:name w:val="Знак Знак162"/>
    <w:uiPriority w:val="99"/>
    <w:qFormat/>
    <w:rsid w:val="006C0F9D"/>
    <w:rPr>
      <w:rFonts w:ascii="Cambria" w:hAnsi="Cambria"/>
      <w:b/>
      <w:kern w:val="32"/>
      <w:sz w:val="32"/>
    </w:rPr>
  </w:style>
  <w:style w:type="paragraph" w:customStyle="1" w:styleId="BodyText22">
    <w:name w:val="Body Text 22"/>
    <w:basedOn w:val="a2"/>
    <w:uiPriority w:val="99"/>
    <w:qFormat/>
    <w:rsid w:val="006C0F9D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rFonts w:eastAsia="Times New Roman"/>
      <w:sz w:val="22"/>
      <w:szCs w:val="22"/>
      <w:lang w:val="en-US"/>
    </w:rPr>
  </w:style>
  <w:style w:type="paragraph" w:customStyle="1" w:styleId="2f5">
    <w:name w:val="_СПИСОК_2"/>
    <w:basedOn w:val="a2"/>
    <w:uiPriority w:val="99"/>
    <w:qFormat/>
    <w:rsid w:val="006C0F9D"/>
    <w:pPr>
      <w:widowControl/>
      <w:snapToGrid/>
      <w:spacing w:before="0" w:after="0"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afffff">
    <w:name w:val="Îñíîâíîé"/>
    <w:basedOn w:val="a2"/>
    <w:uiPriority w:val="99"/>
    <w:qFormat/>
    <w:rsid w:val="006C0F9D"/>
    <w:pPr>
      <w:widowControl/>
      <w:overflowPunct w:val="0"/>
      <w:autoSpaceDE w:val="0"/>
      <w:autoSpaceDN w:val="0"/>
      <w:adjustRightInd w:val="0"/>
      <w:snapToGrid/>
      <w:spacing w:before="0" w:after="0"/>
      <w:ind w:firstLine="426"/>
      <w:jc w:val="both"/>
      <w:textAlignment w:val="baseline"/>
    </w:pPr>
    <w:rPr>
      <w:rFonts w:eastAsia="Times New Roman"/>
      <w:sz w:val="28"/>
    </w:rPr>
  </w:style>
  <w:style w:type="paragraph" w:customStyle="1" w:styleId="1f6">
    <w:name w:val="Çàãë1"/>
    <w:basedOn w:val="a2"/>
    <w:uiPriority w:val="99"/>
    <w:qFormat/>
    <w:rsid w:val="006C0F9D"/>
    <w:pPr>
      <w:widowControl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rFonts w:eastAsia="Times New Roman"/>
      <w:sz w:val="28"/>
    </w:rPr>
  </w:style>
  <w:style w:type="character" w:customStyle="1" w:styleId="name">
    <w:name w:val="name"/>
    <w:basedOn w:val="a3"/>
    <w:uiPriority w:val="99"/>
    <w:qFormat/>
    <w:rsid w:val="006C0F9D"/>
    <w:rPr>
      <w:rFonts w:cs="Times New Roman"/>
    </w:rPr>
  </w:style>
  <w:style w:type="character" w:customStyle="1" w:styleId="FontStyle33">
    <w:name w:val="Font Style33"/>
    <w:uiPriority w:val="99"/>
    <w:qFormat/>
    <w:rsid w:val="006C0F9D"/>
    <w:rPr>
      <w:rFonts w:ascii="Times New Roman" w:hAnsi="Times New Roman"/>
      <w:b/>
      <w:sz w:val="26"/>
    </w:rPr>
  </w:style>
  <w:style w:type="paragraph" w:customStyle="1" w:styleId="Style100">
    <w:name w:val="Style10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480" w:lineRule="exact"/>
      <w:ind w:firstLine="720"/>
      <w:jc w:val="both"/>
    </w:pPr>
    <w:rPr>
      <w:rFonts w:eastAsia="Times New Roman"/>
      <w:szCs w:val="24"/>
    </w:rPr>
  </w:style>
  <w:style w:type="paragraph" w:customStyle="1" w:styleId="Style20">
    <w:name w:val="Style20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478" w:lineRule="exact"/>
    </w:pPr>
    <w:rPr>
      <w:rFonts w:eastAsia="Times New Roman"/>
      <w:szCs w:val="24"/>
    </w:rPr>
  </w:style>
  <w:style w:type="character" w:customStyle="1" w:styleId="FontStyle35">
    <w:name w:val="Font Style35"/>
    <w:uiPriority w:val="99"/>
    <w:qFormat/>
    <w:rsid w:val="006C0F9D"/>
    <w:rPr>
      <w:rFonts w:ascii="Times New Roman" w:hAnsi="Times New Roman"/>
      <w:i/>
      <w:sz w:val="24"/>
    </w:rPr>
  </w:style>
  <w:style w:type="paragraph" w:customStyle="1" w:styleId="Style8">
    <w:name w:val="Style8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18">
    <w:name w:val="Style18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37">
    <w:name w:val="Font Style37"/>
    <w:uiPriority w:val="99"/>
    <w:qFormat/>
    <w:rsid w:val="006C0F9D"/>
    <w:rPr>
      <w:rFonts w:ascii="Times New Roman" w:hAnsi="Times New Roman"/>
      <w:sz w:val="32"/>
    </w:rPr>
  </w:style>
  <w:style w:type="paragraph" w:customStyle="1" w:styleId="Style17">
    <w:name w:val="Style17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516" w:lineRule="exact"/>
      <w:ind w:firstLine="691"/>
      <w:jc w:val="both"/>
    </w:pPr>
    <w:rPr>
      <w:rFonts w:eastAsia="Times New Roman"/>
      <w:szCs w:val="24"/>
    </w:rPr>
  </w:style>
  <w:style w:type="paragraph" w:customStyle="1" w:styleId="Style25">
    <w:name w:val="Style25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Style30">
    <w:name w:val="Style30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acaae">
    <w:name w:val="?acaae"/>
    <w:basedOn w:val="a2"/>
    <w:uiPriority w:val="99"/>
    <w:qFormat/>
    <w:rsid w:val="006C0F9D"/>
    <w:pPr>
      <w:keepNext/>
      <w:widowControl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napToGrid/>
      <w:spacing w:before="0" w:after="0" w:line="360" w:lineRule="auto"/>
      <w:jc w:val="center"/>
    </w:pPr>
    <w:rPr>
      <w:rFonts w:eastAsia="Times New Roman"/>
      <w:b/>
      <w:kern w:val="28"/>
    </w:rPr>
  </w:style>
  <w:style w:type="paragraph" w:customStyle="1" w:styleId="1f7">
    <w:name w:val="Знак Знак Знак Знак Знак Знак Знак Знак Знак Знак Знак Знак Знак1"/>
    <w:basedOn w:val="a2"/>
    <w:uiPriority w:val="99"/>
    <w:qFormat/>
    <w:rsid w:val="006C0F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f0">
    <w:name w:val="Обычный текст"/>
    <w:basedOn w:val="a2"/>
    <w:link w:val="afffff1"/>
    <w:uiPriority w:val="99"/>
    <w:qFormat/>
    <w:rsid w:val="006C0F9D"/>
    <w:pPr>
      <w:widowControl/>
      <w:snapToGrid/>
      <w:spacing w:before="0" w:after="0"/>
      <w:ind w:firstLine="454"/>
      <w:jc w:val="both"/>
    </w:pPr>
    <w:rPr>
      <w:sz w:val="20"/>
    </w:rPr>
  </w:style>
  <w:style w:type="paragraph" w:customStyle="1" w:styleId="11c">
    <w:name w:val="Абзац списка11"/>
    <w:basedOn w:val="a2"/>
    <w:uiPriority w:val="99"/>
    <w:qFormat/>
    <w:rsid w:val="006C0F9D"/>
    <w:pPr>
      <w:snapToGrid/>
      <w:spacing w:before="0" w:after="0"/>
      <w:ind w:left="720" w:firstLine="400"/>
      <w:jc w:val="both"/>
    </w:pPr>
    <w:rPr>
      <w:rFonts w:eastAsia="Times New Roman"/>
      <w:szCs w:val="24"/>
    </w:rPr>
  </w:style>
  <w:style w:type="paragraph" w:customStyle="1" w:styleId="212">
    <w:name w:val="Основной текст с отступом 21"/>
    <w:basedOn w:val="a2"/>
    <w:uiPriority w:val="99"/>
    <w:qFormat/>
    <w:rsid w:val="006C0F9D"/>
    <w:pPr>
      <w:snapToGrid/>
      <w:spacing w:before="0" w:after="0" w:line="360" w:lineRule="auto"/>
      <w:ind w:firstLine="720"/>
    </w:pPr>
    <w:rPr>
      <w:rFonts w:eastAsia="Times New Roman"/>
      <w:sz w:val="26"/>
      <w:szCs w:val="24"/>
    </w:rPr>
  </w:style>
  <w:style w:type="paragraph" w:customStyle="1" w:styleId="320">
    <w:name w:val="Основной текст с отступом 32"/>
    <w:basedOn w:val="a2"/>
    <w:uiPriority w:val="99"/>
    <w:qFormat/>
    <w:rsid w:val="006C0F9D"/>
    <w:pPr>
      <w:widowControl/>
      <w:overflowPunct w:val="0"/>
      <w:autoSpaceDE w:val="0"/>
      <w:autoSpaceDN w:val="0"/>
      <w:adjustRightInd w:val="0"/>
      <w:snapToGrid/>
      <w:spacing w:before="0" w:after="120"/>
      <w:ind w:left="283"/>
      <w:textAlignment w:val="baseline"/>
    </w:pPr>
    <w:rPr>
      <w:rFonts w:eastAsia="Times New Roman"/>
      <w:sz w:val="16"/>
    </w:rPr>
  </w:style>
  <w:style w:type="character" w:customStyle="1" w:styleId="ft3087">
    <w:name w:val="ft3087"/>
    <w:basedOn w:val="a3"/>
    <w:uiPriority w:val="99"/>
    <w:qFormat/>
    <w:rsid w:val="006C0F9D"/>
    <w:rPr>
      <w:rFonts w:cs="Times New Roman"/>
    </w:rPr>
  </w:style>
  <w:style w:type="character" w:customStyle="1" w:styleId="ft3162">
    <w:name w:val="ft3162"/>
    <w:basedOn w:val="a3"/>
    <w:uiPriority w:val="99"/>
    <w:qFormat/>
    <w:rsid w:val="006C0F9D"/>
    <w:rPr>
      <w:rFonts w:cs="Times New Roman"/>
    </w:rPr>
  </w:style>
  <w:style w:type="character" w:customStyle="1" w:styleId="ft1373">
    <w:name w:val="ft1373"/>
    <w:basedOn w:val="a3"/>
    <w:uiPriority w:val="99"/>
    <w:qFormat/>
    <w:rsid w:val="006C0F9D"/>
    <w:rPr>
      <w:rFonts w:cs="Times New Roman"/>
    </w:rPr>
  </w:style>
  <w:style w:type="character" w:customStyle="1" w:styleId="ft32">
    <w:name w:val="ft32"/>
    <w:basedOn w:val="a3"/>
    <w:uiPriority w:val="99"/>
    <w:qFormat/>
    <w:rsid w:val="006C0F9D"/>
    <w:rPr>
      <w:rFonts w:cs="Times New Roman"/>
    </w:rPr>
  </w:style>
  <w:style w:type="character" w:customStyle="1" w:styleId="ft1433">
    <w:name w:val="ft1433"/>
    <w:basedOn w:val="a3"/>
    <w:uiPriority w:val="99"/>
    <w:qFormat/>
    <w:rsid w:val="006C0F9D"/>
    <w:rPr>
      <w:rFonts w:cs="Times New Roman"/>
    </w:rPr>
  </w:style>
  <w:style w:type="character" w:customStyle="1" w:styleId="ft1481">
    <w:name w:val="ft1481"/>
    <w:basedOn w:val="a3"/>
    <w:uiPriority w:val="99"/>
    <w:qFormat/>
    <w:rsid w:val="006C0F9D"/>
    <w:rPr>
      <w:rFonts w:cs="Times New Roman"/>
    </w:rPr>
  </w:style>
  <w:style w:type="character" w:customStyle="1" w:styleId="ft1536">
    <w:name w:val="ft1536"/>
    <w:basedOn w:val="a3"/>
    <w:uiPriority w:val="99"/>
    <w:qFormat/>
    <w:rsid w:val="006C0F9D"/>
    <w:rPr>
      <w:rFonts w:cs="Times New Roman"/>
    </w:rPr>
  </w:style>
  <w:style w:type="character" w:customStyle="1" w:styleId="ft1543">
    <w:name w:val="ft1543"/>
    <w:basedOn w:val="a3"/>
    <w:uiPriority w:val="99"/>
    <w:qFormat/>
    <w:rsid w:val="006C0F9D"/>
    <w:rPr>
      <w:rFonts w:cs="Times New Roman"/>
    </w:rPr>
  </w:style>
  <w:style w:type="character" w:customStyle="1" w:styleId="ft1">
    <w:name w:val="ft1"/>
    <w:basedOn w:val="a3"/>
    <w:uiPriority w:val="99"/>
    <w:qFormat/>
    <w:rsid w:val="006C0F9D"/>
    <w:rPr>
      <w:rFonts w:cs="Times New Roman"/>
    </w:rPr>
  </w:style>
  <w:style w:type="character" w:customStyle="1" w:styleId="ft1546">
    <w:name w:val="ft1546"/>
    <w:basedOn w:val="a3"/>
    <w:uiPriority w:val="99"/>
    <w:qFormat/>
    <w:rsid w:val="006C0F9D"/>
    <w:rPr>
      <w:rFonts w:cs="Times New Roman"/>
    </w:rPr>
  </w:style>
  <w:style w:type="character" w:customStyle="1" w:styleId="ft1550">
    <w:name w:val="ft1550"/>
    <w:basedOn w:val="a3"/>
    <w:uiPriority w:val="99"/>
    <w:qFormat/>
    <w:rsid w:val="006C0F9D"/>
    <w:rPr>
      <w:rFonts w:cs="Times New Roman"/>
    </w:rPr>
  </w:style>
  <w:style w:type="character" w:customStyle="1" w:styleId="ft1571">
    <w:name w:val="ft1571"/>
    <w:basedOn w:val="a3"/>
    <w:uiPriority w:val="99"/>
    <w:qFormat/>
    <w:rsid w:val="006C0F9D"/>
    <w:rPr>
      <w:rFonts w:cs="Times New Roman"/>
    </w:rPr>
  </w:style>
  <w:style w:type="character" w:customStyle="1" w:styleId="ft1577">
    <w:name w:val="ft1577"/>
    <w:basedOn w:val="a3"/>
    <w:uiPriority w:val="99"/>
    <w:qFormat/>
    <w:rsid w:val="006C0F9D"/>
    <w:rPr>
      <w:rFonts w:cs="Times New Roman"/>
    </w:rPr>
  </w:style>
  <w:style w:type="character" w:customStyle="1" w:styleId="ft1583">
    <w:name w:val="ft1583"/>
    <w:basedOn w:val="a3"/>
    <w:uiPriority w:val="99"/>
    <w:qFormat/>
    <w:rsid w:val="006C0F9D"/>
    <w:rPr>
      <w:rFonts w:cs="Times New Roman"/>
    </w:rPr>
  </w:style>
  <w:style w:type="character" w:customStyle="1" w:styleId="ft1593">
    <w:name w:val="ft1593"/>
    <w:basedOn w:val="a3"/>
    <w:uiPriority w:val="99"/>
    <w:qFormat/>
    <w:rsid w:val="006C0F9D"/>
    <w:rPr>
      <w:rFonts w:cs="Times New Roman"/>
    </w:rPr>
  </w:style>
  <w:style w:type="character" w:customStyle="1" w:styleId="ft1641">
    <w:name w:val="ft1641"/>
    <w:basedOn w:val="a3"/>
    <w:uiPriority w:val="99"/>
    <w:qFormat/>
    <w:rsid w:val="006C0F9D"/>
    <w:rPr>
      <w:rFonts w:cs="Times New Roman"/>
    </w:rPr>
  </w:style>
  <w:style w:type="character" w:customStyle="1" w:styleId="ft1671">
    <w:name w:val="ft1671"/>
    <w:basedOn w:val="a3"/>
    <w:uiPriority w:val="99"/>
    <w:qFormat/>
    <w:rsid w:val="006C0F9D"/>
    <w:rPr>
      <w:rFonts w:cs="Times New Roman"/>
    </w:rPr>
  </w:style>
  <w:style w:type="character" w:customStyle="1" w:styleId="ft1723">
    <w:name w:val="ft1723"/>
    <w:basedOn w:val="a3"/>
    <w:uiPriority w:val="99"/>
    <w:qFormat/>
    <w:rsid w:val="006C0F9D"/>
    <w:rPr>
      <w:rFonts w:cs="Times New Roman"/>
    </w:rPr>
  </w:style>
  <w:style w:type="character" w:customStyle="1" w:styleId="ft1786">
    <w:name w:val="ft1786"/>
    <w:basedOn w:val="a3"/>
    <w:uiPriority w:val="99"/>
    <w:qFormat/>
    <w:rsid w:val="006C0F9D"/>
    <w:rPr>
      <w:rFonts w:cs="Times New Roman"/>
    </w:rPr>
  </w:style>
  <w:style w:type="character" w:customStyle="1" w:styleId="ft1809">
    <w:name w:val="ft1809"/>
    <w:basedOn w:val="a3"/>
    <w:uiPriority w:val="99"/>
    <w:qFormat/>
    <w:rsid w:val="006C0F9D"/>
    <w:rPr>
      <w:rFonts w:cs="Times New Roman"/>
    </w:rPr>
  </w:style>
  <w:style w:type="character" w:customStyle="1" w:styleId="ft1814">
    <w:name w:val="ft1814"/>
    <w:basedOn w:val="a3"/>
    <w:uiPriority w:val="99"/>
    <w:qFormat/>
    <w:rsid w:val="006C0F9D"/>
    <w:rPr>
      <w:rFonts w:cs="Times New Roman"/>
    </w:rPr>
  </w:style>
  <w:style w:type="character" w:customStyle="1" w:styleId="ft1827">
    <w:name w:val="ft1827"/>
    <w:basedOn w:val="a3"/>
    <w:uiPriority w:val="99"/>
    <w:qFormat/>
    <w:rsid w:val="006C0F9D"/>
    <w:rPr>
      <w:rFonts w:cs="Times New Roman"/>
    </w:rPr>
  </w:style>
  <w:style w:type="character" w:customStyle="1" w:styleId="ft1831">
    <w:name w:val="ft1831"/>
    <w:basedOn w:val="a3"/>
    <w:uiPriority w:val="99"/>
    <w:qFormat/>
    <w:rsid w:val="006C0F9D"/>
    <w:rPr>
      <w:rFonts w:cs="Times New Roman"/>
    </w:rPr>
  </w:style>
  <w:style w:type="character" w:customStyle="1" w:styleId="ft1837">
    <w:name w:val="ft1837"/>
    <w:basedOn w:val="a3"/>
    <w:uiPriority w:val="99"/>
    <w:qFormat/>
    <w:rsid w:val="006C0F9D"/>
    <w:rPr>
      <w:rFonts w:cs="Times New Roman"/>
    </w:rPr>
  </w:style>
  <w:style w:type="character" w:customStyle="1" w:styleId="ft1857">
    <w:name w:val="ft1857"/>
    <w:basedOn w:val="a3"/>
    <w:uiPriority w:val="99"/>
    <w:qFormat/>
    <w:rsid w:val="006C0F9D"/>
    <w:rPr>
      <w:rFonts w:cs="Times New Roman"/>
    </w:rPr>
  </w:style>
  <w:style w:type="character" w:customStyle="1" w:styleId="ft1873">
    <w:name w:val="ft1873"/>
    <w:basedOn w:val="a3"/>
    <w:uiPriority w:val="99"/>
    <w:qFormat/>
    <w:rsid w:val="006C0F9D"/>
    <w:rPr>
      <w:rFonts w:cs="Times New Roman"/>
    </w:rPr>
  </w:style>
  <w:style w:type="character" w:customStyle="1" w:styleId="ft1932">
    <w:name w:val="ft1932"/>
    <w:basedOn w:val="a3"/>
    <w:uiPriority w:val="99"/>
    <w:qFormat/>
    <w:rsid w:val="006C0F9D"/>
    <w:rPr>
      <w:rFonts w:cs="Times New Roman"/>
    </w:rPr>
  </w:style>
  <w:style w:type="character" w:customStyle="1" w:styleId="ft1995">
    <w:name w:val="ft1995"/>
    <w:basedOn w:val="a3"/>
    <w:uiPriority w:val="99"/>
    <w:qFormat/>
    <w:rsid w:val="006C0F9D"/>
    <w:rPr>
      <w:rFonts w:cs="Times New Roman"/>
    </w:rPr>
  </w:style>
  <w:style w:type="character" w:customStyle="1" w:styleId="ft2033">
    <w:name w:val="ft2033"/>
    <w:basedOn w:val="a3"/>
    <w:uiPriority w:val="99"/>
    <w:qFormat/>
    <w:rsid w:val="006C0F9D"/>
    <w:rPr>
      <w:rFonts w:cs="Times New Roman"/>
    </w:rPr>
  </w:style>
  <w:style w:type="character" w:customStyle="1" w:styleId="ft11943">
    <w:name w:val="ft11943"/>
    <w:basedOn w:val="a3"/>
    <w:uiPriority w:val="99"/>
    <w:qFormat/>
    <w:rsid w:val="006C0F9D"/>
    <w:rPr>
      <w:rFonts w:cs="Times New Roman"/>
    </w:rPr>
  </w:style>
  <w:style w:type="character" w:customStyle="1" w:styleId="ft12010">
    <w:name w:val="ft12010"/>
    <w:basedOn w:val="a3"/>
    <w:uiPriority w:val="99"/>
    <w:qFormat/>
    <w:rsid w:val="006C0F9D"/>
    <w:rPr>
      <w:rFonts w:cs="Times New Roman"/>
    </w:rPr>
  </w:style>
  <w:style w:type="character" w:customStyle="1" w:styleId="ft12050">
    <w:name w:val="ft12050"/>
    <w:basedOn w:val="a3"/>
    <w:uiPriority w:val="99"/>
    <w:qFormat/>
    <w:rsid w:val="006C0F9D"/>
    <w:rPr>
      <w:rFonts w:cs="Times New Roman"/>
    </w:rPr>
  </w:style>
  <w:style w:type="character" w:customStyle="1" w:styleId="ft12104">
    <w:name w:val="ft12104"/>
    <w:basedOn w:val="a3"/>
    <w:uiPriority w:val="99"/>
    <w:qFormat/>
    <w:rsid w:val="006C0F9D"/>
    <w:rPr>
      <w:rFonts w:cs="Times New Roman"/>
    </w:rPr>
  </w:style>
  <w:style w:type="character" w:customStyle="1" w:styleId="ft12139">
    <w:name w:val="ft12139"/>
    <w:basedOn w:val="a3"/>
    <w:uiPriority w:val="99"/>
    <w:qFormat/>
    <w:rsid w:val="006C0F9D"/>
    <w:rPr>
      <w:rFonts w:cs="Times New Roman"/>
    </w:rPr>
  </w:style>
  <w:style w:type="character" w:customStyle="1" w:styleId="ft12166">
    <w:name w:val="ft12166"/>
    <w:basedOn w:val="a3"/>
    <w:uiPriority w:val="99"/>
    <w:qFormat/>
    <w:rsid w:val="006C0F9D"/>
    <w:rPr>
      <w:rFonts w:cs="Times New Roman"/>
    </w:rPr>
  </w:style>
  <w:style w:type="character" w:customStyle="1" w:styleId="ft12184">
    <w:name w:val="ft12184"/>
    <w:basedOn w:val="a3"/>
    <w:uiPriority w:val="99"/>
    <w:qFormat/>
    <w:rsid w:val="006C0F9D"/>
    <w:rPr>
      <w:rFonts w:cs="Times New Roman"/>
    </w:rPr>
  </w:style>
  <w:style w:type="character" w:customStyle="1" w:styleId="ft12250">
    <w:name w:val="ft12250"/>
    <w:basedOn w:val="a3"/>
    <w:uiPriority w:val="99"/>
    <w:qFormat/>
    <w:rsid w:val="006C0F9D"/>
    <w:rPr>
      <w:rFonts w:cs="Times New Roman"/>
    </w:rPr>
  </w:style>
  <w:style w:type="character" w:customStyle="1" w:styleId="ft12278">
    <w:name w:val="ft12278"/>
    <w:basedOn w:val="a3"/>
    <w:uiPriority w:val="99"/>
    <w:qFormat/>
    <w:rsid w:val="006C0F9D"/>
    <w:rPr>
      <w:rFonts w:cs="Times New Roman"/>
    </w:rPr>
  </w:style>
  <w:style w:type="character" w:customStyle="1" w:styleId="ft12329">
    <w:name w:val="ft12329"/>
    <w:basedOn w:val="a3"/>
    <w:uiPriority w:val="99"/>
    <w:qFormat/>
    <w:rsid w:val="006C0F9D"/>
    <w:rPr>
      <w:rFonts w:cs="Times New Roman"/>
    </w:rPr>
  </w:style>
  <w:style w:type="character" w:customStyle="1" w:styleId="ft12373">
    <w:name w:val="ft12373"/>
    <w:basedOn w:val="a3"/>
    <w:uiPriority w:val="99"/>
    <w:qFormat/>
    <w:rsid w:val="006C0F9D"/>
    <w:rPr>
      <w:rFonts w:cs="Times New Roman"/>
    </w:rPr>
  </w:style>
  <w:style w:type="character" w:customStyle="1" w:styleId="ft12374">
    <w:name w:val="ft12374"/>
    <w:basedOn w:val="a3"/>
    <w:uiPriority w:val="99"/>
    <w:qFormat/>
    <w:rsid w:val="006C0F9D"/>
    <w:rPr>
      <w:rFonts w:cs="Times New Roman"/>
    </w:rPr>
  </w:style>
  <w:style w:type="character" w:customStyle="1" w:styleId="ft12429">
    <w:name w:val="ft12429"/>
    <w:basedOn w:val="a3"/>
    <w:uiPriority w:val="99"/>
    <w:qFormat/>
    <w:rsid w:val="006C0F9D"/>
    <w:rPr>
      <w:rFonts w:cs="Times New Roman"/>
    </w:rPr>
  </w:style>
  <w:style w:type="character" w:customStyle="1" w:styleId="ft12471">
    <w:name w:val="ft12471"/>
    <w:basedOn w:val="a3"/>
    <w:uiPriority w:val="99"/>
    <w:qFormat/>
    <w:rsid w:val="006C0F9D"/>
    <w:rPr>
      <w:rFonts w:cs="Times New Roman"/>
    </w:rPr>
  </w:style>
  <w:style w:type="character" w:customStyle="1" w:styleId="ft12500">
    <w:name w:val="ft12500"/>
    <w:basedOn w:val="a3"/>
    <w:uiPriority w:val="99"/>
    <w:qFormat/>
    <w:rsid w:val="006C0F9D"/>
    <w:rPr>
      <w:rFonts w:cs="Times New Roman"/>
    </w:rPr>
  </w:style>
  <w:style w:type="character" w:customStyle="1" w:styleId="ft12501">
    <w:name w:val="ft12501"/>
    <w:basedOn w:val="a3"/>
    <w:uiPriority w:val="99"/>
    <w:qFormat/>
    <w:rsid w:val="006C0F9D"/>
    <w:rPr>
      <w:rFonts w:cs="Times New Roman"/>
    </w:rPr>
  </w:style>
  <w:style w:type="character" w:customStyle="1" w:styleId="ft12561">
    <w:name w:val="ft12561"/>
    <w:basedOn w:val="a3"/>
    <w:uiPriority w:val="99"/>
    <w:qFormat/>
    <w:rsid w:val="006C0F9D"/>
    <w:rPr>
      <w:rFonts w:cs="Times New Roman"/>
    </w:rPr>
  </w:style>
  <w:style w:type="character" w:customStyle="1" w:styleId="ft12562">
    <w:name w:val="ft12562"/>
    <w:basedOn w:val="a3"/>
    <w:uiPriority w:val="99"/>
    <w:qFormat/>
    <w:rsid w:val="006C0F9D"/>
    <w:rPr>
      <w:rFonts w:cs="Times New Roman"/>
    </w:rPr>
  </w:style>
  <w:style w:type="character" w:customStyle="1" w:styleId="ft12589">
    <w:name w:val="ft12589"/>
    <w:basedOn w:val="a3"/>
    <w:uiPriority w:val="99"/>
    <w:qFormat/>
    <w:rsid w:val="006C0F9D"/>
    <w:rPr>
      <w:rFonts w:cs="Times New Roman"/>
    </w:rPr>
  </w:style>
  <w:style w:type="character" w:customStyle="1" w:styleId="ft12609">
    <w:name w:val="ft12609"/>
    <w:basedOn w:val="a3"/>
    <w:uiPriority w:val="99"/>
    <w:qFormat/>
    <w:rsid w:val="006C0F9D"/>
    <w:rPr>
      <w:rFonts w:cs="Times New Roman"/>
    </w:rPr>
  </w:style>
  <w:style w:type="character" w:customStyle="1" w:styleId="ft12670">
    <w:name w:val="ft12670"/>
    <w:basedOn w:val="a3"/>
    <w:uiPriority w:val="99"/>
    <w:qFormat/>
    <w:rsid w:val="006C0F9D"/>
    <w:rPr>
      <w:rFonts w:cs="Times New Roman"/>
    </w:rPr>
  </w:style>
  <w:style w:type="character" w:customStyle="1" w:styleId="ft12676">
    <w:name w:val="ft12676"/>
    <w:basedOn w:val="a3"/>
    <w:uiPriority w:val="99"/>
    <w:qFormat/>
    <w:rsid w:val="006C0F9D"/>
    <w:rPr>
      <w:rFonts w:cs="Times New Roman"/>
    </w:rPr>
  </w:style>
  <w:style w:type="character" w:customStyle="1" w:styleId="ft12686">
    <w:name w:val="ft12686"/>
    <w:basedOn w:val="a3"/>
    <w:uiPriority w:val="99"/>
    <w:qFormat/>
    <w:rsid w:val="006C0F9D"/>
    <w:rPr>
      <w:rFonts w:cs="Times New Roman"/>
    </w:rPr>
  </w:style>
  <w:style w:type="character" w:customStyle="1" w:styleId="ft12696">
    <w:name w:val="ft12696"/>
    <w:basedOn w:val="a3"/>
    <w:uiPriority w:val="99"/>
    <w:qFormat/>
    <w:rsid w:val="006C0F9D"/>
    <w:rPr>
      <w:rFonts w:cs="Times New Roman"/>
    </w:rPr>
  </w:style>
  <w:style w:type="character" w:customStyle="1" w:styleId="ft12701">
    <w:name w:val="ft12701"/>
    <w:basedOn w:val="a3"/>
    <w:uiPriority w:val="99"/>
    <w:qFormat/>
    <w:rsid w:val="006C0F9D"/>
    <w:rPr>
      <w:rFonts w:cs="Times New Roman"/>
    </w:rPr>
  </w:style>
  <w:style w:type="character" w:customStyle="1" w:styleId="ft12708">
    <w:name w:val="ft12708"/>
    <w:basedOn w:val="a3"/>
    <w:uiPriority w:val="99"/>
    <w:qFormat/>
    <w:rsid w:val="006C0F9D"/>
    <w:rPr>
      <w:rFonts w:cs="Times New Roman"/>
    </w:rPr>
  </w:style>
  <w:style w:type="character" w:customStyle="1" w:styleId="ft12715">
    <w:name w:val="ft12715"/>
    <w:basedOn w:val="a3"/>
    <w:uiPriority w:val="99"/>
    <w:qFormat/>
    <w:rsid w:val="006C0F9D"/>
    <w:rPr>
      <w:rFonts w:cs="Times New Roman"/>
    </w:rPr>
  </w:style>
  <w:style w:type="character" w:customStyle="1" w:styleId="ft12722">
    <w:name w:val="ft12722"/>
    <w:basedOn w:val="a3"/>
    <w:uiPriority w:val="99"/>
    <w:qFormat/>
    <w:rsid w:val="006C0F9D"/>
    <w:rPr>
      <w:rFonts w:cs="Times New Roman"/>
    </w:rPr>
  </w:style>
  <w:style w:type="character" w:customStyle="1" w:styleId="ft12787">
    <w:name w:val="ft12787"/>
    <w:basedOn w:val="a3"/>
    <w:uiPriority w:val="99"/>
    <w:qFormat/>
    <w:rsid w:val="006C0F9D"/>
    <w:rPr>
      <w:rFonts w:cs="Times New Roman"/>
    </w:rPr>
  </w:style>
  <w:style w:type="character" w:customStyle="1" w:styleId="ft12790">
    <w:name w:val="ft12790"/>
    <w:basedOn w:val="a3"/>
    <w:uiPriority w:val="99"/>
    <w:qFormat/>
    <w:rsid w:val="006C0F9D"/>
    <w:rPr>
      <w:rFonts w:cs="Times New Roman"/>
    </w:rPr>
  </w:style>
  <w:style w:type="character" w:customStyle="1" w:styleId="ft12850">
    <w:name w:val="ft12850"/>
    <w:basedOn w:val="a3"/>
    <w:uiPriority w:val="99"/>
    <w:qFormat/>
    <w:rsid w:val="006C0F9D"/>
    <w:rPr>
      <w:rFonts w:cs="Times New Roman"/>
    </w:rPr>
  </w:style>
  <w:style w:type="character" w:customStyle="1" w:styleId="ft12896">
    <w:name w:val="ft12896"/>
    <w:basedOn w:val="a3"/>
    <w:uiPriority w:val="99"/>
    <w:qFormat/>
    <w:rsid w:val="006C0F9D"/>
    <w:rPr>
      <w:rFonts w:cs="Times New Roman"/>
    </w:rPr>
  </w:style>
  <w:style w:type="character" w:customStyle="1" w:styleId="ft12942">
    <w:name w:val="ft12942"/>
    <w:basedOn w:val="a3"/>
    <w:uiPriority w:val="99"/>
    <w:qFormat/>
    <w:rsid w:val="006C0F9D"/>
    <w:rPr>
      <w:rFonts w:cs="Times New Roman"/>
    </w:rPr>
  </w:style>
  <w:style w:type="character" w:customStyle="1" w:styleId="ft12991">
    <w:name w:val="ft12991"/>
    <w:basedOn w:val="a3"/>
    <w:uiPriority w:val="99"/>
    <w:qFormat/>
    <w:rsid w:val="006C0F9D"/>
    <w:rPr>
      <w:rFonts w:cs="Times New Roman"/>
    </w:rPr>
  </w:style>
  <w:style w:type="character" w:customStyle="1" w:styleId="ft13046">
    <w:name w:val="ft13046"/>
    <w:basedOn w:val="a3"/>
    <w:uiPriority w:val="99"/>
    <w:qFormat/>
    <w:rsid w:val="006C0F9D"/>
    <w:rPr>
      <w:rFonts w:cs="Times New Roman"/>
    </w:rPr>
  </w:style>
  <w:style w:type="character" w:customStyle="1" w:styleId="ft13079">
    <w:name w:val="ft13079"/>
    <w:basedOn w:val="a3"/>
    <w:uiPriority w:val="99"/>
    <w:qFormat/>
    <w:rsid w:val="006C0F9D"/>
    <w:rPr>
      <w:rFonts w:cs="Times New Roman"/>
    </w:rPr>
  </w:style>
  <w:style w:type="character" w:customStyle="1" w:styleId="ft13129">
    <w:name w:val="ft13129"/>
    <w:basedOn w:val="a3"/>
    <w:uiPriority w:val="99"/>
    <w:qFormat/>
    <w:rsid w:val="006C0F9D"/>
    <w:rPr>
      <w:rFonts w:cs="Times New Roman"/>
    </w:rPr>
  </w:style>
  <w:style w:type="character" w:customStyle="1" w:styleId="ft13186">
    <w:name w:val="ft13186"/>
    <w:basedOn w:val="a3"/>
    <w:uiPriority w:val="99"/>
    <w:qFormat/>
    <w:rsid w:val="006C0F9D"/>
    <w:rPr>
      <w:rFonts w:cs="Times New Roman"/>
    </w:rPr>
  </w:style>
  <w:style w:type="character" w:customStyle="1" w:styleId="ft13226">
    <w:name w:val="ft13226"/>
    <w:basedOn w:val="a3"/>
    <w:uiPriority w:val="99"/>
    <w:qFormat/>
    <w:rsid w:val="006C0F9D"/>
    <w:rPr>
      <w:rFonts w:cs="Times New Roman"/>
    </w:rPr>
  </w:style>
  <w:style w:type="character" w:customStyle="1" w:styleId="ft13271">
    <w:name w:val="ft13271"/>
    <w:basedOn w:val="a3"/>
    <w:uiPriority w:val="99"/>
    <w:qFormat/>
    <w:rsid w:val="006C0F9D"/>
    <w:rPr>
      <w:rFonts w:cs="Times New Roman"/>
    </w:rPr>
  </w:style>
  <w:style w:type="character" w:customStyle="1" w:styleId="ft13309">
    <w:name w:val="ft13309"/>
    <w:basedOn w:val="a3"/>
    <w:uiPriority w:val="99"/>
    <w:qFormat/>
    <w:rsid w:val="006C0F9D"/>
    <w:rPr>
      <w:rFonts w:cs="Times New Roman"/>
    </w:rPr>
  </w:style>
  <w:style w:type="character" w:customStyle="1" w:styleId="ft13366">
    <w:name w:val="ft13366"/>
    <w:basedOn w:val="a3"/>
    <w:uiPriority w:val="99"/>
    <w:qFormat/>
    <w:rsid w:val="006C0F9D"/>
    <w:rPr>
      <w:rFonts w:cs="Times New Roman"/>
    </w:rPr>
  </w:style>
  <w:style w:type="character" w:customStyle="1" w:styleId="ft13418">
    <w:name w:val="ft13418"/>
    <w:basedOn w:val="a3"/>
    <w:uiPriority w:val="99"/>
    <w:qFormat/>
    <w:rsid w:val="006C0F9D"/>
    <w:rPr>
      <w:rFonts w:cs="Times New Roman"/>
    </w:rPr>
  </w:style>
  <w:style w:type="character" w:customStyle="1" w:styleId="ft13441">
    <w:name w:val="ft13441"/>
    <w:basedOn w:val="a3"/>
    <w:uiPriority w:val="99"/>
    <w:qFormat/>
    <w:rsid w:val="006C0F9D"/>
    <w:rPr>
      <w:rFonts w:cs="Times New Roman"/>
    </w:rPr>
  </w:style>
  <w:style w:type="character" w:customStyle="1" w:styleId="ft13487">
    <w:name w:val="ft13487"/>
    <w:basedOn w:val="a3"/>
    <w:uiPriority w:val="99"/>
    <w:qFormat/>
    <w:rsid w:val="006C0F9D"/>
    <w:rPr>
      <w:rFonts w:cs="Times New Roman"/>
    </w:rPr>
  </w:style>
  <w:style w:type="character" w:customStyle="1" w:styleId="ft13488">
    <w:name w:val="ft13488"/>
    <w:basedOn w:val="a3"/>
    <w:uiPriority w:val="99"/>
    <w:qFormat/>
    <w:rsid w:val="006C0F9D"/>
    <w:rPr>
      <w:rFonts w:cs="Times New Roman"/>
    </w:rPr>
  </w:style>
  <w:style w:type="character" w:customStyle="1" w:styleId="ft13494">
    <w:name w:val="ft13494"/>
    <w:basedOn w:val="a3"/>
    <w:uiPriority w:val="99"/>
    <w:qFormat/>
    <w:rsid w:val="006C0F9D"/>
    <w:rPr>
      <w:rFonts w:cs="Times New Roman"/>
    </w:rPr>
  </w:style>
  <w:style w:type="character" w:customStyle="1" w:styleId="ft13500">
    <w:name w:val="ft13500"/>
    <w:basedOn w:val="a3"/>
    <w:uiPriority w:val="99"/>
    <w:qFormat/>
    <w:rsid w:val="006C0F9D"/>
    <w:rPr>
      <w:rFonts w:cs="Times New Roman"/>
    </w:rPr>
  </w:style>
  <w:style w:type="character" w:customStyle="1" w:styleId="ft13505">
    <w:name w:val="ft13505"/>
    <w:basedOn w:val="a3"/>
    <w:uiPriority w:val="99"/>
    <w:qFormat/>
    <w:rsid w:val="006C0F9D"/>
    <w:rPr>
      <w:rFonts w:cs="Times New Roman"/>
    </w:rPr>
  </w:style>
  <w:style w:type="character" w:customStyle="1" w:styleId="ft13518">
    <w:name w:val="ft13518"/>
    <w:basedOn w:val="a3"/>
    <w:uiPriority w:val="99"/>
    <w:qFormat/>
    <w:rsid w:val="006C0F9D"/>
    <w:rPr>
      <w:rFonts w:cs="Times New Roman"/>
    </w:rPr>
  </w:style>
  <w:style w:type="character" w:customStyle="1" w:styleId="ft13525">
    <w:name w:val="ft13525"/>
    <w:basedOn w:val="a3"/>
    <w:uiPriority w:val="99"/>
    <w:qFormat/>
    <w:rsid w:val="006C0F9D"/>
    <w:rPr>
      <w:rFonts w:cs="Times New Roman"/>
    </w:rPr>
  </w:style>
  <w:style w:type="character" w:customStyle="1" w:styleId="ft13537">
    <w:name w:val="ft13537"/>
    <w:basedOn w:val="a3"/>
    <w:uiPriority w:val="99"/>
    <w:qFormat/>
    <w:rsid w:val="006C0F9D"/>
    <w:rPr>
      <w:rFonts w:cs="Times New Roman"/>
    </w:rPr>
  </w:style>
  <w:style w:type="character" w:customStyle="1" w:styleId="ft13542">
    <w:name w:val="ft13542"/>
    <w:basedOn w:val="a3"/>
    <w:uiPriority w:val="99"/>
    <w:qFormat/>
    <w:rsid w:val="006C0F9D"/>
    <w:rPr>
      <w:rFonts w:cs="Times New Roman"/>
    </w:rPr>
  </w:style>
  <w:style w:type="character" w:customStyle="1" w:styleId="ft13555">
    <w:name w:val="ft13555"/>
    <w:basedOn w:val="a3"/>
    <w:uiPriority w:val="99"/>
    <w:qFormat/>
    <w:rsid w:val="006C0F9D"/>
    <w:rPr>
      <w:rFonts w:cs="Times New Roman"/>
    </w:rPr>
  </w:style>
  <w:style w:type="character" w:customStyle="1" w:styleId="ft13563">
    <w:name w:val="ft13563"/>
    <w:basedOn w:val="a3"/>
    <w:uiPriority w:val="99"/>
    <w:qFormat/>
    <w:rsid w:val="006C0F9D"/>
    <w:rPr>
      <w:rFonts w:cs="Times New Roman"/>
    </w:rPr>
  </w:style>
  <w:style w:type="character" w:customStyle="1" w:styleId="ft13566">
    <w:name w:val="ft13566"/>
    <w:basedOn w:val="a3"/>
    <w:uiPriority w:val="99"/>
    <w:qFormat/>
    <w:rsid w:val="006C0F9D"/>
    <w:rPr>
      <w:rFonts w:cs="Times New Roman"/>
    </w:rPr>
  </w:style>
  <w:style w:type="character" w:customStyle="1" w:styleId="ft13578">
    <w:name w:val="ft13578"/>
    <w:basedOn w:val="a3"/>
    <w:uiPriority w:val="99"/>
    <w:qFormat/>
    <w:rsid w:val="006C0F9D"/>
    <w:rPr>
      <w:rFonts w:cs="Times New Roman"/>
    </w:rPr>
  </w:style>
  <w:style w:type="character" w:customStyle="1" w:styleId="ft13580">
    <w:name w:val="ft13580"/>
    <w:basedOn w:val="a3"/>
    <w:uiPriority w:val="99"/>
    <w:qFormat/>
    <w:rsid w:val="006C0F9D"/>
    <w:rPr>
      <w:rFonts w:cs="Times New Roman"/>
    </w:rPr>
  </w:style>
  <w:style w:type="character" w:customStyle="1" w:styleId="ft13588">
    <w:name w:val="ft13588"/>
    <w:basedOn w:val="a3"/>
    <w:uiPriority w:val="99"/>
    <w:qFormat/>
    <w:rsid w:val="006C0F9D"/>
    <w:rPr>
      <w:rFonts w:cs="Times New Roman"/>
    </w:rPr>
  </w:style>
  <w:style w:type="character" w:customStyle="1" w:styleId="ft13644">
    <w:name w:val="ft13644"/>
    <w:basedOn w:val="a3"/>
    <w:uiPriority w:val="99"/>
    <w:qFormat/>
    <w:rsid w:val="006C0F9D"/>
    <w:rPr>
      <w:rFonts w:cs="Times New Roman"/>
    </w:rPr>
  </w:style>
  <w:style w:type="character" w:customStyle="1" w:styleId="ft13668">
    <w:name w:val="ft13668"/>
    <w:basedOn w:val="a3"/>
    <w:uiPriority w:val="99"/>
    <w:qFormat/>
    <w:rsid w:val="006C0F9D"/>
    <w:rPr>
      <w:rFonts w:cs="Times New Roman"/>
    </w:rPr>
  </w:style>
  <w:style w:type="character" w:customStyle="1" w:styleId="ft13712">
    <w:name w:val="ft13712"/>
    <w:basedOn w:val="a3"/>
    <w:uiPriority w:val="99"/>
    <w:qFormat/>
    <w:rsid w:val="006C0F9D"/>
    <w:rPr>
      <w:rFonts w:cs="Times New Roman"/>
    </w:rPr>
  </w:style>
  <w:style w:type="character" w:customStyle="1" w:styleId="ft13768">
    <w:name w:val="ft13768"/>
    <w:basedOn w:val="a3"/>
    <w:uiPriority w:val="99"/>
    <w:qFormat/>
    <w:rsid w:val="006C0F9D"/>
    <w:rPr>
      <w:rFonts w:cs="Times New Roman"/>
    </w:rPr>
  </w:style>
  <w:style w:type="character" w:customStyle="1" w:styleId="ft13810">
    <w:name w:val="ft13810"/>
    <w:basedOn w:val="a3"/>
    <w:uiPriority w:val="99"/>
    <w:qFormat/>
    <w:rsid w:val="006C0F9D"/>
    <w:rPr>
      <w:rFonts w:cs="Times New Roman"/>
    </w:rPr>
  </w:style>
  <w:style w:type="character" w:customStyle="1" w:styleId="ft13834">
    <w:name w:val="ft13834"/>
    <w:basedOn w:val="a3"/>
    <w:uiPriority w:val="99"/>
    <w:qFormat/>
    <w:rsid w:val="006C0F9D"/>
    <w:rPr>
      <w:rFonts w:cs="Times New Roman"/>
    </w:rPr>
  </w:style>
  <w:style w:type="character" w:customStyle="1" w:styleId="ft13885">
    <w:name w:val="ft13885"/>
    <w:basedOn w:val="a3"/>
    <w:uiPriority w:val="99"/>
    <w:qFormat/>
    <w:rsid w:val="006C0F9D"/>
    <w:rPr>
      <w:rFonts w:cs="Times New Roman"/>
    </w:rPr>
  </w:style>
  <w:style w:type="paragraph" w:customStyle="1" w:styleId="TimesNewRoman">
    <w:name w:val="Стиль Основной текст + Times New Roman по ширине Первая строка:  ..."/>
    <w:basedOn w:val="aff1"/>
    <w:uiPriority w:val="99"/>
    <w:qFormat/>
    <w:rsid w:val="006C0F9D"/>
    <w:pPr>
      <w:spacing w:line="240" w:lineRule="auto"/>
      <w:ind w:firstLine="720"/>
      <w:jc w:val="both"/>
    </w:pPr>
  </w:style>
  <w:style w:type="character" w:customStyle="1" w:styleId="afffff2">
    <w:name w:val="Оглавление"/>
    <w:uiPriority w:val="99"/>
    <w:qFormat/>
    <w:rsid w:val="006C0F9D"/>
    <w:rPr>
      <w:rFonts w:ascii="Times New Roman" w:hAnsi="Times New Roman"/>
      <w:b/>
      <w:i/>
      <w:sz w:val="28"/>
    </w:rPr>
  </w:style>
  <w:style w:type="character" w:customStyle="1" w:styleId="postbody">
    <w:name w:val="postbody"/>
    <w:basedOn w:val="a3"/>
    <w:uiPriority w:val="99"/>
    <w:qFormat/>
    <w:rsid w:val="006C0F9D"/>
    <w:rPr>
      <w:rFonts w:cs="Times New Roman"/>
    </w:rPr>
  </w:style>
  <w:style w:type="character" w:customStyle="1" w:styleId="FontStyle41">
    <w:name w:val="Font Style41"/>
    <w:uiPriority w:val="99"/>
    <w:qFormat/>
    <w:rsid w:val="006C0F9D"/>
    <w:rPr>
      <w:rFonts w:ascii="Times New Roman" w:hAnsi="Times New Roman"/>
      <w:sz w:val="22"/>
    </w:rPr>
  </w:style>
  <w:style w:type="paragraph" w:customStyle="1" w:styleId="Style34">
    <w:name w:val="Style34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character" w:customStyle="1" w:styleId="submenu-table">
    <w:name w:val="submenu-table"/>
    <w:uiPriority w:val="99"/>
    <w:qFormat/>
    <w:rsid w:val="006C0F9D"/>
  </w:style>
  <w:style w:type="character" w:customStyle="1" w:styleId="Heading2Char1">
    <w:name w:val="Heading 2 Char1"/>
    <w:uiPriority w:val="99"/>
    <w:locked/>
    <w:rsid w:val="006C0F9D"/>
    <w:rPr>
      <w:rFonts w:ascii="Times New Roman" w:hAnsi="Times New Roman"/>
      <w:sz w:val="24"/>
    </w:rPr>
  </w:style>
  <w:style w:type="character" w:customStyle="1" w:styleId="FontStyle48">
    <w:name w:val="Font Style48"/>
    <w:uiPriority w:val="99"/>
    <w:qFormat/>
    <w:rsid w:val="006C0F9D"/>
    <w:rPr>
      <w:rFonts w:ascii="Times New Roman" w:hAnsi="Times New Roman"/>
      <w:i/>
      <w:sz w:val="18"/>
    </w:rPr>
  </w:style>
  <w:style w:type="paragraph" w:customStyle="1" w:styleId="1f8">
    <w:name w:val="Стиль Заголовок 1 + все прописные"/>
    <w:basedOn w:val="10"/>
    <w:uiPriority w:val="99"/>
    <w:qFormat/>
    <w:rsid w:val="006C0F9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left="360" w:hanging="360"/>
      <w:jc w:val="left"/>
    </w:pPr>
    <w:rPr>
      <w:rFonts w:ascii="Arial" w:hAnsi="Arial"/>
      <w:b/>
      <w:bCs/>
      <w:sz w:val="32"/>
      <w:szCs w:val="32"/>
    </w:rPr>
  </w:style>
  <w:style w:type="paragraph" w:customStyle="1" w:styleId="Style13">
    <w:name w:val="Style13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51">
    <w:name w:val="Font Style51"/>
    <w:uiPriority w:val="99"/>
    <w:qFormat/>
    <w:rsid w:val="006C0F9D"/>
    <w:rPr>
      <w:rFonts w:ascii="Times New Roman" w:hAnsi="Times New Roman"/>
      <w:b/>
      <w:sz w:val="18"/>
    </w:rPr>
  </w:style>
  <w:style w:type="character" w:customStyle="1" w:styleId="FontStyle75">
    <w:name w:val="Font Style75"/>
    <w:uiPriority w:val="99"/>
    <w:qFormat/>
    <w:rsid w:val="006C0F9D"/>
    <w:rPr>
      <w:rFonts w:ascii="Times New Roman" w:hAnsi="Times New Roman"/>
      <w:b/>
      <w:sz w:val="16"/>
    </w:rPr>
  </w:style>
  <w:style w:type="character" w:customStyle="1" w:styleId="FontStyle56">
    <w:name w:val="Font Style56"/>
    <w:uiPriority w:val="99"/>
    <w:qFormat/>
    <w:rsid w:val="006C0F9D"/>
    <w:rPr>
      <w:rFonts w:ascii="Times New Roman" w:hAnsi="Times New Roman"/>
      <w:b/>
      <w:spacing w:val="-10"/>
      <w:sz w:val="18"/>
    </w:rPr>
  </w:style>
  <w:style w:type="character" w:customStyle="1" w:styleId="FontStyle57">
    <w:name w:val="Font Style57"/>
    <w:uiPriority w:val="99"/>
    <w:qFormat/>
    <w:rsid w:val="006C0F9D"/>
    <w:rPr>
      <w:rFonts w:ascii="Times New Roman" w:hAnsi="Times New Roman"/>
      <w:b/>
      <w:spacing w:val="-10"/>
      <w:sz w:val="22"/>
    </w:rPr>
  </w:style>
  <w:style w:type="character" w:customStyle="1" w:styleId="FontStyle59">
    <w:name w:val="Font Style59"/>
    <w:uiPriority w:val="99"/>
    <w:qFormat/>
    <w:rsid w:val="006C0F9D"/>
    <w:rPr>
      <w:rFonts w:ascii="Candara" w:hAnsi="Candara"/>
      <w:b/>
      <w:i/>
      <w:sz w:val="16"/>
    </w:rPr>
  </w:style>
  <w:style w:type="character" w:customStyle="1" w:styleId="afffff3">
    <w:name w:val="Выделенный"/>
    <w:uiPriority w:val="99"/>
    <w:qFormat/>
    <w:rsid w:val="006C0F9D"/>
    <w:rPr>
      <w:b/>
      <w:lang w:val="ru-RU" w:eastAsia="ru-RU"/>
    </w:rPr>
  </w:style>
  <w:style w:type="character" w:customStyle="1" w:styleId="1f9">
    <w:name w:val="Слабое выделение1"/>
    <w:basedOn w:val="a3"/>
    <w:uiPriority w:val="99"/>
    <w:qFormat/>
    <w:rsid w:val="006C0F9D"/>
    <w:rPr>
      <w:rFonts w:cs="Times New Roman"/>
      <w:i/>
      <w:color w:val="808080"/>
    </w:rPr>
  </w:style>
  <w:style w:type="paragraph" w:customStyle="1" w:styleId="1fa">
    <w:name w:val="стиль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textcopy">
    <w:name w:val="textcopy"/>
    <w:basedOn w:val="a3"/>
    <w:uiPriority w:val="99"/>
    <w:qFormat/>
    <w:rsid w:val="006C0F9D"/>
    <w:rPr>
      <w:rFonts w:cs="Times New Roman"/>
    </w:rPr>
  </w:style>
  <w:style w:type="paragraph" w:customStyle="1" w:styleId="2Arial">
    <w:name w:val="Стиль Заголовок 2 + Arial"/>
    <w:basedOn w:val="20"/>
    <w:uiPriority w:val="99"/>
    <w:qFormat/>
    <w:rsid w:val="006C0F9D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ind w:left="792" w:hanging="432"/>
      <w:jc w:val="left"/>
    </w:pPr>
    <w:rPr>
      <w:rFonts w:ascii="Arial" w:hAnsi="Arial"/>
      <w:b/>
      <w:bCs/>
      <w:kern w:val="32"/>
      <w:sz w:val="24"/>
      <w:szCs w:val="28"/>
    </w:rPr>
  </w:style>
  <w:style w:type="paragraph" w:customStyle="1" w:styleId="11d">
    <w:name w:val="Заголовок 1.1"/>
    <w:basedOn w:val="a2"/>
    <w:uiPriority w:val="99"/>
    <w:qFormat/>
    <w:rsid w:val="006C0F9D"/>
    <w:pPr>
      <w:widowControl/>
      <w:shd w:val="clear" w:color="auto" w:fill="FFFFFF"/>
      <w:snapToGrid/>
      <w:spacing w:before="240" w:after="60"/>
    </w:pPr>
    <w:rPr>
      <w:rFonts w:ascii="Arial" w:eastAsia="Times New Roman" w:hAnsi="Arial"/>
      <w:b/>
      <w:bCs/>
      <w:sz w:val="32"/>
    </w:rPr>
  </w:style>
  <w:style w:type="paragraph" w:customStyle="1" w:styleId="ConsNormal">
    <w:name w:val="ConsNormal"/>
    <w:link w:val="ConsNormal0"/>
    <w:uiPriority w:val="99"/>
    <w:qFormat/>
    <w:rsid w:val="006C0F9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style21">
    <w:name w:val="style21"/>
    <w:uiPriority w:val="99"/>
    <w:qFormat/>
    <w:rsid w:val="006C0F9D"/>
  </w:style>
  <w:style w:type="paragraph" w:customStyle="1" w:styleId="justify2">
    <w:name w:val="justify2"/>
    <w:basedOn w:val="a2"/>
    <w:uiPriority w:val="99"/>
    <w:qFormat/>
    <w:rsid w:val="006C0F9D"/>
    <w:pPr>
      <w:widowControl/>
      <w:snapToGrid/>
      <w:spacing w:beforeAutospacing="1" w:afterAutospacing="1"/>
      <w:ind w:firstLine="600"/>
      <w:jc w:val="both"/>
    </w:pPr>
    <w:rPr>
      <w:rFonts w:ascii="Arial Unicode MS" w:eastAsia="Times New Roman" w:cs="Arial Unicode MS"/>
      <w:szCs w:val="24"/>
    </w:rPr>
  </w:style>
  <w:style w:type="paragraph" w:customStyle="1" w:styleId="H5">
    <w:name w:val="H5"/>
    <w:basedOn w:val="a2"/>
    <w:next w:val="a2"/>
    <w:uiPriority w:val="99"/>
    <w:qFormat/>
    <w:rsid w:val="006C0F9D"/>
    <w:pPr>
      <w:keepNext/>
      <w:widowControl/>
      <w:outlineLvl w:val="5"/>
    </w:pPr>
    <w:rPr>
      <w:rFonts w:eastAsia="Times New Roman"/>
      <w:b/>
      <w:sz w:val="20"/>
    </w:rPr>
  </w:style>
  <w:style w:type="character" w:customStyle="1" w:styleId="3d">
    <w:name w:val="Знак Знак Знак3"/>
    <w:uiPriority w:val="99"/>
    <w:qFormat/>
    <w:rsid w:val="006C0F9D"/>
    <w:rPr>
      <w:rFonts w:ascii="Times New Roman" w:hAnsi="Times New Roman"/>
      <w:b/>
      <w:caps/>
      <w:sz w:val="28"/>
    </w:rPr>
  </w:style>
  <w:style w:type="character" w:customStyle="1" w:styleId="FontStyle185">
    <w:name w:val="Font Style185"/>
    <w:uiPriority w:val="99"/>
    <w:qFormat/>
    <w:rsid w:val="006C0F9D"/>
    <w:rPr>
      <w:rFonts w:ascii="Times New Roman" w:hAnsi="Times New Roman"/>
      <w:sz w:val="18"/>
    </w:rPr>
  </w:style>
  <w:style w:type="character" w:customStyle="1" w:styleId="FontStyle179">
    <w:name w:val="Font Style179"/>
    <w:uiPriority w:val="99"/>
    <w:qFormat/>
    <w:rsid w:val="006C0F9D"/>
    <w:rPr>
      <w:rFonts w:ascii="Times New Roman" w:hAnsi="Times New Roman"/>
      <w:i/>
      <w:sz w:val="18"/>
    </w:rPr>
  </w:style>
  <w:style w:type="paragraph" w:customStyle="1" w:styleId="Style66">
    <w:name w:val="Style66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71">
    <w:name w:val="Style71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250" w:lineRule="exact"/>
      <w:ind w:firstLine="302"/>
      <w:jc w:val="both"/>
    </w:pPr>
    <w:rPr>
      <w:rFonts w:eastAsia="Times New Roman"/>
      <w:szCs w:val="24"/>
    </w:rPr>
  </w:style>
  <w:style w:type="character" w:customStyle="1" w:styleId="FontStyle266">
    <w:name w:val="Font Style266"/>
    <w:uiPriority w:val="99"/>
    <w:qFormat/>
    <w:rsid w:val="006C0F9D"/>
    <w:rPr>
      <w:rFonts w:ascii="Times New Roman" w:hAnsi="Times New Roman"/>
      <w:sz w:val="18"/>
    </w:rPr>
  </w:style>
  <w:style w:type="character" w:customStyle="1" w:styleId="FontStyle267">
    <w:name w:val="Font Style267"/>
    <w:uiPriority w:val="99"/>
    <w:qFormat/>
    <w:rsid w:val="006C0F9D"/>
    <w:rPr>
      <w:rFonts w:ascii="Times New Roman" w:hAnsi="Times New Roman"/>
      <w:i/>
      <w:sz w:val="18"/>
    </w:rPr>
  </w:style>
  <w:style w:type="character" w:customStyle="1" w:styleId="FontStyle202">
    <w:name w:val="Font Style202"/>
    <w:uiPriority w:val="99"/>
    <w:qFormat/>
    <w:rsid w:val="006C0F9D"/>
    <w:rPr>
      <w:rFonts w:ascii="Times New Roman" w:hAnsi="Times New Roman"/>
      <w:sz w:val="18"/>
    </w:rPr>
  </w:style>
  <w:style w:type="character" w:customStyle="1" w:styleId="FontStyle564">
    <w:name w:val="Font Style564"/>
    <w:uiPriority w:val="99"/>
    <w:qFormat/>
    <w:rsid w:val="006C0F9D"/>
    <w:rPr>
      <w:rFonts w:ascii="Times New Roman" w:hAnsi="Times New Roman"/>
      <w:sz w:val="20"/>
    </w:rPr>
  </w:style>
  <w:style w:type="character" w:customStyle="1" w:styleId="FontStyle592">
    <w:name w:val="Font Style592"/>
    <w:uiPriority w:val="99"/>
    <w:qFormat/>
    <w:rsid w:val="006C0F9D"/>
    <w:rPr>
      <w:rFonts w:ascii="Franklin Gothic Medium Cond" w:hAnsi="Franklin Gothic Medium Cond"/>
      <w:i/>
      <w:spacing w:val="30"/>
      <w:sz w:val="20"/>
    </w:rPr>
  </w:style>
  <w:style w:type="character" w:customStyle="1" w:styleId="FontStyle563">
    <w:name w:val="Font Style563"/>
    <w:uiPriority w:val="99"/>
    <w:qFormat/>
    <w:rsid w:val="006C0F9D"/>
    <w:rPr>
      <w:rFonts w:ascii="Times New Roman" w:hAnsi="Times New Roman"/>
      <w:b/>
      <w:sz w:val="20"/>
    </w:rPr>
  </w:style>
  <w:style w:type="paragraph" w:customStyle="1" w:styleId="Style113">
    <w:name w:val="Style113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134">
    <w:name w:val="Font Style134"/>
    <w:uiPriority w:val="99"/>
    <w:qFormat/>
    <w:rsid w:val="006C0F9D"/>
    <w:rPr>
      <w:rFonts w:ascii="Times New Roman" w:hAnsi="Times New Roman"/>
      <w:b/>
      <w:sz w:val="18"/>
    </w:rPr>
  </w:style>
  <w:style w:type="character" w:customStyle="1" w:styleId="textcop1">
    <w:name w:val="textcop1"/>
    <w:uiPriority w:val="99"/>
    <w:qFormat/>
    <w:rsid w:val="006C0F9D"/>
    <w:rPr>
      <w:rFonts w:ascii="Arial" w:hAnsi="Arial"/>
      <w:color w:val="000000"/>
      <w:sz w:val="20"/>
    </w:rPr>
  </w:style>
  <w:style w:type="character" w:customStyle="1" w:styleId="hl1">
    <w:name w:val="hl1"/>
    <w:uiPriority w:val="99"/>
    <w:qFormat/>
    <w:rsid w:val="006C0F9D"/>
    <w:rPr>
      <w:color w:val="4682B4"/>
    </w:rPr>
  </w:style>
  <w:style w:type="character" w:customStyle="1" w:styleId="b1">
    <w:name w:val="b1"/>
    <w:uiPriority w:val="99"/>
    <w:qFormat/>
    <w:rsid w:val="006C0F9D"/>
    <w:rPr>
      <w:b/>
    </w:rPr>
  </w:style>
  <w:style w:type="character" w:customStyle="1" w:styleId="FontStyle201">
    <w:name w:val="Font Style201"/>
    <w:uiPriority w:val="99"/>
    <w:qFormat/>
    <w:rsid w:val="006C0F9D"/>
    <w:rPr>
      <w:rFonts w:ascii="Times New Roman" w:hAnsi="Times New Roman"/>
      <w:sz w:val="26"/>
    </w:rPr>
  </w:style>
  <w:style w:type="paragraph" w:customStyle="1" w:styleId="Style12">
    <w:name w:val="Style12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">
    <w:name w:val="Style4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235" w:lineRule="exact"/>
      <w:jc w:val="center"/>
    </w:pPr>
    <w:rPr>
      <w:rFonts w:eastAsia="Times New Roman"/>
      <w:szCs w:val="24"/>
    </w:rPr>
  </w:style>
  <w:style w:type="character" w:customStyle="1" w:styleId="251">
    <w:name w:val="Знак Знак25"/>
    <w:uiPriority w:val="99"/>
    <w:qFormat/>
    <w:rsid w:val="006C0F9D"/>
    <w:rPr>
      <w:rFonts w:ascii="Times New Roman" w:hAnsi="Times New Roman"/>
      <w:b/>
      <w:sz w:val="28"/>
    </w:rPr>
  </w:style>
  <w:style w:type="character" w:customStyle="1" w:styleId="222">
    <w:name w:val="Знак Знак22"/>
    <w:uiPriority w:val="99"/>
    <w:qFormat/>
    <w:rsid w:val="006C0F9D"/>
    <w:rPr>
      <w:rFonts w:ascii="Times New Roman" w:hAnsi="Times New Roman"/>
      <w:sz w:val="24"/>
    </w:rPr>
  </w:style>
  <w:style w:type="character" w:customStyle="1" w:styleId="200">
    <w:name w:val="Знак Знак20"/>
    <w:uiPriority w:val="99"/>
    <w:qFormat/>
    <w:rsid w:val="006C0F9D"/>
    <w:rPr>
      <w:rFonts w:ascii="Arial" w:hAnsi="Arial"/>
      <w:sz w:val="22"/>
    </w:rPr>
  </w:style>
  <w:style w:type="character" w:customStyle="1" w:styleId="191">
    <w:name w:val="Знак Знак19"/>
    <w:uiPriority w:val="99"/>
    <w:qFormat/>
    <w:rsid w:val="006C0F9D"/>
    <w:rPr>
      <w:rFonts w:ascii="Times New Roman" w:hAnsi="Times New Roman"/>
      <w:sz w:val="16"/>
      <w:lang w:eastAsia="ru-RU"/>
    </w:rPr>
  </w:style>
  <w:style w:type="character" w:customStyle="1" w:styleId="181">
    <w:name w:val="Знак Знак18"/>
    <w:uiPriority w:val="99"/>
    <w:qFormat/>
    <w:rsid w:val="006C0F9D"/>
    <w:rPr>
      <w:rFonts w:ascii="Courier New" w:hAnsi="Courier New"/>
    </w:rPr>
  </w:style>
  <w:style w:type="character" w:customStyle="1" w:styleId="171">
    <w:name w:val="Знак Знак17"/>
    <w:uiPriority w:val="99"/>
    <w:qFormat/>
    <w:rsid w:val="006C0F9D"/>
    <w:rPr>
      <w:rFonts w:ascii="Times New Roman" w:hAnsi="Times New Roman"/>
      <w:sz w:val="24"/>
    </w:rPr>
  </w:style>
  <w:style w:type="character" w:customStyle="1" w:styleId="SubtitleChar">
    <w:name w:val="Subtitle Char"/>
    <w:basedOn w:val="a3"/>
    <w:uiPriority w:val="99"/>
    <w:qFormat/>
    <w:locked/>
    <w:rsid w:val="006C0F9D"/>
    <w:rPr>
      <w:rFonts w:ascii="Cambria" w:hAnsi="Cambria" w:cs="Times New Roman"/>
      <w:i/>
      <w:color w:val="4F81BD"/>
      <w:spacing w:val="15"/>
      <w:sz w:val="24"/>
    </w:rPr>
  </w:style>
  <w:style w:type="paragraph" w:customStyle="1" w:styleId="mane">
    <w:name w:val="mane"/>
    <w:uiPriority w:val="99"/>
    <w:qFormat/>
    <w:rsid w:val="006C0F9D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CTT" w:eastAsia="Times New Roman" w:hAnsi="PragmaticaCTT" w:cs="PragmaticaCTT"/>
      <w:spacing w:val="-15"/>
      <w:sz w:val="18"/>
      <w:szCs w:val="18"/>
      <w:lang w:eastAsia="ru-RU"/>
    </w:rPr>
  </w:style>
  <w:style w:type="character" w:customStyle="1" w:styleId="BodyTextFirstIndent2Char">
    <w:name w:val="Body Text First Indent 2 Char"/>
    <w:basedOn w:val="BodyTextIndentChar2"/>
    <w:uiPriority w:val="99"/>
    <w:qFormat/>
    <w:locked/>
    <w:rsid w:val="006C0F9D"/>
    <w:rPr>
      <w:rFonts w:ascii="PragmaticaCTT" w:hAnsi="PragmaticaCTT" w:cs="Arial"/>
      <w:b/>
      <w:bCs/>
      <w:kern w:val="32"/>
      <w:sz w:val="32"/>
      <w:szCs w:val="32"/>
      <w:lang w:eastAsia="ru-RU"/>
    </w:rPr>
  </w:style>
  <w:style w:type="paragraph" w:customStyle="1" w:styleId="Iniiaiieoaenonionooiii3">
    <w:name w:val="Iniiaiie oaeno n ionooiii 3"/>
    <w:basedOn w:val="a2"/>
    <w:uiPriority w:val="99"/>
    <w:qFormat/>
    <w:rsid w:val="006C0F9D"/>
    <w:pPr>
      <w:overflowPunct w:val="0"/>
      <w:autoSpaceDE w:val="0"/>
      <w:autoSpaceDN w:val="0"/>
      <w:adjustRightInd w:val="0"/>
      <w:snapToGrid/>
      <w:spacing w:before="0" w:after="0" w:line="220" w:lineRule="atLeast"/>
      <w:ind w:firstLine="440"/>
    </w:pPr>
    <w:rPr>
      <w:rFonts w:eastAsia="Times New Roman"/>
      <w:sz w:val="32"/>
    </w:rPr>
  </w:style>
  <w:style w:type="paragraph" w:customStyle="1" w:styleId="aoeao">
    <w:name w:val="aoeao"/>
    <w:basedOn w:val="a2"/>
    <w:uiPriority w:val="99"/>
    <w:qFormat/>
    <w:rsid w:val="006C0F9D"/>
    <w:pPr>
      <w:overflowPunct w:val="0"/>
      <w:autoSpaceDE w:val="0"/>
      <w:autoSpaceDN w:val="0"/>
      <w:adjustRightInd w:val="0"/>
      <w:snapToGrid/>
      <w:spacing w:before="0" w:after="0" w:line="240" w:lineRule="exact"/>
      <w:ind w:left="397" w:hanging="397"/>
      <w:jc w:val="both"/>
    </w:pPr>
    <w:rPr>
      <w:rFonts w:ascii="TimesET" w:eastAsia="Times New Roman" w:hAnsi="TimesET"/>
      <w:kern w:val="28"/>
      <w:sz w:val="20"/>
    </w:rPr>
  </w:style>
  <w:style w:type="paragraph" w:customStyle="1" w:styleId="auiue">
    <w:name w:val="au?iue"/>
    <w:uiPriority w:val="99"/>
    <w:qFormat/>
    <w:rsid w:val="006C0F9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6C0F9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en">
    <w:name w:val="?en"/>
    <w:basedOn w:val="a2"/>
    <w:uiPriority w:val="99"/>
    <w:qFormat/>
    <w:rsid w:val="006C0F9D"/>
    <w:pPr>
      <w:overflowPunct w:val="0"/>
      <w:autoSpaceDE w:val="0"/>
      <w:autoSpaceDN w:val="0"/>
      <w:adjustRightInd w:val="0"/>
      <w:snapToGrid/>
      <w:spacing w:before="120" w:after="120"/>
      <w:jc w:val="center"/>
      <w:textAlignment w:val="baseline"/>
    </w:pPr>
    <w:rPr>
      <w:rFonts w:ascii="TimesET" w:eastAsia="Times New Roman" w:hAnsi="TimesET"/>
      <w:i/>
      <w:sz w:val="18"/>
    </w:rPr>
  </w:style>
  <w:style w:type="paragraph" w:customStyle="1" w:styleId="142">
    <w:name w:val="Стиль 14 пт По ширине"/>
    <w:basedOn w:val="a2"/>
    <w:qFormat/>
    <w:rsid w:val="006C0F9D"/>
    <w:pPr>
      <w:widowControl/>
      <w:snapToGrid/>
      <w:spacing w:before="0" w:after="0"/>
      <w:jc w:val="both"/>
    </w:pPr>
    <w:rPr>
      <w:rFonts w:eastAsia="Times New Roman"/>
      <w:sz w:val="28"/>
    </w:rPr>
  </w:style>
  <w:style w:type="character" w:customStyle="1" w:styleId="BalloonTextChar">
    <w:name w:val="Balloon Text Char"/>
    <w:basedOn w:val="a3"/>
    <w:uiPriority w:val="99"/>
    <w:qFormat/>
    <w:locked/>
    <w:rsid w:val="006C0F9D"/>
    <w:rPr>
      <w:rFonts w:ascii="Tahoma" w:hAnsi="Tahoma" w:cs="Times New Roman"/>
      <w:sz w:val="16"/>
    </w:rPr>
  </w:style>
  <w:style w:type="paragraph" w:customStyle="1" w:styleId="1fb">
    <w:name w:val="абзац1"/>
    <w:basedOn w:val="a2"/>
    <w:uiPriority w:val="99"/>
    <w:qFormat/>
    <w:rsid w:val="006C0F9D"/>
    <w:pPr>
      <w:tabs>
        <w:tab w:val="left" w:pos="1152"/>
      </w:tabs>
      <w:snapToGrid/>
      <w:spacing w:before="0" w:after="0"/>
      <w:ind w:firstLine="431"/>
    </w:pPr>
    <w:rPr>
      <w:rFonts w:ascii="Courier New" w:eastAsia="Times New Roman" w:hAnsi="Courier New"/>
      <w:sz w:val="20"/>
    </w:rPr>
  </w:style>
  <w:style w:type="paragraph" w:customStyle="1" w:styleId="45">
    <w:name w:val="Стиль4"/>
    <w:basedOn w:val="2a"/>
    <w:uiPriority w:val="99"/>
    <w:qFormat/>
    <w:rsid w:val="006C0F9D"/>
    <w:pPr>
      <w:tabs>
        <w:tab w:val="clear" w:pos="643"/>
        <w:tab w:val="left" w:pos="703"/>
      </w:tabs>
      <w:ind w:left="0" w:firstLine="0"/>
      <w:contextualSpacing w:val="0"/>
    </w:pPr>
    <w:rPr>
      <w:sz w:val="20"/>
      <w:szCs w:val="20"/>
    </w:rPr>
  </w:style>
  <w:style w:type="paragraph" w:customStyle="1" w:styleId="54">
    <w:name w:val="Стиль5"/>
    <w:basedOn w:val="a2"/>
    <w:uiPriority w:val="99"/>
    <w:qFormat/>
    <w:rsid w:val="006C0F9D"/>
    <w:pPr>
      <w:widowControl/>
      <w:snapToGrid/>
      <w:spacing w:before="0" w:after="0"/>
    </w:pPr>
    <w:rPr>
      <w:rFonts w:eastAsia="Times New Roman"/>
      <w:sz w:val="20"/>
      <w:szCs w:val="24"/>
    </w:rPr>
  </w:style>
  <w:style w:type="paragraph" w:customStyle="1" w:styleId="63">
    <w:name w:val="Стиль6"/>
    <w:basedOn w:val="a2"/>
    <w:next w:val="afff"/>
    <w:uiPriority w:val="99"/>
    <w:qFormat/>
    <w:rsid w:val="006C0F9D"/>
    <w:pPr>
      <w:widowControl/>
      <w:tabs>
        <w:tab w:val="left" w:pos="851"/>
      </w:tabs>
      <w:snapToGrid/>
      <w:spacing w:before="0" w:after="0"/>
      <w:ind w:left="851" w:hanging="511"/>
    </w:pPr>
    <w:rPr>
      <w:rFonts w:eastAsia="Times New Roman"/>
      <w:sz w:val="20"/>
      <w:szCs w:val="24"/>
    </w:rPr>
  </w:style>
  <w:style w:type="paragraph" w:customStyle="1" w:styleId="74">
    <w:name w:val="Стиль7"/>
    <w:basedOn w:val="10"/>
    <w:uiPriority w:val="99"/>
    <w:qFormat/>
    <w:rsid w:val="006C0F9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right="696"/>
      <w:jc w:val="left"/>
    </w:pPr>
    <w:rPr>
      <w:rFonts w:ascii="Arial" w:hAnsi="Arial"/>
      <w:b/>
      <w:caps/>
      <w:sz w:val="32"/>
      <w:szCs w:val="32"/>
    </w:rPr>
  </w:style>
  <w:style w:type="character" w:customStyle="1" w:styleId="2f6">
    <w:name w:val="Основной текст2"/>
    <w:uiPriority w:val="99"/>
    <w:rsid w:val="006C0F9D"/>
    <w:rPr>
      <w:rFonts w:ascii="Times New Roman" w:hAnsi="Times New Roman"/>
      <w:spacing w:val="0"/>
      <w:sz w:val="21"/>
    </w:rPr>
  </w:style>
  <w:style w:type="paragraph" w:customStyle="1" w:styleId="afffff4">
    <w:name w:val="Диссер"/>
    <w:basedOn w:val="a2"/>
    <w:uiPriority w:val="99"/>
    <w:qFormat/>
    <w:rsid w:val="006C0F9D"/>
    <w:pPr>
      <w:widowControl/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 w:cs="Arial"/>
      <w:sz w:val="28"/>
      <w:szCs w:val="28"/>
    </w:rPr>
  </w:style>
  <w:style w:type="paragraph" w:customStyle="1" w:styleId="main">
    <w:name w:val="main"/>
    <w:basedOn w:val="a2"/>
    <w:uiPriority w:val="99"/>
    <w:qFormat/>
    <w:rsid w:val="006C0F9D"/>
    <w:pPr>
      <w:widowControl/>
      <w:snapToGrid/>
      <w:spacing w:before="0" w:after="0"/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qFormat/>
    <w:rsid w:val="006C0F9D"/>
    <w:pPr>
      <w:widowControl/>
      <w:snapToGrid/>
      <w:spacing w:before="0" w:after="0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Style38">
    <w:name w:val="Style38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235" w:lineRule="exact"/>
      <w:ind w:firstLine="307"/>
      <w:jc w:val="both"/>
    </w:pPr>
    <w:rPr>
      <w:rFonts w:ascii="Franklin Gothic Medium Cond" w:eastAsia="Times New Roman" w:hAnsi="Franklin Gothic Medium Cond"/>
      <w:szCs w:val="24"/>
    </w:rPr>
  </w:style>
  <w:style w:type="paragraph" w:customStyle="1" w:styleId="afffff5">
    <w:name w:val="ненормальный"/>
    <w:basedOn w:val="a2"/>
    <w:uiPriority w:val="99"/>
    <w:qFormat/>
    <w:rsid w:val="006C0F9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FR4">
    <w:name w:val="FR4"/>
    <w:uiPriority w:val="99"/>
    <w:qFormat/>
    <w:rsid w:val="006C0F9D"/>
    <w:pPr>
      <w:spacing w:after="0" w:line="240" w:lineRule="auto"/>
      <w:jc w:val="center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BodyText21">
    <w:name w:val="Body Text 21"/>
    <w:basedOn w:val="a2"/>
    <w:uiPriority w:val="99"/>
    <w:qFormat/>
    <w:rsid w:val="006C0F9D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character" w:customStyle="1" w:styleId="FontStyle573">
    <w:name w:val="Font Style573"/>
    <w:uiPriority w:val="99"/>
    <w:qFormat/>
    <w:rsid w:val="006C0F9D"/>
    <w:rPr>
      <w:rFonts w:ascii="Times New Roman" w:hAnsi="Times New Roman"/>
      <w:i/>
      <w:sz w:val="20"/>
    </w:rPr>
  </w:style>
  <w:style w:type="character" w:customStyle="1" w:styleId="FontStyle115">
    <w:name w:val="Font Style115"/>
    <w:uiPriority w:val="99"/>
    <w:qFormat/>
    <w:rsid w:val="006C0F9D"/>
    <w:rPr>
      <w:rFonts w:ascii="Times New Roman" w:hAnsi="Times New Roman"/>
      <w:sz w:val="28"/>
    </w:rPr>
  </w:style>
  <w:style w:type="character" w:customStyle="1" w:styleId="FontStyle293">
    <w:name w:val="Font Style293"/>
    <w:uiPriority w:val="99"/>
    <w:qFormat/>
    <w:rsid w:val="006C0F9D"/>
    <w:rPr>
      <w:rFonts w:ascii="Times New Roman" w:hAnsi="Times New Roman"/>
      <w:sz w:val="20"/>
    </w:rPr>
  </w:style>
  <w:style w:type="character" w:customStyle="1" w:styleId="FontStyle325">
    <w:name w:val="Font Style325"/>
    <w:uiPriority w:val="99"/>
    <w:qFormat/>
    <w:rsid w:val="006C0F9D"/>
    <w:rPr>
      <w:rFonts w:ascii="Times New Roman" w:hAnsi="Times New Roman"/>
      <w:sz w:val="26"/>
    </w:rPr>
  </w:style>
  <w:style w:type="character" w:customStyle="1" w:styleId="FontStyle219">
    <w:name w:val="Font Style219"/>
    <w:uiPriority w:val="99"/>
    <w:qFormat/>
    <w:rsid w:val="006C0F9D"/>
    <w:rPr>
      <w:rFonts w:ascii="Times New Roman" w:hAnsi="Times New Roman"/>
      <w:b/>
      <w:sz w:val="18"/>
    </w:rPr>
  </w:style>
  <w:style w:type="character" w:customStyle="1" w:styleId="FontStyle207">
    <w:name w:val="Font Style207"/>
    <w:uiPriority w:val="99"/>
    <w:qFormat/>
    <w:rsid w:val="006C0F9D"/>
    <w:rPr>
      <w:rFonts w:ascii="Times New Roman" w:hAnsi="Times New Roman"/>
      <w:i/>
      <w:sz w:val="18"/>
    </w:rPr>
  </w:style>
  <w:style w:type="character" w:customStyle="1" w:styleId="FontStyle574">
    <w:name w:val="Font Style574"/>
    <w:uiPriority w:val="99"/>
    <w:qFormat/>
    <w:rsid w:val="006C0F9D"/>
    <w:rPr>
      <w:rFonts w:ascii="Times New Roman" w:hAnsi="Times New Roman"/>
      <w:b/>
      <w:i/>
      <w:sz w:val="20"/>
    </w:rPr>
  </w:style>
  <w:style w:type="character" w:customStyle="1" w:styleId="FontStyle588">
    <w:name w:val="Font Style588"/>
    <w:uiPriority w:val="99"/>
    <w:qFormat/>
    <w:rsid w:val="006C0F9D"/>
    <w:rPr>
      <w:rFonts w:ascii="Times New Roman" w:hAnsi="Times New Roman"/>
      <w:sz w:val="20"/>
    </w:rPr>
  </w:style>
  <w:style w:type="character" w:customStyle="1" w:styleId="FontStyle117">
    <w:name w:val="Font Style117"/>
    <w:uiPriority w:val="99"/>
    <w:qFormat/>
    <w:rsid w:val="006C0F9D"/>
    <w:rPr>
      <w:rFonts w:ascii="Times New Roman" w:hAnsi="Times New Roman"/>
      <w:i/>
      <w:sz w:val="28"/>
    </w:rPr>
  </w:style>
  <w:style w:type="paragraph" w:customStyle="1" w:styleId="bodytxt">
    <w:name w:val="bodytxt"/>
    <w:basedOn w:val="a2"/>
    <w:uiPriority w:val="99"/>
    <w:qFormat/>
    <w:rsid w:val="006C0F9D"/>
    <w:pPr>
      <w:widowControl/>
      <w:snapToGrid/>
      <w:spacing w:beforeAutospacing="1" w:afterAutospacing="1"/>
    </w:pPr>
    <w:rPr>
      <w:rFonts w:ascii="Tahoma" w:eastAsia="Times New Roman" w:hAnsi="Tahoma" w:cs="Tahoma"/>
      <w:color w:val="111111"/>
      <w:sz w:val="33"/>
      <w:szCs w:val="33"/>
    </w:rPr>
  </w:style>
  <w:style w:type="paragraph" w:customStyle="1" w:styleId="FR5">
    <w:name w:val="FR5"/>
    <w:uiPriority w:val="99"/>
    <w:qFormat/>
    <w:rsid w:val="006C0F9D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0">
    <w:name w:val="Основной текст (40)"/>
    <w:link w:val="401"/>
    <w:uiPriority w:val="99"/>
    <w:qFormat/>
    <w:locked/>
    <w:rsid w:val="006C0F9D"/>
    <w:rPr>
      <w:b/>
      <w:sz w:val="14"/>
      <w:shd w:val="clear" w:color="auto" w:fill="FFFFFF"/>
    </w:rPr>
  </w:style>
  <w:style w:type="paragraph" w:customStyle="1" w:styleId="401">
    <w:name w:val="Основной текст (40)1"/>
    <w:basedOn w:val="a2"/>
    <w:link w:val="400"/>
    <w:uiPriority w:val="99"/>
    <w:qFormat/>
    <w:rsid w:val="006C0F9D"/>
    <w:pPr>
      <w:widowControl/>
      <w:shd w:val="clear" w:color="auto" w:fill="FFFFFF"/>
      <w:snapToGrid/>
      <w:spacing w:before="0" w:after="0" w:line="163" w:lineRule="exact"/>
      <w:jc w:val="both"/>
    </w:pPr>
    <w:rPr>
      <w:rFonts w:asciiTheme="minorHAnsi" w:eastAsiaTheme="minorHAnsi" w:hAnsiTheme="minorHAnsi" w:cstheme="minorBidi"/>
      <w:b/>
      <w:sz w:val="14"/>
      <w:szCs w:val="22"/>
      <w:shd w:val="clear" w:color="auto" w:fill="FFFFFF"/>
      <w:lang w:eastAsia="en-US"/>
    </w:rPr>
  </w:style>
  <w:style w:type="character" w:customStyle="1" w:styleId="143">
    <w:name w:val="Основной текст (14)"/>
    <w:link w:val="1410"/>
    <w:uiPriority w:val="99"/>
    <w:qFormat/>
    <w:locked/>
    <w:rsid w:val="006C0F9D"/>
    <w:rPr>
      <w:b/>
      <w:sz w:val="16"/>
      <w:shd w:val="clear" w:color="auto" w:fill="FFFFFF"/>
    </w:rPr>
  </w:style>
  <w:style w:type="paragraph" w:customStyle="1" w:styleId="1410">
    <w:name w:val="Основной текст (14)1"/>
    <w:basedOn w:val="a2"/>
    <w:link w:val="143"/>
    <w:uiPriority w:val="99"/>
    <w:qFormat/>
    <w:rsid w:val="006C0F9D"/>
    <w:pPr>
      <w:widowControl/>
      <w:shd w:val="clear" w:color="auto" w:fill="FFFFFF"/>
      <w:snapToGrid/>
      <w:spacing w:before="0" w:after="0" w:line="240" w:lineRule="atLeast"/>
    </w:pPr>
    <w:rPr>
      <w:rFonts w:asciiTheme="minorHAnsi" w:eastAsiaTheme="minorHAnsi" w:hAnsiTheme="minorHAnsi" w:cstheme="minorBidi"/>
      <w:b/>
      <w:sz w:val="16"/>
      <w:szCs w:val="22"/>
      <w:shd w:val="clear" w:color="auto" w:fill="FFFFFF"/>
      <w:lang w:eastAsia="en-US"/>
    </w:rPr>
  </w:style>
  <w:style w:type="paragraph" w:customStyle="1" w:styleId="afffff6">
    <w:name w:val="Маркир"/>
    <w:basedOn w:val="a2"/>
    <w:uiPriority w:val="99"/>
    <w:qFormat/>
    <w:rsid w:val="006C0F9D"/>
    <w:pPr>
      <w:widowControl/>
      <w:tabs>
        <w:tab w:val="left" w:pos="369"/>
        <w:tab w:val="left" w:pos="3330"/>
      </w:tabs>
      <w:snapToGrid/>
      <w:spacing w:before="0" w:after="40"/>
      <w:ind w:left="697" w:hanging="357"/>
      <w:jc w:val="both"/>
    </w:pPr>
    <w:rPr>
      <w:rFonts w:eastAsia="Times New Roman"/>
      <w:sz w:val="20"/>
    </w:rPr>
  </w:style>
  <w:style w:type="character" w:customStyle="1" w:styleId="HTMLPreformattedChar">
    <w:name w:val="HTML Preformatted Char"/>
    <w:basedOn w:val="a3"/>
    <w:uiPriority w:val="99"/>
    <w:qFormat/>
    <w:locked/>
    <w:rsid w:val="006C0F9D"/>
    <w:rPr>
      <w:rFonts w:ascii="Courier New" w:hAnsi="Courier New" w:cs="Times New Roman"/>
      <w:lang w:eastAsia="ru-RU"/>
    </w:rPr>
  </w:style>
  <w:style w:type="paragraph" w:customStyle="1" w:styleId="2f7">
    <w:name w:val="обычный2"/>
    <w:basedOn w:val="a2"/>
    <w:uiPriority w:val="99"/>
    <w:qFormat/>
    <w:rsid w:val="006C0F9D"/>
    <w:pPr>
      <w:widowControl/>
      <w:autoSpaceDE w:val="0"/>
      <w:autoSpaceDN w:val="0"/>
      <w:adjustRightInd w:val="0"/>
      <w:snapToGrid/>
      <w:spacing w:before="0" w:after="0" w:line="480" w:lineRule="atLeast"/>
      <w:ind w:firstLine="720"/>
      <w:jc w:val="both"/>
    </w:pPr>
    <w:rPr>
      <w:rFonts w:ascii="Verdana" w:eastAsia="Times New Roman" w:hAnsi="Verdana" w:cs="Verdana"/>
      <w:szCs w:val="24"/>
    </w:rPr>
  </w:style>
  <w:style w:type="paragraph" w:customStyle="1" w:styleId="271">
    <w:name w:val="Основной текст (27)1"/>
    <w:basedOn w:val="a2"/>
    <w:link w:val="270"/>
    <w:uiPriority w:val="99"/>
    <w:qFormat/>
    <w:rsid w:val="006C0F9D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sz w:val="10"/>
      <w:shd w:val="clear" w:color="auto" w:fill="FFFFFF"/>
    </w:rPr>
  </w:style>
  <w:style w:type="character" w:customStyle="1" w:styleId="270">
    <w:name w:val="Основной текст (27)"/>
    <w:link w:val="271"/>
    <w:uiPriority w:val="99"/>
    <w:qFormat/>
    <w:locked/>
    <w:rsid w:val="006C0F9D"/>
    <w:rPr>
      <w:rFonts w:ascii="Garamond" w:eastAsia="Calibri" w:hAnsi="Garamond" w:cs="Times New Roman"/>
      <w:sz w:val="10"/>
      <w:szCs w:val="20"/>
      <w:shd w:val="clear" w:color="auto" w:fill="FFFFFF"/>
      <w:lang w:eastAsia="ru-RU"/>
    </w:rPr>
  </w:style>
  <w:style w:type="paragraph" w:customStyle="1" w:styleId="741">
    <w:name w:val="Основной текст (74)1"/>
    <w:basedOn w:val="a2"/>
    <w:link w:val="740"/>
    <w:uiPriority w:val="99"/>
    <w:qFormat/>
    <w:rsid w:val="006C0F9D"/>
    <w:pPr>
      <w:widowControl/>
      <w:shd w:val="clear" w:color="auto" w:fill="FFFFFF"/>
      <w:snapToGrid/>
      <w:spacing w:before="0" w:after="0" w:line="240" w:lineRule="atLeast"/>
    </w:pPr>
    <w:rPr>
      <w:sz w:val="10"/>
      <w:shd w:val="clear" w:color="auto" w:fill="FFFFFF"/>
    </w:rPr>
  </w:style>
  <w:style w:type="character" w:customStyle="1" w:styleId="740">
    <w:name w:val="Основной текст (74)"/>
    <w:link w:val="741"/>
    <w:uiPriority w:val="99"/>
    <w:qFormat/>
    <w:locked/>
    <w:rsid w:val="006C0F9D"/>
    <w:rPr>
      <w:rFonts w:ascii="Times New Roman" w:eastAsia="Calibri" w:hAnsi="Times New Roman" w:cs="Times New Roman"/>
      <w:sz w:val="10"/>
      <w:szCs w:val="20"/>
      <w:shd w:val="clear" w:color="auto" w:fill="FFFFFF"/>
      <w:lang w:eastAsia="ru-RU"/>
    </w:rPr>
  </w:style>
  <w:style w:type="paragraph" w:customStyle="1" w:styleId="811">
    <w:name w:val="Основной текст (81)1"/>
    <w:basedOn w:val="a2"/>
    <w:link w:val="810"/>
    <w:uiPriority w:val="99"/>
    <w:qFormat/>
    <w:rsid w:val="006C0F9D"/>
    <w:pPr>
      <w:widowControl/>
      <w:shd w:val="clear" w:color="auto" w:fill="FFFFFF"/>
      <w:snapToGrid/>
      <w:spacing w:before="0" w:after="0" w:line="192" w:lineRule="exact"/>
      <w:ind w:firstLine="280"/>
    </w:pPr>
    <w:rPr>
      <w:rFonts w:ascii="Trebuchet MS" w:hAnsi="Trebuchet MS"/>
      <w:b/>
      <w:sz w:val="14"/>
      <w:shd w:val="clear" w:color="auto" w:fill="FFFFFF"/>
    </w:rPr>
  </w:style>
  <w:style w:type="character" w:customStyle="1" w:styleId="810">
    <w:name w:val="Основной текст (81)"/>
    <w:link w:val="811"/>
    <w:uiPriority w:val="99"/>
    <w:qFormat/>
    <w:locked/>
    <w:rsid w:val="006C0F9D"/>
    <w:rPr>
      <w:rFonts w:ascii="Trebuchet MS" w:eastAsia="Calibri" w:hAnsi="Trebuchet MS" w:cs="Times New Roman"/>
      <w:b/>
      <w:sz w:val="14"/>
      <w:szCs w:val="20"/>
      <w:shd w:val="clear" w:color="auto" w:fill="FFFFFF"/>
      <w:lang w:eastAsia="ru-RU"/>
    </w:rPr>
  </w:style>
  <w:style w:type="paragraph" w:customStyle="1" w:styleId="710">
    <w:name w:val="Основной текст (7)1"/>
    <w:basedOn w:val="a2"/>
    <w:link w:val="75"/>
    <w:uiPriority w:val="99"/>
    <w:qFormat/>
    <w:rsid w:val="006C0F9D"/>
    <w:pPr>
      <w:widowControl/>
      <w:shd w:val="clear" w:color="auto" w:fill="FFFFFF"/>
      <w:snapToGrid/>
      <w:spacing w:before="0" w:after="180" w:line="240" w:lineRule="atLeast"/>
    </w:pPr>
    <w:rPr>
      <w:rFonts w:ascii="Century Schoolbook" w:hAnsi="Century Schoolbook"/>
      <w:sz w:val="26"/>
      <w:shd w:val="clear" w:color="auto" w:fill="FFFFFF"/>
    </w:rPr>
  </w:style>
  <w:style w:type="character" w:customStyle="1" w:styleId="75">
    <w:name w:val="Основной текст (7)"/>
    <w:link w:val="710"/>
    <w:uiPriority w:val="99"/>
    <w:qFormat/>
    <w:locked/>
    <w:rsid w:val="006C0F9D"/>
    <w:rPr>
      <w:rFonts w:ascii="Century Schoolbook" w:eastAsia="Calibri" w:hAnsi="Century Schoolbook" w:cs="Times New Roman"/>
      <w:sz w:val="26"/>
      <w:szCs w:val="20"/>
      <w:shd w:val="clear" w:color="auto" w:fill="FFFFFF"/>
      <w:lang w:eastAsia="ru-RU"/>
    </w:rPr>
  </w:style>
  <w:style w:type="paragraph" w:customStyle="1" w:styleId="531">
    <w:name w:val="Основной текст (53)1"/>
    <w:basedOn w:val="a2"/>
    <w:link w:val="530"/>
    <w:uiPriority w:val="99"/>
    <w:qFormat/>
    <w:rsid w:val="006C0F9D"/>
    <w:pPr>
      <w:widowControl/>
      <w:shd w:val="clear" w:color="auto" w:fill="FFFFFF"/>
      <w:snapToGrid/>
      <w:spacing w:before="0" w:after="0" w:line="235" w:lineRule="exact"/>
      <w:jc w:val="both"/>
    </w:pPr>
    <w:rPr>
      <w:rFonts w:ascii="Century Schoolbook" w:hAnsi="Century Schoolbook"/>
      <w:sz w:val="20"/>
      <w:shd w:val="clear" w:color="auto" w:fill="FFFFFF"/>
    </w:rPr>
  </w:style>
  <w:style w:type="character" w:customStyle="1" w:styleId="530">
    <w:name w:val="Основной текст (53)"/>
    <w:link w:val="531"/>
    <w:uiPriority w:val="99"/>
    <w:qFormat/>
    <w:locked/>
    <w:rsid w:val="006C0F9D"/>
    <w:rPr>
      <w:rFonts w:ascii="Century Schoolbook" w:eastAsia="Calibri" w:hAnsi="Century Schoolbook" w:cs="Times New Roman"/>
      <w:sz w:val="20"/>
      <w:szCs w:val="20"/>
      <w:shd w:val="clear" w:color="auto" w:fill="FFFFFF"/>
      <w:lang w:eastAsia="ru-RU"/>
    </w:rPr>
  </w:style>
  <w:style w:type="paragraph" w:customStyle="1" w:styleId="261">
    <w:name w:val="Основной текст (26)1"/>
    <w:basedOn w:val="a2"/>
    <w:link w:val="262"/>
    <w:uiPriority w:val="99"/>
    <w:qFormat/>
    <w:rsid w:val="006C0F9D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b/>
      <w:sz w:val="18"/>
      <w:shd w:val="clear" w:color="auto" w:fill="FFFFFF"/>
    </w:rPr>
  </w:style>
  <w:style w:type="character" w:customStyle="1" w:styleId="262">
    <w:name w:val="Основной текст (26)"/>
    <w:link w:val="261"/>
    <w:uiPriority w:val="99"/>
    <w:qFormat/>
    <w:locked/>
    <w:rsid w:val="006C0F9D"/>
    <w:rPr>
      <w:rFonts w:ascii="Garamond" w:eastAsia="Calibri" w:hAnsi="Garamond" w:cs="Times New Roman"/>
      <w:b/>
      <w:sz w:val="18"/>
      <w:szCs w:val="20"/>
      <w:shd w:val="clear" w:color="auto" w:fill="FFFFFF"/>
      <w:lang w:eastAsia="ru-RU"/>
    </w:rPr>
  </w:style>
  <w:style w:type="paragraph" w:customStyle="1" w:styleId="213">
    <w:name w:val="Подпись к картинке (2)1"/>
    <w:basedOn w:val="a2"/>
    <w:link w:val="2f8"/>
    <w:uiPriority w:val="99"/>
    <w:qFormat/>
    <w:rsid w:val="006C0F9D"/>
    <w:pPr>
      <w:widowControl/>
      <w:shd w:val="clear" w:color="auto" w:fill="FFFFFF"/>
      <w:snapToGrid/>
      <w:spacing w:before="0" w:after="0" w:line="226" w:lineRule="exact"/>
      <w:ind w:hanging="560"/>
    </w:pPr>
    <w:rPr>
      <w:rFonts w:ascii="Garamond" w:hAnsi="Garamond"/>
      <w:shd w:val="clear" w:color="auto" w:fill="FFFFFF"/>
    </w:rPr>
  </w:style>
  <w:style w:type="character" w:customStyle="1" w:styleId="2f8">
    <w:name w:val="Подпись к картинке (2)"/>
    <w:link w:val="213"/>
    <w:uiPriority w:val="99"/>
    <w:qFormat/>
    <w:locked/>
    <w:rsid w:val="006C0F9D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410">
    <w:name w:val="Основной текст (4)1"/>
    <w:basedOn w:val="a2"/>
    <w:link w:val="46"/>
    <w:uiPriority w:val="99"/>
    <w:qFormat/>
    <w:rsid w:val="006C0F9D"/>
    <w:pPr>
      <w:widowControl/>
      <w:shd w:val="clear" w:color="auto" w:fill="FFFFFF"/>
      <w:snapToGrid/>
      <w:spacing w:before="180" w:after="60" w:line="242" w:lineRule="exact"/>
      <w:ind w:hanging="320"/>
    </w:pPr>
    <w:rPr>
      <w:rFonts w:ascii="Garamond" w:hAnsi="Garamond"/>
      <w:shd w:val="clear" w:color="auto" w:fill="FFFFFF"/>
    </w:rPr>
  </w:style>
  <w:style w:type="character" w:customStyle="1" w:styleId="46">
    <w:name w:val="Основной текст (4)"/>
    <w:link w:val="410"/>
    <w:uiPriority w:val="99"/>
    <w:qFormat/>
    <w:locked/>
    <w:rsid w:val="006C0F9D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316">
    <w:name w:val="Основной текст (3)1"/>
    <w:basedOn w:val="a2"/>
    <w:link w:val="3e"/>
    <w:uiPriority w:val="99"/>
    <w:qFormat/>
    <w:rsid w:val="006C0F9D"/>
    <w:pPr>
      <w:widowControl/>
      <w:shd w:val="clear" w:color="auto" w:fill="FFFFFF"/>
      <w:snapToGrid/>
      <w:spacing w:before="300" w:after="180" w:line="240" w:lineRule="atLeast"/>
    </w:pPr>
    <w:rPr>
      <w:rFonts w:ascii="Garamond" w:hAnsi="Garamond"/>
      <w:shd w:val="clear" w:color="auto" w:fill="FFFFFF"/>
    </w:rPr>
  </w:style>
  <w:style w:type="character" w:customStyle="1" w:styleId="3e">
    <w:name w:val="Основной текст (3)"/>
    <w:link w:val="316"/>
    <w:uiPriority w:val="99"/>
    <w:locked/>
    <w:rsid w:val="006C0F9D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character" w:customStyle="1" w:styleId="HTML30">
    <w:name w:val="Стандартный HTML Знак3"/>
    <w:link w:val="HTML8"/>
    <w:uiPriority w:val="99"/>
    <w:qFormat/>
    <w:locked/>
    <w:rsid w:val="006C0F9D"/>
    <w:rPr>
      <w:rFonts w:ascii="Courier New" w:eastAsia="Calibri" w:hAnsi="Courier New" w:cs="Times New Roman"/>
      <w:kern w:val="1"/>
      <w:sz w:val="20"/>
      <w:szCs w:val="20"/>
      <w:lang w:eastAsia="hi-IN" w:bidi="hi-IN"/>
    </w:rPr>
  </w:style>
  <w:style w:type="paragraph" w:customStyle="1" w:styleId="1fc">
    <w:name w:val="обычный1"/>
    <w:basedOn w:val="a2"/>
    <w:uiPriority w:val="99"/>
    <w:qFormat/>
    <w:rsid w:val="006C0F9D"/>
    <w:pPr>
      <w:widowControl/>
      <w:snapToGrid/>
      <w:spacing w:before="0" w:after="0"/>
      <w:ind w:firstLine="720"/>
      <w:jc w:val="both"/>
    </w:pPr>
    <w:rPr>
      <w:rFonts w:eastAsia="Times New Roman"/>
    </w:rPr>
  </w:style>
  <w:style w:type="paragraph" w:customStyle="1" w:styleId="ConsNonformat">
    <w:name w:val="ConsNonformat"/>
    <w:uiPriority w:val="99"/>
    <w:qFormat/>
    <w:rsid w:val="006C0F9D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f9">
    <w:name w:val="заголовок 2"/>
    <w:basedOn w:val="a2"/>
    <w:uiPriority w:val="99"/>
    <w:qFormat/>
    <w:rsid w:val="006C0F9D"/>
    <w:pPr>
      <w:keepNext/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snapToGrid/>
      <w:spacing w:before="0" w:after="0"/>
      <w:ind w:firstLine="851"/>
      <w:textAlignment w:val="baseline"/>
    </w:pPr>
    <w:rPr>
      <w:rFonts w:eastAsia="Times New Roman"/>
      <w:sz w:val="20"/>
    </w:rPr>
  </w:style>
  <w:style w:type="paragraph" w:customStyle="1" w:styleId="300">
    <w:name w:val="Стиль Заголовок 3 + Перед:  0 пт После:  0 пт"/>
    <w:basedOn w:val="30"/>
    <w:uiPriority w:val="99"/>
    <w:qFormat/>
    <w:rsid w:val="006C0F9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240" w:line="360" w:lineRule="auto"/>
      <w:jc w:val="center"/>
    </w:pPr>
    <w:rPr>
      <w:rFonts w:ascii="Times New Roman" w:hAnsi="Times New Roman"/>
      <w:b/>
      <w:bCs/>
      <w:sz w:val="24"/>
      <w:lang w:val="en-US" w:eastAsia="en-US"/>
    </w:rPr>
  </w:style>
  <w:style w:type="paragraph" w:customStyle="1" w:styleId="2fa">
    <w:name w:val="Стиль Заголовок 2 + полужирный"/>
    <w:basedOn w:val="20"/>
    <w:uiPriority w:val="99"/>
    <w:qFormat/>
    <w:rsid w:val="006C0F9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</w:rPr>
  </w:style>
  <w:style w:type="paragraph" w:customStyle="1" w:styleId="1fd">
    <w:name w:val="1 уровень"/>
    <w:basedOn w:val="a2"/>
    <w:uiPriority w:val="99"/>
    <w:qFormat/>
    <w:rsid w:val="006C0F9D"/>
    <w:pPr>
      <w:keepNext/>
      <w:widowControl/>
      <w:snapToGrid/>
      <w:spacing w:before="520" w:after="260"/>
      <w:jc w:val="center"/>
      <w:outlineLvl w:val="0"/>
    </w:pPr>
    <w:rPr>
      <w:rFonts w:eastAsia="Times New Roman"/>
      <w:b/>
      <w:szCs w:val="24"/>
    </w:rPr>
  </w:style>
  <w:style w:type="paragraph" w:customStyle="1" w:styleId="Heading">
    <w:name w:val="Heading"/>
    <w:uiPriority w:val="99"/>
    <w:qFormat/>
    <w:rsid w:val="006C0F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e">
    <w:name w:val="Указатель1"/>
    <w:basedOn w:val="a2"/>
    <w:uiPriority w:val="99"/>
    <w:qFormat/>
    <w:rsid w:val="006C0F9D"/>
    <w:pPr>
      <w:widowControl/>
      <w:suppressLineNumbers/>
      <w:suppressAutoHyphens/>
      <w:snapToGrid/>
      <w:spacing w:before="0" w:after="0"/>
    </w:pPr>
    <w:rPr>
      <w:rFonts w:eastAsia="Times New Roman" w:cs="Mangal"/>
      <w:szCs w:val="24"/>
      <w:lang w:eastAsia="zh-CN"/>
    </w:rPr>
  </w:style>
  <w:style w:type="paragraph" w:customStyle="1" w:styleId="afffff7">
    <w:name w:val="Содержимое таблицы"/>
    <w:basedOn w:val="a2"/>
    <w:uiPriority w:val="99"/>
    <w:qFormat/>
    <w:rsid w:val="006C0F9D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afffff8">
    <w:name w:val="Заголовок таблицы"/>
    <w:basedOn w:val="afffff7"/>
    <w:uiPriority w:val="99"/>
    <w:qFormat/>
    <w:rsid w:val="006C0F9D"/>
    <w:pPr>
      <w:jc w:val="center"/>
    </w:pPr>
    <w:rPr>
      <w:b/>
      <w:bCs/>
    </w:rPr>
  </w:style>
  <w:style w:type="paragraph" w:customStyle="1" w:styleId="1ff">
    <w:name w:val="Стиль Заголовок 1 + не полужирный По левому краю Междустр.интерва..."/>
    <w:basedOn w:val="10"/>
    <w:uiPriority w:val="99"/>
    <w:qFormat/>
    <w:rsid w:val="006C0F9D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2fb">
    <w:name w:val="Стиль Заголовок 2 + не полужирный По левому краю"/>
    <w:basedOn w:val="20"/>
    <w:uiPriority w:val="99"/>
    <w:qFormat/>
    <w:rsid w:val="006C0F9D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214">
    <w:name w:val="Стиль Заголовок 2 + не полужирный По левому краю1"/>
    <w:basedOn w:val="20"/>
    <w:uiPriority w:val="99"/>
    <w:qFormat/>
    <w:rsid w:val="006C0F9D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1ff0">
    <w:name w:val="маркирован_1"/>
    <w:basedOn w:val="a2"/>
    <w:uiPriority w:val="99"/>
    <w:qFormat/>
    <w:rsid w:val="006C0F9D"/>
    <w:pPr>
      <w:adjustRightInd w:val="0"/>
      <w:snapToGrid/>
      <w:spacing w:before="0" w:after="0" w:line="360" w:lineRule="auto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1">
    <w:name w:val="Нумерован_1"/>
    <w:basedOn w:val="a2"/>
    <w:uiPriority w:val="99"/>
    <w:qFormat/>
    <w:rsid w:val="006C0F9D"/>
    <w:pPr>
      <w:tabs>
        <w:tab w:val="left" w:pos="360"/>
      </w:tabs>
      <w:adjustRightInd w:val="0"/>
      <w:snapToGrid/>
      <w:spacing w:before="0" w:after="0" w:line="360" w:lineRule="auto"/>
      <w:ind w:left="36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2">
    <w:name w:val="марк_1"/>
    <w:basedOn w:val="a2"/>
    <w:uiPriority w:val="99"/>
    <w:qFormat/>
    <w:rsid w:val="006C0F9D"/>
    <w:pPr>
      <w:tabs>
        <w:tab w:val="left" w:pos="1440"/>
      </w:tabs>
      <w:adjustRightInd w:val="0"/>
      <w:snapToGrid/>
      <w:spacing w:before="0" w:after="0" w:line="360" w:lineRule="auto"/>
      <w:ind w:left="144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afffff9">
    <w:name w:val="Заг_глав"/>
    <w:basedOn w:val="30"/>
    <w:uiPriority w:val="99"/>
    <w:qFormat/>
    <w:rsid w:val="006C0F9D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spacing w:before="120" w:after="360" w:line="360" w:lineRule="atLeast"/>
      <w:ind w:firstLine="397"/>
      <w:contextualSpacing/>
      <w:jc w:val="center"/>
      <w:textAlignment w:val="baseline"/>
      <w:outlineLvl w:val="9"/>
    </w:pPr>
    <w:rPr>
      <w:rFonts w:ascii="Times New Roman" w:hAnsi="Times New Roman"/>
      <w:b/>
      <w:caps/>
      <w:sz w:val="32"/>
      <w:szCs w:val="28"/>
      <w:lang w:eastAsia="en-US"/>
    </w:rPr>
  </w:style>
  <w:style w:type="paragraph" w:customStyle="1" w:styleId="a">
    <w:name w:val="заг_пар"/>
    <w:basedOn w:val="30"/>
    <w:uiPriority w:val="99"/>
    <w:qFormat/>
    <w:rsid w:val="006C0F9D"/>
    <w:pPr>
      <w:keepNext/>
      <w:widowControl w:val="0"/>
      <w:numPr>
        <w:numId w:val="3"/>
      </w:numPr>
      <w:tabs>
        <w:tab w:val="clear" w:pos="1440"/>
        <w:tab w:val="clear" w:pos="1729"/>
        <w:tab w:val="clear" w:pos="7002"/>
        <w:tab w:val="left" w:pos="360"/>
      </w:tabs>
      <w:autoSpaceDE/>
      <w:autoSpaceDN/>
      <w:spacing w:before="240" w:after="240" w:line="360" w:lineRule="auto"/>
      <w:ind w:left="0" w:firstLine="720"/>
      <w:jc w:val="center"/>
      <w:textAlignment w:val="baseline"/>
    </w:pPr>
    <w:rPr>
      <w:rFonts w:ascii="Times New Roman" w:hAnsi="Times New Roman"/>
      <w:bCs/>
      <w:caps/>
      <w:sz w:val="32"/>
      <w:szCs w:val="32"/>
    </w:rPr>
  </w:style>
  <w:style w:type="paragraph" w:customStyle="1" w:styleId="1">
    <w:name w:val="заголовок 1"/>
    <w:basedOn w:val="a"/>
    <w:uiPriority w:val="99"/>
    <w:qFormat/>
    <w:rsid w:val="006C0F9D"/>
    <w:pPr>
      <w:numPr>
        <w:numId w:val="4"/>
      </w:numPr>
      <w:tabs>
        <w:tab w:val="clear" w:pos="1440"/>
      </w:tabs>
      <w:ind w:left="0" w:firstLine="720"/>
    </w:pPr>
    <w:rPr>
      <w:sz w:val="28"/>
      <w:szCs w:val="28"/>
    </w:rPr>
  </w:style>
  <w:style w:type="paragraph" w:customStyle="1" w:styleId="afffffa">
    <w:name w:val="огл_гл"/>
    <w:basedOn w:val="a2"/>
    <w:uiPriority w:val="99"/>
    <w:qFormat/>
    <w:rsid w:val="006C0F9D"/>
    <w:pPr>
      <w:adjustRightInd w:val="0"/>
      <w:snapToGrid/>
      <w:spacing w:before="0" w:after="0" w:line="360" w:lineRule="auto"/>
      <w:ind w:left="794" w:hanging="794"/>
      <w:jc w:val="both"/>
      <w:textAlignment w:val="baseline"/>
    </w:pPr>
    <w:rPr>
      <w:rFonts w:eastAsia="Times New Roman"/>
      <w:bCs/>
      <w:sz w:val="28"/>
      <w:szCs w:val="28"/>
    </w:rPr>
  </w:style>
  <w:style w:type="paragraph" w:customStyle="1" w:styleId="afffffb">
    <w:name w:val="параг_огл"/>
    <w:basedOn w:val="a2"/>
    <w:uiPriority w:val="99"/>
    <w:qFormat/>
    <w:rsid w:val="006C0F9D"/>
    <w:pPr>
      <w:adjustRightInd w:val="0"/>
      <w:snapToGrid/>
      <w:spacing w:before="0" w:after="0" w:line="360" w:lineRule="auto"/>
      <w:ind w:left="567"/>
      <w:textAlignment w:val="baseline"/>
    </w:pPr>
    <w:rPr>
      <w:rFonts w:eastAsia="Times New Roman"/>
      <w:sz w:val="28"/>
      <w:szCs w:val="28"/>
    </w:rPr>
  </w:style>
  <w:style w:type="paragraph" w:customStyle="1" w:styleId="afffffc">
    <w:name w:val="Стиль параг_огл + По левому краю"/>
    <w:basedOn w:val="afffffb"/>
    <w:uiPriority w:val="99"/>
    <w:qFormat/>
    <w:rsid w:val="006C0F9D"/>
    <w:pPr>
      <w:ind w:left="794"/>
    </w:pPr>
    <w:rPr>
      <w:szCs w:val="20"/>
    </w:rPr>
  </w:style>
  <w:style w:type="paragraph" w:customStyle="1" w:styleId="afffffd">
    <w:name w:val="Наш стиль"/>
    <w:basedOn w:val="a2"/>
    <w:uiPriority w:val="99"/>
    <w:qFormat/>
    <w:rsid w:val="006C0F9D"/>
    <w:pPr>
      <w:widowControl/>
      <w:snapToGrid/>
      <w:spacing w:before="0" w:after="0" w:line="360" w:lineRule="auto"/>
      <w:ind w:firstLine="720"/>
    </w:pPr>
    <w:rPr>
      <w:rFonts w:eastAsia="Times New Roman"/>
    </w:rPr>
  </w:style>
  <w:style w:type="character" w:customStyle="1" w:styleId="1ff3">
    <w:name w:val="Основной текст + Полужирный1"/>
    <w:uiPriority w:val="99"/>
    <w:qFormat/>
    <w:rsid w:val="006C0F9D"/>
    <w:rPr>
      <w:rFonts w:ascii="Times New Roman" w:hAnsi="Times New Roman"/>
      <w:b/>
      <w:sz w:val="20"/>
    </w:rPr>
  </w:style>
  <w:style w:type="character" w:customStyle="1" w:styleId="151">
    <w:name w:val="Знак Знак15"/>
    <w:uiPriority w:val="99"/>
    <w:qFormat/>
    <w:rsid w:val="006C0F9D"/>
    <w:rPr>
      <w:b/>
      <w:sz w:val="28"/>
    </w:rPr>
  </w:style>
  <w:style w:type="character" w:customStyle="1" w:styleId="720">
    <w:name w:val="Знак Знак72"/>
    <w:uiPriority w:val="99"/>
    <w:qFormat/>
    <w:rsid w:val="006C0F9D"/>
    <w:rPr>
      <w:rFonts w:ascii="Times New Roman" w:hAnsi="Times New Roman"/>
      <w:lang w:eastAsia="en-US"/>
    </w:rPr>
  </w:style>
  <w:style w:type="character" w:customStyle="1" w:styleId="r">
    <w:name w:val="r"/>
    <w:uiPriority w:val="99"/>
    <w:qFormat/>
    <w:rsid w:val="006C0F9D"/>
  </w:style>
  <w:style w:type="character" w:customStyle="1" w:styleId="Garamond">
    <w:name w:val="Основной текст + Garamond"/>
    <w:uiPriority w:val="99"/>
    <w:qFormat/>
    <w:rsid w:val="006C0F9D"/>
    <w:rPr>
      <w:rFonts w:ascii="Garamond" w:hAnsi="Garamond"/>
      <w:sz w:val="24"/>
    </w:rPr>
  </w:style>
  <w:style w:type="character" w:customStyle="1" w:styleId="FontStyle278">
    <w:name w:val="Font Style278"/>
    <w:uiPriority w:val="99"/>
    <w:qFormat/>
    <w:rsid w:val="006C0F9D"/>
    <w:rPr>
      <w:rFonts w:ascii="Times New Roman" w:hAnsi="Times New Roman"/>
      <w:color w:val="000000"/>
      <w:sz w:val="22"/>
    </w:rPr>
  </w:style>
  <w:style w:type="character" w:customStyle="1" w:styleId="FontStyle271">
    <w:name w:val="Font Style271"/>
    <w:uiPriority w:val="99"/>
    <w:qFormat/>
    <w:rsid w:val="006C0F9D"/>
    <w:rPr>
      <w:rFonts w:ascii="Times New Roman" w:hAnsi="Times New Roman"/>
      <w:i/>
      <w:color w:val="000000"/>
      <w:sz w:val="22"/>
    </w:rPr>
  </w:style>
  <w:style w:type="paragraph" w:customStyle="1" w:styleId="afffffe">
    <w:name w:val="Êðàòêèé îáðàòíûé àäðåñ"/>
    <w:basedOn w:val="a2"/>
    <w:uiPriority w:val="99"/>
    <w:qFormat/>
    <w:rsid w:val="006C0F9D"/>
    <w:pPr>
      <w:widowControl/>
      <w:snapToGrid/>
      <w:spacing w:before="0" w:after="0"/>
    </w:pPr>
    <w:rPr>
      <w:rFonts w:ascii="MS Sans Serif" w:eastAsia="Times New Roman" w:hAnsi="MS Sans Serif"/>
      <w:sz w:val="20"/>
      <w:lang w:val="en-US"/>
    </w:rPr>
  </w:style>
  <w:style w:type="character" w:customStyle="1" w:styleId="215">
    <w:name w:val="Знак Знак21"/>
    <w:uiPriority w:val="99"/>
    <w:qFormat/>
    <w:locked/>
    <w:rsid w:val="006C0F9D"/>
    <w:rPr>
      <w:b/>
      <w:sz w:val="28"/>
      <w:lang w:val="ru-RU" w:eastAsia="ru-RU"/>
    </w:rPr>
  </w:style>
  <w:style w:type="character" w:customStyle="1" w:styleId="411">
    <w:name w:val="Знак Знак41"/>
    <w:uiPriority w:val="99"/>
    <w:qFormat/>
    <w:locked/>
    <w:rsid w:val="006C0F9D"/>
    <w:rPr>
      <w:rFonts w:ascii="Arial" w:hAnsi="Arial"/>
      <w:b/>
      <w:i/>
      <w:sz w:val="28"/>
      <w:lang w:val="ru-RU" w:eastAsia="en-US"/>
    </w:rPr>
  </w:style>
  <w:style w:type="character" w:customStyle="1" w:styleId="390">
    <w:name w:val="Знак Знак39"/>
    <w:uiPriority w:val="99"/>
    <w:qFormat/>
    <w:locked/>
    <w:rsid w:val="006C0F9D"/>
    <w:rPr>
      <w:b/>
      <w:sz w:val="28"/>
      <w:lang w:val="ru-RU" w:eastAsia="ru-RU"/>
    </w:rPr>
  </w:style>
  <w:style w:type="character" w:customStyle="1" w:styleId="380">
    <w:name w:val="Знак Знак38"/>
    <w:uiPriority w:val="99"/>
    <w:qFormat/>
    <w:locked/>
    <w:rsid w:val="006C0F9D"/>
    <w:rPr>
      <w:b/>
      <w:i/>
      <w:sz w:val="26"/>
      <w:lang w:val="ru-RU" w:eastAsia="ru-RU"/>
    </w:rPr>
  </w:style>
  <w:style w:type="character" w:customStyle="1" w:styleId="370">
    <w:name w:val="Знак Знак37"/>
    <w:uiPriority w:val="99"/>
    <w:qFormat/>
    <w:locked/>
    <w:rsid w:val="006C0F9D"/>
    <w:rPr>
      <w:sz w:val="24"/>
      <w:lang w:val="ru-RU" w:eastAsia="ru-RU"/>
    </w:rPr>
  </w:style>
  <w:style w:type="character" w:customStyle="1" w:styleId="360">
    <w:name w:val="Знак Знак36"/>
    <w:uiPriority w:val="99"/>
    <w:qFormat/>
    <w:locked/>
    <w:rsid w:val="006C0F9D"/>
    <w:rPr>
      <w:sz w:val="24"/>
      <w:lang w:val="ru-RU" w:eastAsia="ru-RU"/>
    </w:rPr>
  </w:style>
  <w:style w:type="character" w:customStyle="1" w:styleId="351">
    <w:name w:val="Знак Знак35"/>
    <w:uiPriority w:val="99"/>
    <w:qFormat/>
    <w:locked/>
    <w:rsid w:val="006C0F9D"/>
    <w:rPr>
      <w:i/>
      <w:sz w:val="24"/>
      <w:lang w:val="ru-RU" w:eastAsia="ru-RU"/>
    </w:rPr>
  </w:style>
  <w:style w:type="character" w:customStyle="1" w:styleId="340">
    <w:name w:val="Знак Знак34"/>
    <w:uiPriority w:val="99"/>
    <w:qFormat/>
    <w:locked/>
    <w:rsid w:val="006C0F9D"/>
    <w:rPr>
      <w:rFonts w:ascii="Arial" w:hAnsi="Arial"/>
      <w:sz w:val="22"/>
      <w:lang w:val="ru-RU" w:eastAsia="ru-RU"/>
    </w:rPr>
  </w:style>
  <w:style w:type="character" w:customStyle="1" w:styleId="HTMLAddressChar2">
    <w:name w:val="HTML Address Char2"/>
    <w:uiPriority w:val="99"/>
    <w:locked/>
    <w:rsid w:val="006C0F9D"/>
    <w:rPr>
      <w:i/>
      <w:sz w:val="24"/>
      <w:lang w:eastAsia="ru-RU"/>
    </w:rPr>
  </w:style>
  <w:style w:type="character" w:customStyle="1" w:styleId="HTMLAddressChar">
    <w:name w:val="HTML Address Char"/>
    <w:basedOn w:val="a3"/>
    <w:uiPriority w:val="99"/>
    <w:qFormat/>
    <w:locked/>
    <w:rsid w:val="006C0F9D"/>
    <w:rPr>
      <w:rFonts w:cs="Times New Roman"/>
      <w:i/>
      <w:sz w:val="24"/>
      <w:lang w:val="ru-RU" w:eastAsia="ru-RU"/>
    </w:rPr>
  </w:style>
  <w:style w:type="character" w:customStyle="1" w:styleId="HTML10">
    <w:name w:val="Адрес HTML Знак1"/>
    <w:basedOn w:val="a3"/>
    <w:uiPriority w:val="99"/>
    <w:qFormat/>
    <w:rsid w:val="006C0F9D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TML120">
    <w:name w:val="Адрес HTML Знак120"/>
    <w:basedOn w:val="a3"/>
    <w:uiPriority w:val="99"/>
    <w:semiHidden/>
    <w:qFormat/>
    <w:rsid w:val="006C0F9D"/>
    <w:rPr>
      <w:rFonts w:cs="Times New Roman"/>
      <w:i/>
      <w:iCs/>
      <w:sz w:val="24"/>
      <w:szCs w:val="24"/>
    </w:rPr>
  </w:style>
  <w:style w:type="character" w:customStyle="1" w:styleId="HTML119">
    <w:name w:val="Адрес HTML Знак119"/>
    <w:basedOn w:val="a3"/>
    <w:uiPriority w:val="99"/>
    <w:semiHidden/>
    <w:qFormat/>
    <w:rsid w:val="006C0F9D"/>
    <w:rPr>
      <w:rFonts w:cs="Times New Roman"/>
      <w:i/>
      <w:iCs/>
      <w:sz w:val="24"/>
      <w:szCs w:val="24"/>
    </w:rPr>
  </w:style>
  <w:style w:type="character" w:customStyle="1" w:styleId="HTML118">
    <w:name w:val="Адрес HTML Знак118"/>
    <w:basedOn w:val="a3"/>
    <w:uiPriority w:val="99"/>
    <w:semiHidden/>
    <w:qFormat/>
    <w:rsid w:val="006C0F9D"/>
    <w:rPr>
      <w:rFonts w:cs="Times New Roman"/>
      <w:i/>
      <w:iCs/>
      <w:sz w:val="24"/>
      <w:szCs w:val="24"/>
    </w:rPr>
  </w:style>
  <w:style w:type="character" w:customStyle="1" w:styleId="HTML117">
    <w:name w:val="Адрес HTML Знак117"/>
    <w:basedOn w:val="a3"/>
    <w:uiPriority w:val="99"/>
    <w:qFormat/>
    <w:rsid w:val="006C0F9D"/>
    <w:rPr>
      <w:rFonts w:cs="Times New Roman"/>
      <w:i/>
      <w:iCs/>
      <w:sz w:val="24"/>
      <w:szCs w:val="24"/>
    </w:rPr>
  </w:style>
  <w:style w:type="character" w:customStyle="1" w:styleId="HTML116">
    <w:name w:val="Адрес HTML Знак116"/>
    <w:basedOn w:val="a3"/>
    <w:uiPriority w:val="99"/>
    <w:semiHidden/>
    <w:qFormat/>
    <w:rsid w:val="006C0F9D"/>
    <w:rPr>
      <w:rFonts w:cs="Times New Roman"/>
      <w:i/>
      <w:iCs/>
      <w:sz w:val="24"/>
      <w:szCs w:val="24"/>
    </w:rPr>
  </w:style>
  <w:style w:type="character" w:customStyle="1" w:styleId="HTML115">
    <w:name w:val="Адрес HTML Знак115"/>
    <w:basedOn w:val="a3"/>
    <w:uiPriority w:val="99"/>
    <w:semiHidden/>
    <w:qFormat/>
    <w:rsid w:val="006C0F9D"/>
    <w:rPr>
      <w:rFonts w:cs="Times New Roman"/>
      <w:i/>
      <w:iCs/>
      <w:sz w:val="24"/>
      <w:szCs w:val="24"/>
    </w:rPr>
  </w:style>
  <w:style w:type="character" w:customStyle="1" w:styleId="HTML114">
    <w:name w:val="Адрес HTML Знак114"/>
    <w:basedOn w:val="a3"/>
    <w:uiPriority w:val="99"/>
    <w:semiHidden/>
    <w:qFormat/>
    <w:rsid w:val="006C0F9D"/>
    <w:rPr>
      <w:rFonts w:cs="Times New Roman"/>
      <w:i/>
      <w:iCs/>
      <w:sz w:val="24"/>
      <w:szCs w:val="24"/>
    </w:rPr>
  </w:style>
  <w:style w:type="character" w:customStyle="1" w:styleId="HTML113">
    <w:name w:val="Адрес HTML Знак113"/>
    <w:basedOn w:val="a3"/>
    <w:uiPriority w:val="99"/>
    <w:semiHidden/>
    <w:qFormat/>
    <w:rsid w:val="006C0F9D"/>
    <w:rPr>
      <w:rFonts w:cs="Times New Roman"/>
      <w:i/>
      <w:iCs/>
      <w:sz w:val="24"/>
      <w:szCs w:val="24"/>
    </w:rPr>
  </w:style>
  <w:style w:type="character" w:customStyle="1" w:styleId="HTML112">
    <w:name w:val="Адрес HTML Знак112"/>
    <w:basedOn w:val="a3"/>
    <w:uiPriority w:val="99"/>
    <w:semiHidden/>
    <w:qFormat/>
    <w:rsid w:val="006C0F9D"/>
    <w:rPr>
      <w:rFonts w:cs="Times New Roman"/>
      <w:i/>
      <w:iCs/>
      <w:sz w:val="24"/>
      <w:szCs w:val="24"/>
    </w:rPr>
  </w:style>
  <w:style w:type="character" w:customStyle="1" w:styleId="HTML111">
    <w:name w:val="Адрес HTML Знак111"/>
    <w:basedOn w:val="a3"/>
    <w:uiPriority w:val="99"/>
    <w:qFormat/>
    <w:rsid w:val="006C0F9D"/>
    <w:rPr>
      <w:rFonts w:cs="Times New Roman"/>
      <w:i/>
      <w:iCs/>
      <w:sz w:val="24"/>
      <w:szCs w:val="24"/>
    </w:rPr>
  </w:style>
  <w:style w:type="character" w:customStyle="1" w:styleId="HTML110">
    <w:name w:val="Адрес HTML Знак110"/>
    <w:basedOn w:val="a3"/>
    <w:uiPriority w:val="99"/>
    <w:semiHidden/>
    <w:qFormat/>
    <w:rsid w:val="006C0F9D"/>
    <w:rPr>
      <w:rFonts w:cs="Times New Roman"/>
      <w:i/>
      <w:iCs/>
      <w:sz w:val="24"/>
      <w:szCs w:val="24"/>
    </w:rPr>
  </w:style>
  <w:style w:type="character" w:customStyle="1" w:styleId="HTML19">
    <w:name w:val="Адрес HTML Знак19"/>
    <w:basedOn w:val="a3"/>
    <w:uiPriority w:val="99"/>
    <w:qFormat/>
    <w:rsid w:val="006C0F9D"/>
    <w:rPr>
      <w:rFonts w:cs="Times New Roman"/>
      <w:i/>
      <w:iCs/>
      <w:sz w:val="24"/>
      <w:szCs w:val="24"/>
    </w:rPr>
  </w:style>
  <w:style w:type="character" w:customStyle="1" w:styleId="HTML18">
    <w:name w:val="Адрес HTML Знак18"/>
    <w:basedOn w:val="a3"/>
    <w:uiPriority w:val="99"/>
    <w:semiHidden/>
    <w:qFormat/>
    <w:rsid w:val="006C0F9D"/>
    <w:rPr>
      <w:rFonts w:cs="Times New Roman"/>
      <w:i/>
      <w:iCs/>
      <w:sz w:val="24"/>
      <w:szCs w:val="24"/>
    </w:rPr>
  </w:style>
  <w:style w:type="character" w:customStyle="1" w:styleId="HTML17">
    <w:name w:val="Адрес HTML Знак17"/>
    <w:basedOn w:val="a3"/>
    <w:uiPriority w:val="99"/>
    <w:semiHidden/>
    <w:qFormat/>
    <w:rsid w:val="006C0F9D"/>
    <w:rPr>
      <w:rFonts w:cs="Times New Roman"/>
      <w:i/>
      <w:iCs/>
      <w:sz w:val="24"/>
      <w:szCs w:val="24"/>
    </w:rPr>
  </w:style>
  <w:style w:type="character" w:customStyle="1" w:styleId="HTML16">
    <w:name w:val="Адрес HTML Знак16"/>
    <w:basedOn w:val="a3"/>
    <w:uiPriority w:val="99"/>
    <w:semiHidden/>
    <w:qFormat/>
    <w:rsid w:val="006C0F9D"/>
    <w:rPr>
      <w:rFonts w:cs="Times New Roman"/>
      <w:i/>
      <w:iCs/>
      <w:sz w:val="24"/>
      <w:szCs w:val="24"/>
    </w:rPr>
  </w:style>
  <w:style w:type="character" w:customStyle="1" w:styleId="HTML15">
    <w:name w:val="Адрес HTML Знак15"/>
    <w:basedOn w:val="a3"/>
    <w:uiPriority w:val="99"/>
    <w:qFormat/>
    <w:rsid w:val="006C0F9D"/>
    <w:rPr>
      <w:rFonts w:cs="Times New Roman"/>
      <w:i/>
      <w:iCs/>
      <w:sz w:val="24"/>
      <w:szCs w:val="24"/>
    </w:rPr>
  </w:style>
  <w:style w:type="character" w:customStyle="1" w:styleId="HTML14">
    <w:name w:val="Адрес HTML Знак14"/>
    <w:basedOn w:val="a3"/>
    <w:uiPriority w:val="99"/>
    <w:qFormat/>
    <w:rsid w:val="006C0F9D"/>
    <w:rPr>
      <w:rFonts w:cs="Times New Roman"/>
      <w:i/>
      <w:iCs/>
      <w:sz w:val="24"/>
      <w:szCs w:val="24"/>
    </w:rPr>
  </w:style>
  <w:style w:type="character" w:customStyle="1" w:styleId="HTML13">
    <w:name w:val="Адрес HTML Знак13"/>
    <w:basedOn w:val="a3"/>
    <w:uiPriority w:val="99"/>
    <w:semiHidden/>
    <w:qFormat/>
    <w:rsid w:val="006C0F9D"/>
    <w:rPr>
      <w:rFonts w:cs="Times New Roman"/>
      <w:i/>
      <w:iCs/>
      <w:sz w:val="24"/>
      <w:szCs w:val="24"/>
    </w:rPr>
  </w:style>
  <w:style w:type="character" w:customStyle="1" w:styleId="HTML12">
    <w:name w:val="Адрес HTML Знак12"/>
    <w:basedOn w:val="a3"/>
    <w:uiPriority w:val="99"/>
    <w:qFormat/>
    <w:rsid w:val="006C0F9D"/>
    <w:rPr>
      <w:rFonts w:cs="Times New Roman"/>
      <w:i/>
      <w:iCs/>
      <w:sz w:val="22"/>
    </w:rPr>
  </w:style>
  <w:style w:type="character" w:customStyle="1" w:styleId="Web">
    <w:name w:val="Обычный (Web) Знак"/>
    <w:uiPriority w:val="99"/>
    <w:qFormat/>
    <w:locked/>
    <w:rsid w:val="006C0F9D"/>
    <w:rPr>
      <w:rFonts w:ascii="Tahoma" w:hAnsi="Tahoma"/>
      <w:sz w:val="16"/>
    </w:rPr>
  </w:style>
  <w:style w:type="character" w:customStyle="1" w:styleId="321">
    <w:name w:val="Знак Знак32"/>
    <w:uiPriority w:val="99"/>
    <w:qFormat/>
    <w:locked/>
    <w:rsid w:val="006C0F9D"/>
    <w:rPr>
      <w:lang w:val="ru-RU" w:eastAsia="ru-RU"/>
    </w:rPr>
  </w:style>
  <w:style w:type="character" w:customStyle="1" w:styleId="317">
    <w:name w:val="Знак Знак31"/>
    <w:uiPriority w:val="99"/>
    <w:qFormat/>
    <w:locked/>
    <w:rsid w:val="006C0F9D"/>
    <w:rPr>
      <w:sz w:val="24"/>
      <w:lang w:val="ru-RU" w:eastAsia="ru-RU"/>
    </w:rPr>
  </w:style>
  <w:style w:type="character" w:customStyle="1" w:styleId="301">
    <w:name w:val="Знак Знак30"/>
    <w:uiPriority w:val="99"/>
    <w:qFormat/>
    <w:locked/>
    <w:rsid w:val="006C0F9D"/>
    <w:rPr>
      <w:sz w:val="24"/>
      <w:lang w:val="ru-RU" w:eastAsia="ru-RU"/>
    </w:rPr>
  </w:style>
  <w:style w:type="character" w:customStyle="1" w:styleId="1ff4">
    <w:name w:val="Знак1 Знак Знак"/>
    <w:uiPriority w:val="99"/>
    <w:qFormat/>
    <w:locked/>
    <w:rsid w:val="006C0F9D"/>
    <w:rPr>
      <w:sz w:val="24"/>
      <w:lang w:val="ru-RU" w:eastAsia="ru-RU"/>
    </w:rPr>
  </w:style>
  <w:style w:type="character" w:customStyle="1" w:styleId="1910">
    <w:name w:val="Знак Знак191"/>
    <w:uiPriority w:val="99"/>
    <w:qFormat/>
    <w:locked/>
    <w:rsid w:val="006C0F9D"/>
    <w:rPr>
      <w:sz w:val="24"/>
      <w:lang w:val="en-US" w:eastAsia="ru-RU"/>
    </w:rPr>
  </w:style>
  <w:style w:type="character" w:customStyle="1" w:styleId="1411">
    <w:name w:val="Знак Знак141"/>
    <w:uiPriority w:val="99"/>
    <w:qFormat/>
    <w:locked/>
    <w:rsid w:val="006C0F9D"/>
    <w:rPr>
      <w:rFonts w:ascii="Cambria" w:hAnsi="Cambria"/>
      <w:i/>
      <w:color w:val="4F81BD"/>
      <w:spacing w:val="15"/>
      <w:sz w:val="24"/>
      <w:lang w:val="ru-RU" w:eastAsia="ru-RU"/>
    </w:rPr>
  </w:style>
  <w:style w:type="character" w:customStyle="1" w:styleId="123">
    <w:name w:val="Знак Знак12"/>
    <w:uiPriority w:val="99"/>
    <w:qFormat/>
    <w:locked/>
    <w:rsid w:val="006C0F9D"/>
    <w:rPr>
      <w:rFonts w:ascii="PragmaticaCTT" w:hAnsi="PragmaticaCTT"/>
      <w:sz w:val="24"/>
      <w:lang w:val="ru-RU" w:eastAsia="ru-RU"/>
    </w:rPr>
  </w:style>
  <w:style w:type="character" w:customStyle="1" w:styleId="2210">
    <w:name w:val="Знак Знак221"/>
    <w:uiPriority w:val="99"/>
    <w:qFormat/>
    <w:locked/>
    <w:rsid w:val="006C0F9D"/>
    <w:rPr>
      <w:color w:val="000000"/>
      <w:sz w:val="24"/>
      <w:lang w:val="ru-RU" w:eastAsia="ru-RU"/>
    </w:rPr>
  </w:style>
  <w:style w:type="character" w:customStyle="1" w:styleId="290">
    <w:name w:val="Знак Знак29"/>
    <w:uiPriority w:val="99"/>
    <w:qFormat/>
    <w:locked/>
    <w:rsid w:val="006C0F9D"/>
    <w:rPr>
      <w:sz w:val="16"/>
      <w:lang w:val="ru-RU" w:eastAsia="ru-RU"/>
    </w:rPr>
  </w:style>
  <w:style w:type="character" w:customStyle="1" w:styleId="2510">
    <w:name w:val="Знак Знак251"/>
    <w:uiPriority w:val="99"/>
    <w:qFormat/>
    <w:locked/>
    <w:rsid w:val="006C0F9D"/>
    <w:rPr>
      <w:sz w:val="24"/>
      <w:lang w:val="ru-RU" w:eastAsia="ru-RU"/>
    </w:rPr>
  </w:style>
  <w:style w:type="character" w:customStyle="1" w:styleId="280">
    <w:name w:val="Знак Знак28"/>
    <w:uiPriority w:val="99"/>
    <w:qFormat/>
    <w:locked/>
    <w:rsid w:val="006C0F9D"/>
    <w:rPr>
      <w:sz w:val="16"/>
      <w:lang w:val="ru-RU" w:eastAsia="ru-RU"/>
    </w:rPr>
  </w:style>
  <w:style w:type="character" w:customStyle="1" w:styleId="272">
    <w:name w:val="Знак Знак27"/>
    <w:uiPriority w:val="99"/>
    <w:qFormat/>
    <w:locked/>
    <w:rsid w:val="006C0F9D"/>
    <w:rPr>
      <w:rFonts w:ascii="Courier New" w:hAnsi="Courier New"/>
      <w:lang w:val="ru-RU" w:eastAsia="ru-RU"/>
    </w:rPr>
  </w:style>
  <w:style w:type="character" w:customStyle="1" w:styleId="1810">
    <w:name w:val="Знак Знак181"/>
    <w:uiPriority w:val="99"/>
    <w:qFormat/>
    <w:locked/>
    <w:rsid w:val="006C0F9D"/>
    <w:rPr>
      <w:b/>
      <w:lang w:val="ru-RU" w:eastAsia="ru-RU"/>
    </w:rPr>
  </w:style>
  <w:style w:type="character" w:customStyle="1" w:styleId="201">
    <w:name w:val="Знак Знак201"/>
    <w:uiPriority w:val="99"/>
    <w:qFormat/>
    <w:locked/>
    <w:rsid w:val="006C0F9D"/>
    <w:rPr>
      <w:rFonts w:ascii="Tahoma" w:hAnsi="Tahoma"/>
      <w:sz w:val="16"/>
      <w:lang w:val="ru-RU" w:eastAsia="ru-RU"/>
    </w:rPr>
  </w:style>
  <w:style w:type="paragraph" w:customStyle="1" w:styleId="2fc">
    <w:name w:val="Знак Знак Знак Знак Знак Знак2"/>
    <w:basedOn w:val="a2"/>
    <w:uiPriority w:val="99"/>
    <w:qFormat/>
    <w:rsid w:val="006C0F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1">
    <w:name w:val="Темы Знак"/>
    <w:link w:val="affff0"/>
    <w:uiPriority w:val="99"/>
    <w:qFormat/>
    <w:locked/>
    <w:rsid w:val="006C0F9D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affffff">
    <w:name w:val="Основной текст_"/>
    <w:link w:val="1ff5"/>
    <w:qFormat/>
    <w:locked/>
    <w:rsid w:val="006C0F9D"/>
    <w:rPr>
      <w:rFonts w:ascii="Arial" w:hAnsi="Arial"/>
      <w:sz w:val="19"/>
      <w:shd w:val="clear" w:color="auto" w:fill="FFFFFF"/>
    </w:rPr>
  </w:style>
  <w:style w:type="paragraph" w:customStyle="1" w:styleId="1ff5">
    <w:name w:val="Основной текст1"/>
    <w:basedOn w:val="a2"/>
    <w:link w:val="affffff"/>
    <w:qFormat/>
    <w:rsid w:val="006C0F9D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Theme="minorHAnsi" w:hAnsi="Arial" w:cstheme="minorBidi"/>
      <w:sz w:val="19"/>
      <w:szCs w:val="22"/>
      <w:shd w:val="clear" w:color="auto" w:fill="FFFFFF"/>
      <w:lang w:eastAsia="en-US"/>
    </w:rPr>
  </w:style>
  <w:style w:type="paragraph" w:customStyle="1" w:styleId="2TimesNewRoman1200">
    <w:name w:val="Стиль Заголовок 2 + (латиница) Times New Roman 12 пт Перед:  0 пт..."/>
    <w:basedOn w:val="20"/>
    <w:uiPriority w:val="99"/>
    <w:qFormat/>
    <w:rsid w:val="006C0F9D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bCs/>
      <w:kern w:val="32"/>
      <w:sz w:val="24"/>
    </w:rPr>
  </w:style>
  <w:style w:type="paragraph" w:customStyle="1" w:styleId="Style24">
    <w:name w:val="Style24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paragraph" w:customStyle="1" w:styleId="2TimesNewRoman0">
    <w:name w:val="Стиль заголовок 2 + Times New Roman полужирный Первая строка:  0..."/>
    <w:basedOn w:val="2f9"/>
    <w:uiPriority w:val="99"/>
    <w:qFormat/>
    <w:rsid w:val="006C0F9D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overflowPunct/>
      <w:spacing w:before="24" w:after="16" w:line="190" w:lineRule="atLeast"/>
      <w:ind w:firstLine="454"/>
      <w:jc w:val="center"/>
      <w:textAlignment w:val="auto"/>
    </w:pPr>
    <w:rPr>
      <w:b/>
      <w:bCs/>
      <w:sz w:val="24"/>
      <w:szCs w:val="24"/>
    </w:rPr>
  </w:style>
  <w:style w:type="character" w:customStyle="1" w:styleId="1f">
    <w:name w:val="Стиль1 Знак"/>
    <w:link w:val="1e"/>
    <w:uiPriority w:val="99"/>
    <w:qFormat/>
    <w:locked/>
    <w:rsid w:val="006C0F9D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0">
    <w:name w:val="Стиль По ширине"/>
    <w:basedOn w:val="a2"/>
    <w:uiPriority w:val="99"/>
    <w:qFormat/>
    <w:rsid w:val="006C0F9D"/>
    <w:pPr>
      <w:widowControl/>
      <w:snapToGrid/>
      <w:spacing w:before="0" w:after="0" w:line="312" w:lineRule="auto"/>
      <w:ind w:firstLine="454"/>
      <w:jc w:val="both"/>
    </w:pPr>
    <w:rPr>
      <w:rFonts w:eastAsia="Times New Roman"/>
      <w:szCs w:val="24"/>
    </w:rPr>
  </w:style>
  <w:style w:type="paragraph" w:customStyle="1" w:styleId="Style53">
    <w:name w:val="Style53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197" w:lineRule="exact"/>
      <w:ind w:firstLine="456"/>
      <w:jc w:val="both"/>
    </w:pPr>
    <w:rPr>
      <w:rFonts w:ascii="Palatino Linotype" w:eastAsia="Times New Roman" w:hAnsi="Palatino Linotype"/>
      <w:szCs w:val="24"/>
    </w:rPr>
  </w:style>
  <w:style w:type="paragraph" w:customStyle="1" w:styleId="Style57">
    <w:name w:val="Style57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216" w:lineRule="exact"/>
      <w:jc w:val="both"/>
    </w:pPr>
    <w:rPr>
      <w:rFonts w:ascii="Palatino Linotype" w:eastAsia="Times New Roman" w:hAnsi="Palatino Linotype"/>
      <w:szCs w:val="24"/>
    </w:rPr>
  </w:style>
  <w:style w:type="paragraph" w:customStyle="1" w:styleId="Style35">
    <w:name w:val="Style35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197" w:lineRule="exact"/>
      <w:ind w:firstLine="442"/>
      <w:jc w:val="both"/>
    </w:pPr>
    <w:rPr>
      <w:rFonts w:ascii="Palatino Linotype" w:eastAsia="Times New Roman" w:hAnsi="Palatino Linotype"/>
      <w:szCs w:val="24"/>
    </w:rPr>
  </w:style>
  <w:style w:type="paragraph" w:customStyle="1" w:styleId="Style37">
    <w:name w:val="Style37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221" w:lineRule="exact"/>
      <w:ind w:firstLine="221"/>
      <w:jc w:val="both"/>
    </w:pPr>
    <w:rPr>
      <w:rFonts w:ascii="Palatino Linotype" w:eastAsia="Times New Roman" w:hAnsi="Palatino Linotype"/>
      <w:szCs w:val="24"/>
    </w:rPr>
  </w:style>
  <w:style w:type="paragraph" w:customStyle="1" w:styleId="Style31">
    <w:name w:val="Style31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/>
    </w:pPr>
    <w:rPr>
      <w:rFonts w:ascii="Palatino Linotype" w:eastAsia="Times New Roman" w:hAnsi="Palatino Linotype"/>
      <w:szCs w:val="24"/>
    </w:rPr>
  </w:style>
  <w:style w:type="paragraph" w:customStyle="1" w:styleId="2Arial12">
    <w:name w:val="Стиль Заголовок 2 + Arial полужирный курсив Перед:  12 пт После..."/>
    <w:basedOn w:val="20"/>
    <w:uiPriority w:val="99"/>
    <w:qFormat/>
    <w:rsid w:val="006C0F9D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iCs/>
      <w:sz w:val="24"/>
    </w:rPr>
  </w:style>
  <w:style w:type="paragraph" w:customStyle="1" w:styleId="2Arial0">
    <w:name w:val="Стиль Заголовок 2 + Arial полужирный Слева:  0 см Первая строка:..."/>
    <w:basedOn w:val="20"/>
    <w:uiPriority w:val="99"/>
    <w:qFormat/>
    <w:rsid w:val="006C0F9D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sz w:val="24"/>
    </w:rPr>
  </w:style>
  <w:style w:type="character" w:customStyle="1" w:styleId="ConsNormal0">
    <w:name w:val="ConsNormal Знак"/>
    <w:link w:val="ConsNormal"/>
    <w:uiPriority w:val="99"/>
    <w:qFormat/>
    <w:locked/>
    <w:rsid w:val="006C0F9D"/>
    <w:rPr>
      <w:rFonts w:ascii="Arial" w:eastAsia="Calibri" w:hAnsi="Arial" w:cs="Times New Roman"/>
      <w:lang w:eastAsia="ru-RU"/>
    </w:rPr>
  </w:style>
  <w:style w:type="character" w:customStyle="1" w:styleId="223">
    <w:name w:val="Основной текст (22)_"/>
    <w:link w:val="224"/>
    <w:uiPriority w:val="99"/>
    <w:qFormat/>
    <w:locked/>
    <w:rsid w:val="006C0F9D"/>
    <w:rPr>
      <w:rFonts w:ascii="Century Schoolbook" w:hAnsi="Century Schoolbook"/>
      <w:sz w:val="21"/>
      <w:shd w:val="clear" w:color="auto" w:fill="FFFFFF"/>
    </w:rPr>
  </w:style>
  <w:style w:type="paragraph" w:customStyle="1" w:styleId="224">
    <w:name w:val="Основной текст (22)"/>
    <w:basedOn w:val="a2"/>
    <w:link w:val="223"/>
    <w:uiPriority w:val="99"/>
    <w:qFormat/>
    <w:rsid w:val="006C0F9D"/>
    <w:pPr>
      <w:widowControl/>
      <w:shd w:val="clear" w:color="auto" w:fill="FFFFFF"/>
      <w:snapToGrid/>
      <w:spacing w:before="540" w:after="120" w:line="238" w:lineRule="exact"/>
      <w:ind w:hanging="480"/>
      <w:jc w:val="both"/>
    </w:pPr>
    <w:rPr>
      <w:rFonts w:ascii="Century Schoolbook" w:eastAsiaTheme="minorHAnsi" w:hAnsi="Century Schoolbook" w:cstheme="minorBidi"/>
      <w:sz w:val="21"/>
      <w:szCs w:val="22"/>
      <w:shd w:val="clear" w:color="auto" w:fill="FFFFFF"/>
      <w:lang w:eastAsia="en-US"/>
    </w:rPr>
  </w:style>
  <w:style w:type="paragraph" w:customStyle="1" w:styleId="341">
    <w:name w:val="Основной текст34"/>
    <w:basedOn w:val="a2"/>
    <w:uiPriority w:val="99"/>
    <w:qFormat/>
    <w:rsid w:val="006C0F9D"/>
    <w:pPr>
      <w:widowControl/>
      <w:shd w:val="clear" w:color="auto" w:fill="FFFFFF"/>
      <w:snapToGrid/>
      <w:spacing w:before="480" w:after="120" w:line="284" w:lineRule="exact"/>
      <w:ind w:hanging="1620"/>
      <w:jc w:val="both"/>
    </w:pPr>
    <w:rPr>
      <w:rFonts w:ascii="Arial" w:eastAsia="Times New Roman" w:hAnsi="Arial" w:cs="Arial"/>
      <w:color w:val="000000"/>
      <w:sz w:val="19"/>
      <w:szCs w:val="19"/>
    </w:rPr>
  </w:style>
  <w:style w:type="character" w:customStyle="1" w:styleId="136">
    <w:name w:val="Основной текст (13)_"/>
    <w:link w:val="137"/>
    <w:uiPriority w:val="99"/>
    <w:qFormat/>
    <w:locked/>
    <w:rsid w:val="006C0F9D"/>
    <w:rPr>
      <w:rFonts w:ascii="Century Schoolbook" w:hAnsi="Century Schoolbook"/>
      <w:sz w:val="18"/>
      <w:shd w:val="clear" w:color="auto" w:fill="FFFFFF"/>
    </w:rPr>
  </w:style>
  <w:style w:type="paragraph" w:customStyle="1" w:styleId="137">
    <w:name w:val="Основной текст (13)"/>
    <w:basedOn w:val="a2"/>
    <w:link w:val="136"/>
    <w:uiPriority w:val="99"/>
    <w:qFormat/>
    <w:rsid w:val="006C0F9D"/>
    <w:pPr>
      <w:widowControl/>
      <w:shd w:val="clear" w:color="auto" w:fill="FFFFFF"/>
      <w:snapToGrid/>
      <w:spacing w:before="480" w:after="300" w:line="240" w:lineRule="atLeast"/>
      <w:ind w:hanging="420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92">
    <w:name w:val="Основной текст (9)_"/>
    <w:link w:val="93"/>
    <w:uiPriority w:val="99"/>
    <w:qFormat/>
    <w:locked/>
    <w:rsid w:val="006C0F9D"/>
    <w:rPr>
      <w:rFonts w:ascii="Century Schoolbook" w:hAnsi="Century Schoolbook"/>
      <w:sz w:val="18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qFormat/>
    <w:rsid w:val="006C0F9D"/>
    <w:pPr>
      <w:widowControl/>
      <w:shd w:val="clear" w:color="auto" w:fill="FFFFFF"/>
      <w:snapToGrid/>
      <w:spacing w:before="120" w:after="240" w:line="240" w:lineRule="atLeast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3f">
    <w:name w:val="Основной текст (3)_"/>
    <w:uiPriority w:val="99"/>
    <w:qFormat/>
    <w:locked/>
    <w:rsid w:val="006C0F9D"/>
    <w:rPr>
      <w:rFonts w:ascii="Century Schoolbook" w:hAnsi="Century Schoolbook"/>
      <w:sz w:val="18"/>
      <w:shd w:val="clear" w:color="auto" w:fill="FFFFFF"/>
    </w:rPr>
  </w:style>
  <w:style w:type="paragraph" w:customStyle="1" w:styleId="2Arial1">
    <w:name w:val="Заголовок 2  Arial"/>
    <w:basedOn w:val="20"/>
    <w:uiPriority w:val="99"/>
    <w:qFormat/>
    <w:rsid w:val="006C0F9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120"/>
      <w:jc w:val="left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1ff6">
    <w:name w:val="Заголовок 1  Междустр.интервал:  одинарный"/>
    <w:basedOn w:val="10"/>
    <w:uiPriority w:val="99"/>
    <w:qFormat/>
    <w:rsid w:val="006C0F9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</w:pPr>
    <w:rPr>
      <w:rFonts w:ascii="Arial" w:hAnsi="Arial" w:cs="Arial"/>
      <w:b/>
      <w:bCs/>
      <w:caps/>
      <w:kern w:val="32"/>
      <w:sz w:val="32"/>
      <w:szCs w:val="32"/>
      <w:lang w:eastAsia="en-US"/>
    </w:rPr>
  </w:style>
  <w:style w:type="paragraph" w:customStyle="1" w:styleId="article">
    <w:name w:val="articl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1">
    <w:name w:val="Без интервала Знак"/>
    <w:link w:val="94"/>
    <w:uiPriority w:val="99"/>
    <w:qFormat/>
    <w:locked/>
    <w:rsid w:val="006C0F9D"/>
    <w:rPr>
      <w:lang w:val="en-US"/>
    </w:rPr>
  </w:style>
  <w:style w:type="paragraph" w:customStyle="1" w:styleId="94">
    <w:name w:val="Без интервала9"/>
    <w:link w:val="affffff1"/>
    <w:uiPriority w:val="99"/>
    <w:rsid w:val="006C0F9D"/>
    <w:pPr>
      <w:spacing w:before="100" w:beforeAutospacing="1" w:after="100" w:afterAutospacing="1" w:line="240" w:lineRule="auto"/>
    </w:pPr>
    <w:rPr>
      <w:lang w:val="en-US"/>
    </w:rPr>
  </w:style>
  <w:style w:type="paragraph" w:styleId="affffff2">
    <w:name w:val="No Spacing"/>
    <w:link w:val="64"/>
    <w:uiPriority w:val="99"/>
    <w:qFormat/>
    <w:rsid w:val="006C0F9D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220">
    <w:name w:val="Знак1 Знак Знак22"/>
    <w:uiPriority w:val="99"/>
    <w:qFormat/>
    <w:locked/>
    <w:rsid w:val="006C0F9D"/>
    <w:rPr>
      <w:sz w:val="24"/>
    </w:rPr>
  </w:style>
  <w:style w:type="paragraph" w:styleId="2fd">
    <w:name w:val="Quote"/>
    <w:basedOn w:val="a2"/>
    <w:next w:val="a2"/>
    <w:link w:val="241"/>
    <w:uiPriority w:val="99"/>
    <w:qFormat/>
    <w:rsid w:val="006C0F9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character" w:customStyle="1" w:styleId="2fe">
    <w:name w:val="Цитата 2 Знак"/>
    <w:basedOn w:val="a3"/>
    <w:link w:val="281"/>
    <w:uiPriority w:val="99"/>
    <w:qFormat/>
    <w:rsid w:val="006C0F9D"/>
    <w:rPr>
      <w:rFonts w:ascii="Times New Roman" w:eastAsia="Calibri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QuoteChar">
    <w:name w:val="Quote Char"/>
    <w:basedOn w:val="a3"/>
    <w:link w:val="2110"/>
    <w:uiPriority w:val="99"/>
    <w:qFormat/>
    <w:locked/>
    <w:rsid w:val="006C0F9D"/>
    <w:rPr>
      <w:rFonts w:cs="Times New Roman"/>
      <w:i/>
      <w:color w:val="000000"/>
      <w:sz w:val="24"/>
    </w:rPr>
  </w:style>
  <w:style w:type="paragraph" w:customStyle="1" w:styleId="2110">
    <w:name w:val="Цитата 211"/>
    <w:basedOn w:val="a2"/>
    <w:next w:val="a2"/>
    <w:link w:val="QuoteChar"/>
    <w:uiPriority w:val="99"/>
    <w:rsid w:val="006C0F9D"/>
    <w:pPr>
      <w:widowControl/>
      <w:snapToGrid/>
      <w:spacing w:before="0" w:after="0"/>
    </w:pPr>
    <w:rPr>
      <w:rFonts w:asciiTheme="minorHAnsi" w:eastAsiaTheme="minorHAnsi" w:hAnsiTheme="minorHAnsi"/>
      <w:i/>
      <w:color w:val="000000"/>
      <w:szCs w:val="22"/>
      <w:lang w:eastAsia="en-US"/>
    </w:rPr>
  </w:style>
  <w:style w:type="character" w:customStyle="1" w:styleId="241">
    <w:name w:val="Цитата 2 Знак4"/>
    <w:basedOn w:val="a3"/>
    <w:link w:val="2fd"/>
    <w:uiPriority w:val="99"/>
    <w:locked/>
    <w:rsid w:val="006C0F9D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IntenseQuoteChar7">
    <w:name w:val="Intense Quote Char7"/>
    <w:uiPriority w:val="99"/>
    <w:locked/>
    <w:rsid w:val="006C0F9D"/>
    <w:rPr>
      <w:rFonts w:ascii="Calibri" w:hAnsi="Calibri"/>
      <w:b/>
      <w:i/>
      <w:color w:val="4F81BD"/>
      <w:sz w:val="24"/>
    </w:rPr>
  </w:style>
  <w:style w:type="character" w:customStyle="1" w:styleId="510">
    <w:name w:val="Знак5 Знак Знак1"/>
    <w:uiPriority w:val="99"/>
    <w:locked/>
    <w:rsid w:val="006C0F9D"/>
    <w:rPr>
      <w:sz w:val="16"/>
      <w:lang w:val="ru-RU" w:eastAsia="ru-RU"/>
    </w:rPr>
  </w:style>
  <w:style w:type="character" w:customStyle="1" w:styleId="125">
    <w:name w:val="Знак1 Знак Знак25"/>
    <w:uiPriority w:val="99"/>
    <w:qFormat/>
    <w:locked/>
    <w:rsid w:val="006C0F9D"/>
    <w:rPr>
      <w:sz w:val="24"/>
    </w:rPr>
  </w:style>
  <w:style w:type="character" w:customStyle="1" w:styleId="124">
    <w:name w:val="Знак1 Знак Знак24"/>
    <w:uiPriority w:val="99"/>
    <w:qFormat/>
    <w:locked/>
    <w:rsid w:val="006C0F9D"/>
    <w:rPr>
      <w:sz w:val="24"/>
    </w:rPr>
  </w:style>
  <w:style w:type="character" w:customStyle="1" w:styleId="1230">
    <w:name w:val="Знак1 Знак Знак23"/>
    <w:uiPriority w:val="99"/>
    <w:qFormat/>
    <w:locked/>
    <w:rsid w:val="006C0F9D"/>
    <w:rPr>
      <w:sz w:val="24"/>
    </w:rPr>
  </w:style>
  <w:style w:type="character" w:customStyle="1" w:styleId="216">
    <w:name w:val="Цитата 2 Знак1"/>
    <w:basedOn w:val="a3"/>
    <w:uiPriority w:val="99"/>
    <w:qFormat/>
    <w:rsid w:val="006C0F9D"/>
    <w:rPr>
      <w:rFonts w:cs="Times New Roman"/>
      <w:i/>
      <w:iCs/>
      <w:color w:val="404040"/>
      <w:sz w:val="24"/>
      <w:szCs w:val="24"/>
    </w:rPr>
  </w:style>
  <w:style w:type="paragraph" w:customStyle="1" w:styleId="p12">
    <w:name w:val="p12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styleId="affffff3">
    <w:name w:val="Intense Quote"/>
    <w:basedOn w:val="a2"/>
    <w:next w:val="a2"/>
    <w:link w:val="47"/>
    <w:uiPriority w:val="99"/>
    <w:qFormat/>
    <w:rsid w:val="006C0F9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affffff4">
    <w:name w:val="Выделенная цитата Знак"/>
    <w:basedOn w:val="a3"/>
    <w:link w:val="82"/>
    <w:uiPriority w:val="99"/>
    <w:qFormat/>
    <w:rsid w:val="006C0F9D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IntenseQuoteChar">
    <w:name w:val="Intense Quote Char"/>
    <w:basedOn w:val="a3"/>
    <w:link w:val="11e"/>
    <w:uiPriority w:val="99"/>
    <w:qFormat/>
    <w:locked/>
    <w:rsid w:val="006C0F9D"/>
    <w:rPr>
      <w:rFonts w:cs="Times New Roman"/>
      <w:b/>
      <w:i/>
      <w:color w:val="4F81BD"/>
      <w:sz w:val="24"/>
    </w:rPr>
  </w:style>
  <w:style w:type="paragraph" w:customStyle="1" w:styleId="11e">
    <w:name w:val="Выделенная цитата11"/>
    <w:basedOn w:val="a2"/>
    <w:next w:val="a2"/>
    <w:link w:val="IntenseQuoteChar"/>
    <w:uiPriority w:val="99"/>
    <w:rsid w:val="006C0F9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/>
      <w:b/>
      <w:i/>
      <w:color w:val="4F81BD"/>
      <w:szCs w:val="22"/>
      <w:lang w:eastAsia="en-US"/>
    </w:rPr>
  </w:style>
  <w:style w:type="character" w:customStyle="1" w:styleId="47">
    <w:name w:val="Выделенная цитата Знак4"/>
    <w:basedOn w:val="a3"/>
    <w:link w:val="affffff3"/>
    <w:uiPriority w:val="99"/>
    <w:locked/>
    <w:rsid w:val="006C0F9D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1ff7">
    <w:name w:val="Выделенная цитата Знак1"/>
    <w:basedOn w:val="a3"/>
    <w:uiPriority w:val="99"/>
    <w:qFormat/>
    <w:rsid w:val="006C0F9D"/>
    <w:rPr>
      <w:rFonts w:ascii="Times New Roman" w:hAnsi="Times New Roman" w:cs="Times New Roman"/>
      <w:i/>
      <w:iCs/>
      <w:color w:val="5B9BD5"/>
      <w:sz w:val="24"/>
      <w:szCs w:val="24"/>
      <w:lang w:eastAsia="ru-RU"/>
    </w:rPr>
  </w:style>
  <w:style w:type="character" w:customStyle="1" w:styleId="1201">
    <w:name w:val="Выделенная цитата Знак120"/>
    <w:basedOn w:val="a3"/>
    <w:uiPriority w:val="99"/>
    <w:qFormat/>
    <w:rsid w:val="006C0F9D"/>
    <w:rPr>
      <w:rFonts w:cs="Times New Roman"/>
      <w:i/>
      <w:iCs/>
      <w:color w:val="5B9BD5"/>
      <w:sz w:val="24"/>
      <w:szCs w:val="24"/>
    </w:rPr>
  </w:style>
  <w:style w:type="character" w:customStyle="1" w:styleId="1190">
    <w:name w:val="Выделенная цитата Знак119"/>
    <w:basedOn w:val="a3"/>
    <w:uiPriority w:val="99"/>
    <w:qFormat/>
    <w:rsid w:val="006C0F9D"/>
    <w:rPr>
      <w:rFonts w:cs="Times New Roman"/>
      <w:i/>
      <w:iCs/>
      <w:color w:val="5B9BD5"/>
      <w:sz w:val="24"/>
      <w:szCs w:val="24"/>
    </w:rPr>
  </w:style>
  <w:style w:type="character" w:customStyle="1" w:styleId="1180">
    <w:name w:val="Выделенная цитата Знак118"/>
    <w:basedOn w:val="a3"/>
    <w:uiPriority w:val="99"/>
    <w:qFormat/>
    <w:rsid w:val="006C0F9D"/>
    <w:rPr>
      <w:rFonts w:cs="Times New Roman"/>
      <w:i/>
      <w:iCs/>
      <w:color w:val="5B9BD5"/>
      <w:sz w:val="24"/>
      <w:szCs w:val="24"/>
    </w:rPr>
  </w:style>
  <w:style w:type="character" w:customStyle="1" w:styleId="1170">
    <w:name w:val="Выделенная цитата Знак117"/>
    <w:basedOn w:val="a3"/>
    <w:uiPriority w:val="99"/>
    <w:qFormat/>
    <w:rsid w:val="006C0F9D"/>
    <w:rPr>
      <w:rFonts w:cs="Times New Roman"/>
      <w:i/>
      <w:iCs/>
      <w:color w:val="5B9BD5"/>
      <w:sz w:val="24"/>
      <w:szCs w:val="24"/>
    </w:rPr>
  </w:style>
  <w:style w:type="character" w:customStyle="1" w:styleId="1160">
    <w:name w:val="Выделенная цитата Знак116"/>
    <w:basedOn w:val="a3"/>
    <w:uiPriority w:val="99"/>
    <w:qFormat/>
    <w:rsid w:val="006C0F9D"/>
    <w:rPr>
      <w:rFonts w:cs="Times New Roman"/>
      <w:i/>
      <w:iCs/>
      <w:color w:val="5B9BD5"/>
      <w:sz w:val="24"/>
      <w:szCs w:val="24"/>
    </w:rPr>
  </w:style>
  <w:style w:type="character" w:customStyle="1" w:styleId="1150">
    <w:name w:val="Выделенная цитата Знак115"/>
    <w:basedOn w:val="a3"/>
    <w:uiPriority w:val="99"/>
    <w:qFormat/>
    <w:rsid w:val="006C0F9D"/>
    <w:rPr>
      <w:rFonts w:cs="Times New Roman"/>
      <w:i/>
      <w:iCs/>
      <w:color w:val="5B9BD5"/>
      <w:sz w:val="24"/>
      <w:szCs w:val="24"/>
    </w:rPr>
  </w:style>
  <w:style w:type="character" w:customStyle="1" w:styleId="1140">
    <w:name w:val="Выделенная цитата Знак114"/>
    <w:basedOn w:val="a3"/>
    <w:uiPriority w:val="99"/>
    <w:qFormat/>
    <w:rsid w:val="006C0F9D"/>
    <w:rPr>
      <w:rFonts w:cs="Times New Roman"/>
      <w:i/>
      <w:iCs/>
      <w:color w:val="5B9BD5"/>
      <w:sz w:val="24"/>
      <w:szCs w:val="24"/>
    </w:rPr>
  </w:style>
  <w:style w:type="character" w:customStyle="1" w:styleId="1130">
    <w:name w:val="Выделенная цитата Знак113"/>
    <w:basedOn w:val="a3"/>
    <w:uiPriority w:val="99"/>
    <w:qFormat/>
    <w:rsid w:val="006C0F9D"/>
    <w:rPr>
      <w:rFonts w:cs="Times New Roman"/>
      <w:i/>
      <w:iCs/>
      <w:color w:val="5B9BD5"/>
      <w:sz w:val="24"/>
      <w:szCs w:val="24"/>
    </w:rPr>
  </w:style>
  <w:style w:type="character" w:customStyle="1" w:styleId="1120">
    <w:name w:val="Выделенная цитата Знак112"/>
    <w:basedOn w:val="a3"/>
    <w:uiPriority w:val="99"/>
    <w:qFormat/>
    <w:rsid w:val="006C0F9D"/>
    <w:rPr>
      <w:rFonts w:cs="Times New Roman"/>
      <w:i/>
      <w:iCs/>
      <w:color w:val="5B9BD5"/>
      <w:sz w:val="24"/>
      <w:szCs w:val="24"/>
    </w:rPr>
  </w:style>
  <w:style w:type="character" w:customStyle="1" w:styleId="1110">
    <w:name w:val="Выделенная цитата Знак111"/>
    <w:basedOn w:val="a3"/>
    <w:uiPriority w:val="99"/>
    <w:qFormat/>
    <w:rsid w:val="006C0F9D"/>
    <w:rPr>
      <w:rFonts w:cs="Times New Roman"/>
      <w:i/>
      <w:iCs/>
      <w:color w:val="5B9BD5"/>
      <w:sz w:val="24"/>
      <w:szCs w:val="24"/>
    </w:rPr>
  </w:style>
  <w:style w:type="character" w:customStyle="1" w:styleId="1101">
    <w:name w:val="Выделенная цитата Знак110"/>
    <w:basedOn w:val="a3"/>
    <w:uiPriority w:val="99"/>
    <w:qFormat/>
    <w:rsid w:val="006C0F9D"/>
    <w:rPr>
      <w:rFonts w:cs="Times New Roman"/>
      <w:i/>
      <w:iCs/>
      <w:color w:val="5B9BD5"/>
      <w:sz w:val="24"/>
      <w:szCs w:val="24"/>
    </w:rPr>
  </w:style>
  <w:style w:type="character" w:customStyle="1" w:styleId="192">
    <w:name w:val="Выделенная цитата Знак19"/>
    <w:basedOn w:val="a3"/>
    <w:uiPriority w:val="99"/>
    <w:qFormat/>
    <w:rsid w:val="006C0F9D"/>
    <w:rPr>
      <w:rFonts w:cs="Times New Roman"/>
      <w:i/>
      <w:iCs/>
      <w:color w:val="5B9BD5"/>
      <w:sz w:val="24"/>
      <w:szCs w:val="24"/>
    </w:rPr>
  </w:style>
  <w:style w:type="character" w:customStyle="1" w:styleId="182">
    <w:name w:val="Выделенная цитата Знак18"/>
    <w:basedOn w:val="a3"/>
    <w:uiPriority w:val="99"/>
    <w:qFormat/>
    <w:rsid w:val="006C0F9D"/>
    <w:rPr>
      <w:rFonts w:cs="Times New Roman"/>
      <w:i/>
      <w:iCs/>
      <w:color w:val="5B9BD5"/>
      <w:sz w:val="24"/>
      <w:szCs w:val="24"/>
    </w:rPr>
  </w:style>
  <w:style w:type="character" w:customStyle="1" w:styleId="172">
    <w:name w:val="Выделенная цитата Знак17"/>
    <w:basedOn w:val="a3"/>
    <w:uiPriority w:val="99"/>
    <w:qFormat/>
    <w:rsid w:val="006C0F9D"/>
    <w:rPr>
      <w:rFonts w:cs="Times New Roman"/>
      <w:i/>
      <w:iCs/>
      <w:color w:val="5B9BD5"/>
      <w:sz w:val="24"/>
      <w:szCs w:val="24"/>
    </w:rPr>
  </w:style>
  <w:style w:type="character" w:customStyle="1" w:styleId="163">
    <w:name w:val="Выделенная цитата Знак16"/>
    <w:basedOn w:val="a3"/>
    <w:uiPriority w:val="99"/>
    <w:qFormat/>
    <w:rsid w:val="006C0F9D"/>
    <w:rPr>
      <w:rFonts w:cs="Times New Roman"/>
      <w:i/>
      <w:iCs/>
      <w:color w:val="5B9BD5"/>
      <w:sz w:val="24"/>
      <w:szCs w:val="24"/>
    </w:rPr>
  </w:style>
  <w:style w:type="character" w:customStyle="1" w:styleId="152">
    <w:name w:val="Выделенная цитата Знак15"/>
    <w:basedOn w:val="a3"/>
    <w:uiPriority w:val="99"/>
    <w:qFormat/>
    <w:rsid w:val="006C0F9D"/>
    <w:rPr>
      <w:rFonts w:cs="Times New Roman"/>
      <w:i/>
      <w:iCs/>
      <w:color w:val="5B9BD5"/>
      <w:sz w:val="24"/>
      <w:szCs w:val="24"/>
    </w:rPr>
  </w:style>
  <w:style w:type="character" w:customStyle="1" w:styleId="144">
    <w:name w:val="Выделенная цитата Знак14"/>
    <w:basedOn w:val="a3"/>
    <w:uiPriority w:val="99"/>
    <w:qFormat/>
    <w:rsid w:val="006C0F9D"/>
    <w:rPr>
      <w:rFonts w:cs="Times New Roman"/>
      <w:i/>
      <w:iCs/>
      <w:color w:val="5B9BD5"/>
      <w:sz w:val="24"/>
      <w:szCs w:val="24"/>
    </w:rPr>
  </w:style>
  <w:style w:type="character" w:customStyle="1" w:styleId="138">
    <w:name w:val="Выделенная цитата Знак13"/>
    <w:basedOn w:val="a3"/>
    <w:uiPriority w:val="99"/>
    <w:qFormat/>
    <w:rsid w:val="006C0F9D"/>
    <w:rPr>
      <w:rFonts w:cs="Times New Roman"/>
      <w:i/>
      <w:iCs/>
      <w:color w:val="5B9BD5"/>
      <w:sz w:val="24"/>
      <w:szCs w:val="24"/>
    </w:rPr>
  </w:style>
  <w:style w:type="character" w:customStyle="1" w:styleId="126">
    <w:name w:val="Выделенная цитата Знак12"/>
    <w:basedOn w:val="a3"/>
    <w:uiPriority w:val="99"/>
    <w:qFormat/>
    <w:rsid w:val="006C0F9D"/>
    <w:rPr>
      <w:rFonts w:cs="Times New Roman"/>
      <w:i/>
      <w:iCs/>
      <w:color w:val="5B9BD5"/>
      <w:sz w:val="24"/>
      <w:szCs w:val="24"/>
    </w:rPr>
  </w:style>
  <w:style w:type="paragraph" w:customStyle="1" w:styleId="1ff8">
    <w:name w:val="Заголовок оглавления1"/>
    <w:basedOn w:val="10"/>
    <w:next w:val="a2"/>
    <w:uiPriority w:val="99"/>
    <w:qFormat/>
    <w:rsid w:val="006C0F9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paragraph" w:customStyle="1" w:styleId="2123">
    <w:name w:val="Стиль Заголовок 2 + Перед:  12 пт После:  3 пт"/>
    <w:basedOn w:val="20"/>
    <w:uiPriority w:val="99"/>
    <w:qFormat/>
    <w:rsid w:val="006C0F9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</w:rPr>
  </w:style>
  <w:style w:type="paragraph" w:customStyle="1" w:styleId="2ff">
    <w:name w:val="Обычный 2"/>
    <w:basedOn w:val="a2"/>
    <w:uiPriority w:val="99"/>
    <w:qFormat/>
    <w:rsid w:val="006C0F9D"/>
    <w:pPr>
      <w:widowControl/>
      <w:tabs>
        <w:tab w:val="left" w:pos="1440"/>
      </w:tabs>
      <w:snapToGrid/>
      <w:spacing w:before="0" w:after="0"/>
      <w:ind w:left="1440" w:hanging="360"/>
      <w:jc w:val="both"/>
    </w:pPr>
    <w:rPr>
      <w:rFonts w:eastAsia="Times New Roman"/>
      <w:sz w:val="20"/>
    </w:rPr>
  </w:style>
  <w:style w:type="paragraph" w:customStyle="1" w:styleId="MTDisplayEquation">
    <w:name w:val="MTDisplayEquation"/>
    <w:basedOn w:val="a2"/>
    <w:uiPriority w:val="99"/>
    <w:qFormat/>
    <w:rsid w:val="006C0F9D"/>
    <w:pPr>
      <w:widowControl/>
      <w:tabs>
        <w:tab w:val="center" w:pos="4680"/>
        <w:tab w:val="right" w:pos="9360"/>
      </w:tabs>
      <w:snapToGrid/>
      <w:spacing w:before="0" w:after="0"/>
    </w:pPr>
    <w:rPr>
      <w:rFonts w:eastAsia="Times New Roman"/>
      <w:lang w:val="en-US"/>
    </w:rPr>
  </w:style>
  <w:style w:type="paragraph" w:customStyle="1" w:styleId="msolistparagraph0">
    <w:name w:val="msolistparagraph"/>
    <w:basedOn w:val="a2"/>
    <w:uiPriority w:val="99"/>
    <w:qFormat/>
    <w:rsid w:val="006C0F9D"/>
    <w:pPr>
      <w:widowControl/>
      <w:snapToGrid/>
      <w:spacing w:before="0" w:after="0" w:line="312" w:lineRule="auto"/>
      <w:ind w:left="720" w:firstLine="454"/>
      <w:contextualSpacing/>
      <w:jc w:val="both"/>
    </w:pPr>
    <w:rPr>
      <w:rFonts w:eastAsia="Times New Roman"/>
      <w:szCs w:val="24"/>
    </w:rPr>
  </w:style>
  <w:style w:type="paragraph" w:customStyle="1" w:styleId="msonormalcxspmiddle">
    <w:name w:val="msonormalcxspmiddl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5">
    <w:name w:val="ВЭС отступ Знак"/>
    <w:link w:val="affffff6"/>
    <w:uiPriority w:val="99"/>
    <w:qFormat/>
    <w:locked/>
    <w:rsid w:val="006C0F9D"/>
    <w:rPr>
      <w:color w:val="000000"/>
      <w:sz w:val="24"/>
    </w:rPr>
  </w:style>
  <w:style w:type="paragraph" w:customStyle="1" w:styleId="affffff6">
    <w:name w:val="ВЭС отступ"/>
    <w:basedOn w:val="a2"/>
    <w:link w:val="affffff5"/>
    <w:uiPriority w:val="99"/>
    <w:qFormat/>
    <w:rsid w:val="006C0F9D"/>
    <w:pPr>
      <w:widowControl/>
      <w:snapToGrid/>
      <w:spacing w:before="0" w:after="0"/>
      <w:jc w:val="both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paragraph" w:customStyle="1" w:styleId="21200">
    <w:name w:val="Стиль Заголовок 2 + 12 пт Слева:  0 см Первая строка:  0 см Пере..."/>
    <w:basedOn w:val="20"/>
    <w:uiPriority w:val="99"/>
    <w:qFormat/>
    <w:rsid w:val="006C0F9D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120" w:after="120"/>
      <w:jc w:val="left"/>
    </w:pPr>
    <w:rPr>
      <w:rFonts w:ascii="Arial" w:hAnsi="Arial"/>
      <w:b/>
      <w:bCs/>
      <w:kern w:val="32"/>
      <w:sz w:val="24"/>
    </w:rPr>
  </w:style>
  <w:style w:type="paragraph" w:customStyle="1" w:styleId="145">
    <w:name w:val="Основной 14"/>
    <w:basedOn w:val="a2"/>
    <w:uiPriority w:val="99"/>
    <w:qFormat/>
    <w:rsid w:val="006C0F9D"/>
    <w:pPr>
      <w:widowControl/>
      <w:autoSpaceDE w:val="0"/>
      <w:autoSpaceDN w:val="0"/>
      <w:adjustRightInd w:val="0"/>
      <w:snapToGrid/>
      <w:spacing w:before="0" w:after="0" w:line="360" w:lineRule="auto"/>
      <w:ind w:left="-851" w:right="-1091" w:firstLine="567"/>
      <w:jc w:val="center"/>
    </w:pPr>
    <w:rPr>
      <w:rFonts w:eastAsia="Times New Roman"/>
      <w:b/>
      <w:sz w:val="28"/>
    </w:rPr>
  </w:style>
  <w:style w:type="paragraph" w:customStyle="1" w:styleId="c1">
    <w:name w:val="c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7">
    <w:name w:val="Словарная статья"/>
    <w:basedOn w:val="a2"/>
    <w:next w:val="a2"/>
    <w:qFormat/>
    <w:rsid w:val="006C0F9D"/>
    <w:pPr>
      <w:widowControl/>
      <w:autoSpaceDE w:val="0"/>
      <w:autoSpaceDN w:val="0"/>
      <w:adjustRightInd w:val="0"/>
      <w:snapToGrid/>
      <w:spacing w:before="0" w:after="0"/>
      <w:ind w:left="170" w:right="118"/>
      <w:jc w:val="both"/>
    </w:pPr>
    <w:rPr>
      <w:rFonts w:ascii="Arial" w:eastAsia="Times New Roman" w:hAnsi="Arial"/>
      <w:sz w:val="20"/>
    </w:rPr>
  </w:style>
  <w:style w:type="character" w:customStyle="1" w:styleId="FR20">
    <w:name w:val="FR2 Знак"/>
    <w:link w:val="FR2"/>
    <w:uiPriority w:val="99"/>
    <w:qFormat/>
    <w:locked/>
    <w:rsid w:val="006C0F9D"/>
    <w:rPr>
      <w:rFonts w:ascii="Arial" w:eastAsia="Calibri" w:hAnsi="Arial" w:cs="Times New Roman"/>
      <w:lang w:eastAsia="ru-RU"/>
    </w:rPr>
  </w:style>
  <w:style w:type="paragraph" w:customStyle="1" w:styleId="2ff0">
    <w:name w:val="2"/>
    <w:basedOn w:val="a2"/>
    <w:uiPriority w:val="99"/>
    <w:qFormat/>
    <w:rsid w:val="006C0F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Li">
    <w:name w:val="Li"/>
    <w:basedOn w:val="a2"/>
    <w:uiPriority w:val="99"/>
    <w:qFormat/>
    <w:rsid w:val="006C0F9D"/>
    <w:pPr>
      <w:widowControl/>
      <w:shd w:val="clear" w:color="auto" w:fill="FFFFFF"/>
      <w:suppressAutoHyphens/>
      <w:snapToGrid/>
      <w:spacing w:before="0" w:after="0"/>
    </w:pPr>
    <w:rPr>
      <w:rFonts w:eastAsia="Times New Roman"/>
      <w:szCs w:val="24"/>
      <w:lang w:eastAsia="ar-SA"/>
    </w:rPr>
  </w:style>
  <w:style w:type="paragraph" w:customStyle="1" w:styleId="Style14">
    <w:name w:val="Style14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444" w:lineRule="exact"/>
      <w:ind w:firstLine="1051"/>
    </w:pPr>
    <w:rPr>
      <w:rFonts w:ascii="Arial" w:eastAsia="Times New Roman" w:hAnsi="Arial" w:cs="Arial"/>
      <w:szCs w:val="24"/>
    </w:rPr>
  </w:style>
  <w:style w:type="paragraph" w:customStyle="1" w:styleId="Style22">
    <w:name w:val="Style22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238" w:lineRule="exact"/>
      <w:jc w:val="both"/>
    </w:pPr>
    <w:rPr>
      <w:rFonts w:ascii="Arial" w:eastAsia="Times New Roman" w:hAnsi="Arial" w:cs="Arial"/>
      <w:szCs w:val="24"/>
    </w:rPr>
  </w:style>
  <w:style w:type="paragraph" w:customStyle="1" w:styleId="affffff8">
    <w:name w:val="Название оглавления"/>
    <w:uiPriority w:val="99"/>
    <w:qFormat/>
    <w:rsid w:val="006C0F9D"/>
    <w:pPr>
      <w:autoSpaceDE w:val="0"/>
      <w:autoSpaceDN w:val="0"/>
      <w:adjustRightInd w:val="0"/>
      <w:spacing w:after="187" w:line="240" w:lineRule="auto"/>
      <w:jc w:val="center"/>
    </w:pPr>
    <w:rPr>
      <w:rFonts w:ascii="Arial" w:eastAsia="Times New Roman" w:hAnsi="Arial" w:cs="Arial"/>
      <w:b/>
      <w:bCs/>
      <w:caps/>
      <w:sz w:val="20"/>
      <w:szCs w:val="20"/>
      <w:lang w:eastAsia="ru-RU"/>
    </w:rPr>
  </w:style>
  <w:style w:type="paragraph" w:customStyle="1" w:styleId="affffff9">
    <w:name w:val="список с тире"/>
    <w:basedOn w:val="a2"/>
    <w:uiPriority w:val="99"/>
    <w:qFormat/>
    <w:rsid w:val="006C0F9D"/>
    <w:pPr>
      <w:widowControl/>
      <w:tabs>
        <w:tab w:val="left" w:pos="1354"/>
      </w:tabs>
      <w:autoSpaceDE w:val="0"/>
      <w:autoSpaceDN w:val="0"/>
      <w:adjustRightInd w:val="0"/>
      <w:snapToGrid/>
      <w:spacing w:before="120" w:after="0"/>
      <w:ind w:left="1354" w:hanging="360"/>
      <w:jc w:val="both"/>
    </w:pPr>
    <w:rPr>
      <w:rFonts w:eastAsia="Times New Roman" w:cs="Arial"/>
      <w:color w:val="000000"/>
      <w:szCs w:val="28"/>
    </w:rPr>
  </w:style>
  <w:style w:type="paragraph" w:customStyle="1" w:styleId="2ff1">
    <w:name w:val="Обычный2"/>
    <w:uiPriority w:val="99"/>
    <w:qFormat/>
    <w:rsid w:val="006C0F9D"/>
    <w:pPr>
      <w:widowControl w:val="0"/>
      <w:spacing w:after="0" w:line="316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Tst1">
    <w:name w:val="Tst1"/>
    <w:basedOn w:val="a2"/>
    <w:uiPriority w:val="99"/>
    <w:qFormat/>
    <w:rsid w:val="006C0F9D"/>
    <w:pPr>
      <w:widowControl/>
      <w:tabs>
        <w:tab w:val="left" w:pos="851"/>
      </w:tabs>
      <w:snapToGrid/>
      <w:spacing w:before="0" w:after="0"/>
      <w:ind w:left="851" w:hanging="511"/>
      <w:jc w:val="both"/>
    </w:pPr>
    <w:rPr>
      <w:rFonts w:eastAsia="Times New Roman"/>
    </w:rPr>
  </w:style>
  <w:style w:type="paragraph" w:customStyle="1" w:styleId="notabstyle">
    <w:name w:val="no_tab style"/>
    <w:basedOn w:val="a2"/>
    <w:uiPriority w:val="99"/>
    <w:qFormat/>
    <w:rsid w:val="006C0F9D"/>
    <w:pPr>
      <w:widowControl/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-question">
    <w:name w:val="Tst-question"/>
    <w:basedOn w:val="a2"/>
    <w:uiPriority w:val="99"/>
    <w:qFormat/>
    <w:rsid w:val="006C0F9D"/>
    <w:pPr>
      <w:widowControl/>
      <w:numPr>
        <w:numId w:val="5"/>
      </w:numPr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10">
    <w:name w:val="Tst_1"/>
    <w:basedOn w:val="notabstyle"/>
    <w:uiPriority w:val="99"/>
    <w:qFormat/>
    <w:rsid w:val="006C0F9D"/>
    <w:pPr>
      <w:tabs>
        <w:tab w:val="left" w:pos="703"/>
      </w:tabs>
      <w:ind w:left="703" w:hanging="346"/>
    </w:pPr>
  </w:style>
  <w:style w:type="paragraph" w:customStyle="1" w:styleId="p1">
    <w:name w:val="p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MS Mincho"/>
      <w:szCs w:val="24"/>
    </w:rPr>
  </w:style>
  <w:style w:type="paragraph" w:customStyle="1" w:styleId="3f0">
    <w:name w:val="Знак3"/>
    <w:basedOn w:val="a2"/>
    <w:uiPriority w:val="99"/>
    <w:qFormat/>
    <w:rsid w:val="006C0F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a">
    <w:name w:val="УПЛОТНЕННЫЙ"/>
    <w:basedOn w:val="a2"/>
    <w:uiPriority w:val="99"/>
    <w:qFormat/>
    <w:rsid w:val="006C0F9D"/>
    <w:pPr>
      <w:widowControl/>
      <w:snapToGrid/>
      <w:spacing w:before="0" w:after="0"/>
      <w:ind w:firstLine="720"/>
      <w:jc w:val="both"/>
    </w:pPr>
    <w:rPr>
      <w:rFonts w:eastAsia="Times New Roman"/>
      <w:spacing w:val="-4"/>
      <w:sz w:val="28"/>
    </w:rPr>
  </w:style>
  <w:style w:type="paragraph" w:customStyle="1" w:styleId="affffffb">
    <w:name w:val="ОСНОВНОЙ"/>
    <w:basedOn w:val="a2"/>
    <w:uiPriority w:val="99"/>
    <w:qFormat/>
    <w:rsid w:val="006C0F9D"/>
    <w:pPr>
      <w:widowControl/>
      <w:autoSpaceDE w:val="0"/>
      <w:autoSpaceDN w:val="0"/>
      <w:adjustRightInd w:val="0"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customStyle="1" w:styleId="simple">
    <w:name w:val="simpl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">
    <w:name w:val="u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j">
    <w:name w:val="uj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tyle44">
    <w:name w:val="Style44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/>
    </w:pPr>
    <w:rPr>
      <w:rFonts w:ascii="Franklin Gothic Medium Cond" w:eastAsia="Times New Roman" w:hAnsi="Franklin Gothic Medium Cond"/>
      <w:szCs w:val="24"/>
    </w:rPr>
  </w:style>
  <w:style w:type="paragraph" w:customStyle="1" w:styleId="s16">
    <w:name w:val="s_16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4cxspmiddle">
    <w:name w:val="a4cxspmiddl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Style56">
    <w:name w:val="Style56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194" w:lineRule="exact"/>
    </w:pPr>
    <w:rPr>
      <w:rFonts w:eastAsia="Times New Roman"/>
      <w:szCs w:val="24"/>
    </w:rPr>
  </w:style>
  <w:style w:type="paragraph" w:customStyle="1" w:styleId="otstup">
    <w:name w:val="otstup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9">
    <w:name w:val="Схема документа1"/>
    <w:basedOn w:val="a2"/>
    <w:uiPriority w:val="99"/>
    <w:qFormat/>
    <w:rsid w:val="006C0F9D"/>
    <w:pPr>
      <w:widowControl/>
      <w:shd w:val="clear" w:color="auto" w:fill="000080"/>
      <w:snapToGrid/>
      <w:spacing w:before="0" w:after="0"/>
    </w:pPr>
    <w:rPr>
      <w:rFonts w:ascii="Tahoma" w:eastAsia="Times New Roman" w:hAnsi="Tahoma" w:cs="Tahoma"/>
      <w:sz w:val="20"/>
      <w:lang w:eastAsia="zh-CN"/>
    </w:rPr>
  </w:style>
  <w:style w:type="paragraph" w:customStyle="1" w:styleId="Normal1">
    <w:name w:val="Normal1"/>
    <w:uiPriority w:val="99"/>
    <w:qFormat/>
    <w:rsid w:val="006C0F9D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31">
    <w:name w:val="Heading 31"/>
    <w:basedOn w:val="Normal1"/>
    <w:next w:val="Normal1"/>
    <w:uiPriority w:val="99"/>
    <w:qFormat/>
    <w:rsid w:val="006C0F9D"/>
    <w:pPr>
      <w:keepNext/>
      <w:snapToGrid/>
      <w:outlineLvl w:val="2"/>
    </w:pPr>
    <w:rPr>
      <w:sz w:val="24"/>
    </w:rPr>
  </w:style>
  <w:style w:type="paragraph" w:customStyle="1" w:styleId="BodyText1">
    <w:name w:val="Body Text1"/>
    <w:basedOn w:val="Normal1"/>
    <w:uiPriority w:val="99"/>
    <w:qFormat/>
    <w:rsid w:val="006C0F9D"/>
    <w:pPr>
      <w:snapToGrid/>
      <w:spacing w:line="360" w:lineRule="auto"/>
    </w:pPr>
    <w:rPr>
      <w:sz w:val="24"/>
    </w:rPr>
  </w:style>
  <w:style w:type="paragraph" w:customStyle="1" w:styleId="BodyText211">
    <w:name w:val="Body Text 211"/>
    <w:basedOn w:val="a2"/>
    <w:uiPriority w:val="99"/>
    <w:qFormat/>
    <w:rsid w:val="006C0F9D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paragraph" w:customStyle="1" w:styleId="ListParagraph1">
    <w:name w:val="List Paragraph1"/>
    <w:basedOn w:val="a2"/>
    <w:uiPriority w:val="99"/>
    <w:qFormat/>
    <w:rsid w:val="006C0F9D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PlainText1">
    <w:name w:val="Plain Text1"/>
    <w:basedOn w:val="a2"/>
    <w:uiPriority w:val="99"/>
    <w:qFormat/>
    <w:rsid w:val="006C0F9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BodyText31">
    <w:name w:val="Body Text 31"/>
    <w:basedOn w:val="Normal1"/>
    <w:uiPriority w:val="99"/>
    <w:qFormat/>
    <w:rsid w:val="006C0F9D"/>
    <w:pPr>
      <w:snapToGrid/>
      <w:jc w:val="both"/>
    </w:pPr>
    <w:rPr>
      <w:i/>
      <w:sz w:val="26"/>
    </w:rPr>
  </w:style>
  <w:style w:type="character" w:customStyle="1" w:styleId="101">
    <w:name w:val="Знак Знак101"/>
    <w:uiPriority w:val="99"/>
    <w:qFormat/>
    <w:locked/>
    <w:rsid w:val="006C0F9D"/>
    <w:rPr>
      <w:rFonts w:ascii="PragmaticaCTT" w:hAnsi="PragmaticaCTT"/>
      <w:sz w:val="24"/>
      <w:lang w:val="ru-RU" w:eastAsia="ru-RU"/>
    </w:rPr>
  </w:style>
  <w:style w:type="character" w:customStyle="1" w:styleId="4110">
    <w:name w:val="Знак Знак411"/>
    <w:uiPriority w:val="99"/>
    <w:qFormat/>
    <w:locked/>
    <w:rsid w:val="006C0F9D"/>
    <w:rPr>
      <w:rFonts w:ascii="Arial" w:hAnsi="Arial"/>
      <w:b/>
      <w:i/>
      <w:sz w:val="28"/>
      <w:lang w:val="ru-RU" w:eastAsia="en-US"/>
    </w:rPr>
  </w:style>
  <w:style w:type="character" w:customStyle="1" w:styleId="139">
    <w:name w:val="Знак1 Знак Знак3"/>
    <w:uiPriority w:val="99"/>
    <w:locked/>
    <w:rsid w:val="006C0F9D"/>
    <w:rPr>
      <w:sz w:val="24"/>
      <w:lang w:val="ru-RU" w:eastAsia="ru-RU"/>
    </w:rPr>
  </w:style>
  <w:style w:type="character" w:customStyle="1" w:styleId="hpsatn">
    <w:name w:val="hps atn"/>
    <w:basedOn w:val="a3"/>
    <w:uiPriority w:val="99"/>
    <w:qFormat/>
    <w:rsid w:val="006C0F9D"/>
    <w:rPr>
      <w:rFonts w:cs="Times New Roman"/>
    </w:rPr>
  </w:style>
  <w:style w:type="character" w:customStyle="1" w:styleId="udar">
    <w:name w:val="udar"/>
    <w:basedOn w:val="a3"/>
    <w:uiPriority w:val="99"/>
    <w:qFormat/>
    <w:rsid w:val="006C0F9D"/>
    <w:rPr>
      <w:rFonts w:cs="Times New Roman"/>
    </w:rPr>
  </w:style>
  <w:style w:type="character" w:customStyle="1" w:styleId="FontStyle139">
    <w:name w:val="Font Style139"/>
    <w:uiPriority w:val="99"/>
    <w:qFormat/>
    <w:rsid w:val="006C0F9D"/>
    <w:rPr>
      <w:rFonts w:ascii="Palatino Linotype" w:hAnsi="Palatino Linotype"/>
      <w:sz w:val="18"/>
    </w:rPr>
  </w:style>
  <w:style w:type="character" w:customStyle="1" w:styleId="FontStyle156">
    <w:name w:val="Font Style156"/>
    <w:uiPriority w:val="99"/>
    <w:qFormat/>
    <w:rsid w:val="006C0F9D"/>
    <w:rPr>
      <w:rFonts w:ascii="Palatino Linotype" w:hAnsi="Palatino Linotype"/>
      <w:sz w:val="18"/>
    </w:rPr>
  </w:style>
  <w:style w:type="character" w:customStyle="1" w:styleId="FontStyle157">
    <w:name w:val="Font Style157"/>
    <w:uiPriority w:val="99"/>
    <w:qFormat/>
    <w:rsid w:val="006C0F9D"/>
    <w:rPr>
      <w:rFonts w:ascii="Palatino Linotype" w:hAnsi="Palatino Linotype"/>
      <w:sz w:val="18"/>
    </w:rPr>
  </w:style>
  <w:style w:type="character" w:customStyle="1" w:styleId="FontStyle138">
    <w:name w:val="Font Style138"/>
    <w:uiPriority w:val="99"/>
    <w:qFormat/>
    <w:rsid w:val="006C0F9D"/>
    <w:rPr>
      <w:rFonts w:ascii="Palatino Linotype" w:hAnsi="Palatino Linotype"/>
      <w:b/>
      <w:sz w:val="18"/>
    </w:rPr>
  </w:style>
  <w:style w:type="character" w:customStyle="1" w:styleId="FontStyle146">
    <w:name w:val="Font Style146"/>
    <w:uiPriority w:val="99"/>
    <w:qFormat/>
    <w:rsid w:val="006C0F9D"/>
    <w:rPr>
      <w:rFonts w:ascii="Palatino Linotype" w:hAnsi="Palatino Linotype"/>
      <w:b/>
      <w:sz w:val="18"/>
    </w:rPr>
  </w:style>
  <w:style w:type="character" w:customStyle="1" w:styleId="318">
    <w:name w:val="Основной текст с отступом 3 Знак1"/>
    <w:uiPriority w:val="99"/>
    <w:qFormat/>
    <w:rsid w:val="006C0F9D"/>
    <w:rPr>
      <w:rFonts w:ascii="Times New Roman" w:hAnsi="Times New Roman"/>
      <w:sz w:val="16"/>
      <w:lang w:val="ru-RU" w:eastAsia="ru-RU"/>
    </w:rPr>
  </w:style>
  <w:style w:type="character" w:customStyle="1" w:styleId="85">
    <w:name w:val="Основной текст + 85"/>
    <w:uiPriority w:val="99"/>
    <w:qFormat/>
    <w:rsid w:val="006C0F9D"/>
    <w:rPr>
      <w:rFonts w:ascii="Times New Roman" w:hAnsi="Times New Roman"/>
      <w:b/>
      <w:i/>
      <w:spacing w:val="30"/>
      <w:sz w:val="17"/>
      <w:shd w:val="clear" w:color="auto" w:fill="FFFFFF"/>
      <w:lang w:val="ru-RU" w:eastAsia="ru-RU"/>
    </w:rPr>
  </w:style>
  <w:style w:type="character" w:customStyle="1" w:styleId="22Arial">
    <w:name w:val="Основной текст (22) + Arial"/>
    <w:uiPriority w:val="99"/>
    <w:rsid w:val="006C0F9D"/>
    <w:rPr>
      <w:rFonts w:ascii="Arial" w:hAnsi="Arial"/>
      <w:b/>
      <w:i/>
      <w:sz w:val="21"/>
      <w:shd w:val="clear" w:color="auto" w:fill="FFFFFF"/>
    </w:rPr>
  </w:style>
  <w:style w:type="character" w:customStyle="1" w:styleId="affffffc">
    <w:name w:val="Основной текст + Полужирный"/>
    <w:uiPriority w:val="99"/>
    <w:qFormat/>
    <w:rsid w:val="006C0F9D"/>
    <w:rPr>
      <w:rFonts w:ascii="Century Schoolbook" w:hAnsi="Century Schoolbook"/>
      <w:b/>
      <w:sz w:val="18"/>
      <w:shd w:val="clear" w:color="auto" w:fill="FFFFFF"/>
    </w:rPr>
  </w:style>
  <w:style w:type="character" w:customStyle="1" w:styleId="3110">
    <w:name w:val="Основной текст 3 Знак11"/>
    <w:uiPriority w:val="99"/>
    <w:locked/>
    <w:rsid w:val="006C0F9D"/>
    <w:rPr>
      <w:rFonts w:ascii="Times New Roman" w:hAnsi="Times New Roman"/>
      <w:sz w:val="16"/>
      <w:lang w:val="ru-RU" w:eastAsia="ru-RU"/>
    </w:rPr>
  </w:style>
  <w:style w:type="character" w:customStyle="1" w:styleId="217">
    <w:name w:val="Заголовок 2 Знак1"/>
    <w:uiPriority w:val="99"/>
    <w:qFormat/>
    <w:rsid w:val="006C0F9D"/>
    <w:rPr>
      <w:rFonts w:ascii="Arial" w:hAnsi="Arial"/>
      <w:b/>
      <w:i/>
      <w:sz w:val="28"/>
    </w:rPr>
  </w:style>
  <w:style w:type="character" w:customStyle="1" w:styleId="412">
    <w:name w:val="Заголовок 4 Знак1"/>
    <w:uiPriority w:val="99"/>
    <w:qFormat/>
    <w:locked/>
    <w:rsid w:val="006C0F9D"/>
    <w:rPr>
      <w:rFonts w:ascii="Times New Roman" w:hAnsi="Times New Roman"/>
      <w:b/>
      <w:sz w:val="28"/>
      <w:lang w:eastAsia="ru-RU"/>
    </w:rPr>
  </w:style>
  <w:style w:type="character" w:customStyle="1" w:styleId="319">
    <w:name w:val="Заголовок 3 Знак1"/>
    <w:uiPriority w:val="99"/>
    <w:qFormat/>
    <w:locked/>
    <w:rsid w:val="006C0F9D"/>
    <w:rPr>
      <w:rFonts w:ascii="Times New Roman" w:hAnsi="Times New Roman"/>
      <w:b/>
      <w:sz w:val="27"/>
      <w:lang w:eastAsia="ru-RU"/>
    </w:rPr>
  </w:style>
  <w:style w:type="character" w:customStyle="1" w:styleId="1ffa">
    <w:name w:val="Сильное выделение1"/>
    <w:basedOn w:val="a3"/>
    <w:uiPriority w:val="99"/>
    <w:qFormat/>
    <w:rsid w:val="006C0F9D"/>
    <w:rPr>
      <w:rFonts w:cs="Times New Roman"/>
      <w:b/>
    </w:rPr>
  </w:style>
  <w:style w:type="character" w:customStyle="1" w:styleId="1ffb">
    <w:name w:val="Слабая ссылка1"/>
    <w:basedOn w:val="a3"/>
    <w:uiPriority w:val="99"/>
    <w:qFormat/>
    <w:rsid w:val="006C0F9D"/>
    <w:rPr>
      <w:rFonts w:cs="Times New Roman"/>
      <w:smallCaps/>
      <w:color w:val="C0504D"/>
      <w:u w:val="single"/>
    </w:rPr>
  </w:style>
  <w:style w:type="character" w:customStyle="1" w:styleId="1ffc">
    <w:name w:val="Сильная ссылка1"/>
    <w:basedOn w:val="a3"/>
    <w:uiPriority w:val="99"/>
    <w:qFormat/>
    <w:rsid w:val="006C0F9D"/>
    <w:rPr>
      <w:rFonts w:cs="Times New Roman"/>
      <w:b/>
      <w:smallCaps/>
      <w:color w:val="C0504D"/>
      <w:spacing w:val="5"/>
      <w:u w:val="single"/>
    </w:rPr>
  </w:style>
  <w:style w:type="character" w:customStyle="1" w:styleId="1ffd">
    <w:name w:val="Название книги1"/>
    <w:basedOn w:val="a3"/>
    <w:uiPriority w:val="99"/>
    <w:qFormat/>
    <w:rsid w:val="006C0F9D"/>
    <w:rPr>
      <w:rFonts w:cs="Times New Roman"/>
      <w:b/>
      <w:smallCaps/>
      <w:spacing w:val="5"/>
    </w:rPr>
  </w:style>
  <w:style w:type="character" w:customStyle="1" w:styleId="611">
    <w:name w:val="Заголовок 6 Знак1"/>
    <w:uiPriority w:val="99"/>
    <w:qFormat/>
    <w:rsid w:val="006C0F9D"/>
    <w:rPr>
      <w:b/>
      <w:sz w:val="22"/>
      <w:lang w:val="ru-RU" w:eastAsia="ru-RU"/>
    </w:rPr>
  </w:style>
  <w:style w:type="character" w:customStyle="1" w:styleId="711">
    <w:name w:val="Заголовок 7 Знак1"/>
    <w:uiPriority w:val="99"/>
    <w:qFormat/>
    <w:rsid w:val="006C0F9D"/>
    <w:rPr>
      <w:sz w:val="24"/>
      <w:lang w:val="ru-RU" w:eastAsia="ru-RU"/>
    </w:rPr>
  </w:style>
  <w:style w:type="character" w:customStyle="1" w:styleId="812">
    <w:name w:val="Заголовок 8 Знак1"/>
    <w:uiPriority w:val="99"/>
    <w:qFormat/>
    <w:rsid w:val="006C0F9D"/>
    <w:rPr>
      <w:rFonts w:ascii="Calibri" w:hAnsi="Calibri"/>
      <w:i/>
      <w:sz w:val="24"/>
      <w:lang w:val="ru-RU" w:eastAsia="en-US"/>
    </w:rPr>
  </w:style>
  <w:style w:type="character" w:customStyle="1" w:styleId="910">
    <w:name w:val="Заголовок 9 Знак1"/>
    <w:uiPriority w:val="99"/>
    <w:qFormat/>
    <w:rsid w:val="006C0F9D"/>
    <w:rPr>
      <w:rFonts w:ascii="Arial" w:hAnsi="Arial"/>
      <w:sz w:val="22"/>
      <w:lang w:val="ru-RU" w:eastAsia="ru-RU"/>
    </w:rPr>
  </w:style>
  <w:style w:type="character" w:customStyle="1" w:styleId="1ffe">
    <w:name w:val="Нижний колонтитул Знак1"/>
    <w:uiPriority w:val="99"/>
    <w:qFormat/>
    <w:locked/>
    <w:rsid w:val="006C0F9D"/>
    <w:rPr>
      <w:rFonts w:ascii="Times New Roman" w:hAnsi="Times New Roman"/>
      <w:sz w:val="24"/>
      <w:lang w:val="ru-RU" w:eastAsia="ru-RU"/>
    </w:rPr>
  </w:style>
  <w:style w:type="character" w:customStyle="1" w:styleId="tbb121">
    <w:name w:val="tbb121"/>
    <w:uiPriority w:val="99"/>
    <w:qFormat/>
    <w:rsid w:val="006C0F9D"/>
    <w:rPr>
      <w:rFonts w:ascii="Arial" w:hAnsi="Arial"/>
      <w:b/>
      <w:color w:val="000000"/>
      <w:sz w:val="18"/>
      <w:u w:val="none"/>
    </w:rPr>
  </w:style>
  <w:style w:type="character" w:customStyle="1" w:styleId="tbl121">
    <w:name w:val="tbl121"/>
    <w:uiPriority w:val="99"/>
    <w:qFormat/>
    <w:rsid w:val="006C0F9D"/>
    <w:rPr>
      <w:rFonts w:ascii="Tahoma" w:hAnsi="Tahoma"/>
      <w:color w:val="000000"/>
      <w:sz w:val="18"/>
      <w:u w:val="none"/>
    </w:rPr>
  </w:style>
  <w:style w:type="character" w:customStyle="1" w:styleId="em11">
    <w:name w:val="em11"/>
    <w:uiPriority w:val="99"/>
    <w:qFormat/>
    <w:rsid w:val="006C0F9D"/>
    <w:rPr>
      <w:b/>
      <w:sz w:val="24"/>
    </w:rPr>
  </w:style>
  <w:style w:type="character" w:customStyle="1" w:styleId="8pt">
    <w:name w:val="Основной текст + 8 pt"/>
    <w:uiPriority w:val="99"/>
    <w:qFormat/>
    <w:rsid w:val="006C0F9D"/>
    <w:rPr>
      <w:rFonts w:ascii="Times New Roman" w:hAnsi="Times New Roman"/>
      <w:spacing w:val="0"/>
      <w:sz w:val="16"/>
    </w:rPr>
  </w:style>
  <w:style w:type="character" w:customStyle="1" w:styleId="7pt">
    <w:name w:val="Основной текст + 7 pt"/>
    <w:uiPriority w:val="99"/>
    <w:qFormat/>
    <w:rsid w:val="006C0F9D"/>
    <w:rPr>
      <w:rFonts w:ascii="Times New Roman" w:hAnsi="Times New Roman"/>
      <w:spacing w:val="0"/>
      <w:sz w:val="14"/>
    </w:rPr>
  </w:style>
  <w:style w:type="character" w:customStyle="1" w:styleId="10pt">
    <w:name w:val="Основной текст + 10 pt"/>
    <w:uiPriority w:val="99"/>
    <w:qFormat/>
    <w:rsid w:val="006C0F9D"/>
    <w:rPr>
      <w:rFonts w:ascii="Times New Roman" w:hAnsi="Times New Roman"/>
      <w:b/>
      <w:spacing w:val="0"/>
      <w:sz w:val="20"/>
    </w:rPr>
  </w:style>
  <w:style w:type="character" w:customStyle="1" w:styleId="affffffd">
    <w:name w:val="Основной текст + Курсив"/>
    <w:uiPriority w:val="99"/>
    <w:qFormat/>
    <w:rsid w:val="006C0F9D"/>
    <w:rPr>
      <w:rFonts w:ascii="Times New Roman" w:hAnsi="Times New Roman"/>
      <w:i/>
      <w:spacing w:val="0"/>
      <w:sz w:val="21"/>
    </w:rPr>
  </w:style>
  <w:style w:type="character" w:customStyle="1" w:styleId="5pt">
    <w:name w:val="Основной текст + 5 pt"/>
    <w:uiPriority w:val="99"/>
    <w:qFormat/>
    <w:rsid w:val="006C0F9D"/>
    <w:rPr>
      <w:rFonts w:ascii="Times New Roman" w:hAnsi="Times New Roman"/>
      <w:spacing w:val="10"/>
      <w:sz w:val="10"/>
    </w:rPr>
  </w:style>
  <w:style w:type="character" w:customStyle="1" w:styleId="9pt">
    <w:name w:val="Основной текст + 9 pt"/>
    <w:uiPriority w:val="99"/>
    <w:qFormat/>
    <w:rsid w:val="006C0F9D"/>
    <w:rPr>
      <w:rFonts w:ascii="Times New Roman" w:hAnsi="Times New Roman"/>
      <w:spacing w:val="0"/>
      <w:sz w:val="18"/>
    </w:rPr>
  </w:style>
  <w:style w:type="character" w:customStyle="1" w:styleId="TimesNewRoman0">
    <w:name w:val="Основной текст + Times New Roman"/>
    <w:uiPriority w:val="99"/>
    <w:qFormat/>
    <w:rsid w:val="006C0F9D"/>
    <w:rPr>
      <w:rFonts w:ascii="Times New Roman" w:hAnsi="Times New Roman"/>
      <w:spacing w:val="0"/>
      <w:sz w:val="21"/>
    </w:rPr>
  </w:style>
  <w:style w:type="character" w:customStyle="1" w:styleId="WW-9pt">
    <w:name w:val="WW-Основной текст + 9 pt"/>
    <w:uiPriority w:val="99"/>
    <w:qFormat/>
    <w:rsid w:val="006C0F9D"/>
    <w:rPr>
      <w:rFonts w:ascii="Times New Roman" w:hAnsi="Times New Roman"/>
      <w:spacing w:val="0"/>
      <w:sz w:val="18"/>
    </w:rPr>
  </w:style>
  <w:style w:type="character" w:customStyle="1" w:styleId="gogofoundword">
    <w:name w:val="gogofoundword"/>
    <w:basedOn w:val="a3"/>
    <w:uiPriority w:val="99"/>
    <w:qFormat/>
    <w:rsid w:val="006C0F9D"/>
    <w:rPr>
      <w:rFonts w:cs="Times New Roman"/>
    </w:rPr>
  </w:style>
  <w:style w:type="character" w:customStyle="1" w:styleId="FontStyle124">
    <w:name w:val="Font Style124"/>
    <w:uiPriority w:val="99"/>
    <w:qFormat/>
    <w:rsid w:val="006C0F9D"/>
    <w:rPr>
      <w:rFonts w:ascii="Times New Roman" w:hAnsi="Times New Roman"/>
      <w:b/>
      <w:sz w:val="18"/>
    </w:rPr>
  </w:style>
  <w:style w:type="character" w:customStyle="1" w:styleId="red">
    <w:name w:val="red"/>
    <w:basedOn w:val="a3"/>
    <w:uiPriority w:val="99"/>
    <w:qFormat/>
    <w:rsid w:val="006C0F9D"/>
    <w:rPr>
      <w:rFonts w:cs="Times New Roman"/>
    </w:rPr>
  </w:style>
  <w:style w:type="character" w:customStyle="1" w:styleId="msosubtleemphasis0">
    <w:name w:val="msosubtleemphasis"/>
    <w:uiPriority w:val="99"/>
    <w:qFormat/>
    <w:rsid w:val="006C0F9D"/>
    <w:rPr>
      <w:i/>
      <w:color w:val="808080"/>
    </w:rPr>
  </w:style>
  <w:style w:type="character" w:customStyle="1" w:styleId="FontStyle120">
    <w:name w:val="Font Style120"/>
    <w:uiPriority w:val="99"/>
    <w:qFormat/>
    <w:rsid w:val="006C0F9D"/>
    <w:rPr>
      <w:rFonts w:ascii="Times New Roman" w:hAnsi="Times New Roman"/>
      <w:b/>
      <w:sz w:val="26"/>
    </w:rPr>
  </w:style>
  <w:style w:type="character" w:customStyle="1" w:styleId="FontStyle121">
    <w:name w:val="Font Style121"/>
    <w:uiPriority w:val="99"/>
    <w:qFormat/>
    <w:rsid w:val="006C0F9D"/>
    <w:rPr>
      <w:rFonts w:ascii="Times New Roman" w:hAnsi="Times New Roman"/>
      <w:sz w:val="26"/>
    </w:rPr>
  </w:style>
  <w:style w:type="character" w:customStyle="1" w:styleId="232">
    <w:name w:val="Знак Знак23 Знак2"/>
    <w:uiPriority w:val="99"/>
    <w:qFormat/>
    <w:locked/>
    <w:rsid w:val="006C0F9D"/>
    <w:rPr>
      <w:rFonts w:ascii="Tahoma" w:hAnsi="Tahoma"/>
      <w:sz w:val="16"/>
    </w:rPr>
  </w:style>
  <w:style w:type="character" w:customStyle="1" w:styleId="t9">
    <w:name w:val="t9"/>
    <w:uiPriority w:val="99"/>
    <w:qFormat/>
    <w:rsid w:val="006C0F9D"/>
  </w:style>
  <w:style w:type="character" w:customStyle="1" w:styleId="t10">
    <w:name w:val="t10"/>
    <w:uiPriority w:val="99"/>
    <w:qFormat/>
    <w:rsid w:val="006C0F9D"/>
  </w:style>
  <w:style w:type="character" w:customStyle="1" w:styleId="c2">
    <w:name w:val="c2"/>
    <w:uiPriority w:val="99"/>
    <w:qFormat/>
    <w:rsid w:val="006C0F9D"/>
  </w:style>
  <w:style w:type="character" w:customStyle="1" w:styleId="c0">
    <w:name w:val="c0"/>
    <w:uiPriority w:val="99"/>
    <w:qFormat/>
    <w:rsid w:val="006C0F9D"/>
  </w:style>
  <w:style w:type="character" w:customStyle="1" w:styleId="ft776">
    <w:name w:val="ft776"/>
    <w:uiPriority w:val="99"/>
    <w:qFormat/>
    <w:rsid w:val="006C0F9D"/>
  </w:style>
  <w:style w:type="character" w:customStyle="1" w:styleId="highlight">
    <w:name w:val="highlight"/>
    <w:uiPriority w:val="99"/>
    <w:qFormat/>
    <w:rsid w:val="006C0F9D"/>
  </w:style>
  <w:style w:type="character" w:customStyle="1" w:styleId="ft431">
    <w:name w:val="ft431"/>
    <w:uiPriority w:val="99"/>
    <w:qFormat/>
    <w:rsid w:val="006C0F9D"/>
  </w:style>
  <w:style w:type="character" w:customStyle="1" w:styleId="ft793">
    <w:name w:val="ft793"/>
    <w:uiPriority w:val="99"/>
    <w:qFormat/>
    <w:rsid w:val="006C0F9D"/>
  </w:style>
  <w:style w:type="character" w:customStyle="1" w:styleId="ft802">
    <w:name w:val="ft802"/>
    <w:uiPriority w:val="99"/>
    <w:qFormat/>
    <w:rsid w:val="006C0F9D"/>
  </w:style>
  <w:style w:type="character" w:customStyle="1" w:styleId="ft890">
    <w:name w:val="ft890"/>
    <w:uiPriority w:val="99"/>
    <w:qFormat/>
    <w:rsid w:val="006C0F9D"/>
  </w:style>
  <w:style w:type="character" w:customStyle="1" w:styleId="ft904">
    <w:name w:val="ft904"/>
    <w:uiPriority w:val="99"/>
    <w:qFormat/>
    <w:rsid w:val="006C0F9D"/>
  </w:style>
  <w:style w:type="character" w:customStyle="1" w:styleId="ft914">
    <w:name w:val="ft914"/>
    <w:uiPriority w:val="99"/>
    <w:qFormat/>
    <w:rsid w:val="006C0F9D"/>
  </w:style>
  <w:style w:type="character" w:customStyle="1" w:styleId="1fff">
    <w:name w:val="Текст Знак1"/>
    <w:uiPriority w:val="99"/>
    <w:qFormat/>
    <w:locked/>
    <w:rsid w:val="006C0F9D"/>
    <w:rPr>
      <w:rFonts w:ascii="Courier New" w:hAnsi="Courier New"/>
      <w:lang w:val="ru-RU" w:eastAsia="ru-RU"/>
    </w:rPr>
  </w:style>
  <w:style w:type="character" w:customStyle="1" w:styleId="accented">
    <w:name w:val="accented"/>
    <w:basedOn w:val="a3"/>
    <w:uiPriority w:val="99"/>
    <w:qFormat/>
    <w:rsid w:val="006C0F9D"/>
    <w:rPr>
      <w:rFonts w:cs="Times New Roman"/>
    </w:rPr>
  </w:style>
  <w:style w:type="character" w:customStyle="1" w:styleId="FontStyle214">
    <w:name w:val="Font Style214"/>
    <w:uiPriority w:val="99"/>
    <w:qFormat/>
    <w:rsid w:val="006C0F9D"/>
    <w:rPr>
      <w:rFonts w:ascii="Trebuchet MS" w:hAnsi="Trebuchet MS"/>
      <w:b/>
      <w:color w:val="000000"/>
      <w:sz w:val="22"/>
    </w:rPr>
  </w:style>
  <w:style w:type="character" w:customStyle="1" w:styleId="affffffe">
    <w:name w:val="Цветовое выделение"/>
    <w:uiPriority w:val="99"/>
    <w:qFormat/>
    <w:rsid w:val="006C0F9D"/>
    <w:rPr>
      <w:b/>
      <w:color w:val="000080"/>
      <w:sz w:val="22"/>
    </w:rPr>
  </w:style>
  <w:style w:type="character" w:customStyle="1" w:styleId="afffffff">
    <w:name w:val="Гипертекстовая ссылка"/>
    <w:uiPriority w:val="99"/>
    <w:qFormat/>
    <w:rsid w:val="006C0F9D"/>
    <w:rPr>
      <w:b/>
      <w:color w:val="008000"/>
      <w:sz w:val="22"/>
      <w:u w:val="single"/>
    </w:rPr>
  </w:style>
  <w:style w:type="character" w:customStyle="1" w:styleId="1fff0">
    <w:name w:val="Схема документа Знак1"/>
    <w:uiPriority w:val="99"/>
    <w:qFormat/>
    <w:rsid w:val="006C0F9D"/>
    <w:rPr>
      <w:rFonts w:ascii="Tahoma" w:hAnsi="Tahoma"/>
      <w:sz w:val="16"/>
      <w:lang w:val="ru-RU" w:eastAsia="ru-RU"/>
    </w:rPr>
  </w:style>
  <w:style w:type="character" w:customStyle="1" w:styleId="HTML11">
    <w:name w:val="Стандартный HTML Знак1"/>
    <w:uiPriority w:val="99"/>
    <w:qFormat/>
    <w:rsid w:val="006C0F9D"/>
    <w:rPr>
      <w:rFonts w:ascii="Consolas" w:hAnsi="Consolas"/>
      <w:sz w:val="20"/>
      <w:lang w:val="ru-RU" w:eastAsia="ru-RU"/>
    </w:rPr>
  </w:style>
  <w:style w:type="character" w:customStyle="1" w:styleId="1fff1">
    <w:name w:val="Верхний колонтитул Знак1"/>
    <w:uiPriority w:val="99"/>
    <w:qFormat/>
    <w:rsid w:val="006C0F9D"/>
    <w:rPr>
      <w:rFonts w:ascii="Times New Roman" w:hAnsi="Times New Roman"/>
      <w:sz w:val="24"/>
      <w:lang w:val="ru-RU" w:eastAsia="ru-RU"/>
    </w:rPr>
  </w:style>
  <w:style w:type="character" w:customStyle="1" w:styleId="218">
    <w:name w:val="Основной текст 2 Знак1"/>
    <w:uiPriority w:val="99"/>
    <w:qFormat/>
    <w:rsid w:val="006C0F9D"/>
    <w:rPr>
      <w:rFonts w:ascii="Times New Roman" w:hAnsi="Times New Roman"/>
      <w:sz w:val="24"/>
      <w:lang w:val="ru-RU" w:eastAsia="ru-RU"/>
    </w:rPr>
  </w:style>
  <w:style w:type="character" w:customStyle="1" w:styleId="1fff2">
    <w:name w:val="Текст выноски Знак1"/>
    <w:uiPriority w:val="99"/>
    <w:qFormat/>
    <w:rsid w:val="006C0F9D"/>
    <w:rPr>
      <w:rFonts w:ascii="Tahoma" w:hAnsi="Tahoma"/>
      <w:sz w:val="16"/>
      <w:lang w:val="ru-RU" w:eastAsia="ru-RU"/>
    </w:rPr>
  </w:style>
  <w:style w:type="character" w:customStyle="1" w:styleId="FontStyle53">
    <w:name w:val="Font Style53"/>
    <w:uiPriority w:val="99"/>
    <w:qFormat/>
    <w:rsid w:val="006C0F9D"/>
    <w:rPr>
      <w:rFonts w:ascii="Arial" w:hAnsi="Arial"/>
      <w:b/>
      <w:sz w:val="18"/>
    </w:rPr>
  </w:style>
  <w:style w:type="paragraph" w:customStyle="1" w:styleId="3f1">
    <w:name w:val="Знак Знак Знак Знак Знак Знак Знак Знак Знак Знак Знак Знак Знак3"/>
    <w:basedOn w:val="a2"/>
    <w:uiPriority w:val="99"/>
    <w:qFormat/>
    <w:rsid w:val="006C0F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219">
    <w:name w:val="Красная строка 2 Знак1"/>
    <w:uiPriority w:val="99"/>
    <w:qFormat/>
    <w:rsid w:val="006C0F9D"/>
    <w:rPr>
      <w:sz w:val="24"/>
      <w:lang w:val="ru-RU" w:eastAsia="ru-RU"/>
    </w:rPr>
  </w:style>
  <w:style w:type="character" w:customStyle="1" w:styleId="1fff3">
    <w:name w:val="Название Знак1"/>
    <w:uiPriority w:val="99"/>
    <w:qFormat/>
    <w:rsid w:val="006C0F9D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fff4">
    <w:name w:val="Подзаголовок Знак1"/>
    <w:uiPriority w:val="99"/>
    <w:qFormat/>
    <w:rsid w:val="006C0F9D"/>
    <w:rPr>
      <w:rFonts w:ascii="Cambria" w:hAnsi="Cambria"/>
      <w:sz w:val="24"/>
    </w:rPr>
  </w:style>
  <w:style w:type="character" w:customStyle="1" w:styleId="font0">
    <w:name w:val="font0"/>
    <w:basedOn w:val="a3"/>
    <w:uiPriority w:val="99"/>
    <w:qFormat/>
    <w:rsid w:val="006C0F9D"/>
    <w:rPr>
      <w:rFonts w:cs="Times New Roman"/>
    </w:rPr>
  </w:style>
  <w:style w:type="character" w:customStyle="1" w:styleId="s3">
    <w:name w:val="s3"/>
    <w:uiPriority w:val="99"/>
    <w:qFormat/>
    <w:rsid w:val="006C0F9D"/>
  </w:style>
  <w:style w:type="character" w:customStyle="1" w:styleId="FontStyle46">
    <w:name w:val="Font Style46"/>
    <w:uiPriority w:val="99"/>
    <w:qFormat/>
    <w:rsid w:val="006C0F9D"/>
    <w:rPr>
      <w:rFonts w:ascii="Times New Roman" w:hAnsi="Times New Roman"/>
      <w:b/>
      <w:sz w:val="30"/>
    </w:rPr>
  </w:style>
  <w:style w:type="character" w:customStyle="1" w:styleId="newstitle">
    <w:name w:val="news_title"/>
    <w:basedOn w:val="a3"/>
    <w:uiPriority w:val="99"/>
    <w:qFormat/>
    <w:rsid w:val="006C0F9D"/>
    <w:rPr>
      <w:rFonts w:cs="Times New Roman"/>
    </w:rPr>
  </w:style>
  <w:style w:type="character" w:customStyle="1" w:styleId="s1">
    <w:name w:val="s1"/>
    <w:uiPriority w:val="99"/>
    <w:qFormat/>
    <w:rsid w:val="006C0F9D"/>
  </w:style>
  <w:style w:type="character" w:customStyle="1" w:styleId="WW8Num8z0">
    <w:name w:val="WW8Num8z0"/>
    <w:uiPriority w:val="99"/>
    <w:qFormat/>
    <w:rsid w:val="006C0F9D"/>
    <w:rPr>
      <w:rFonts w:ascii="Wingdings 2" w:hAnsi="Wingdings 2"/>
    </w:rPr>
  </w:style>
  <w:style w:type="paragraph" w:customStyle="1" w:styleId="31a">
    <w:name w:val="Знак31"/>
    <w:basedOn w:val="a2"/>
    <w:uiPriority w:val="99"/>
    <w:qFormat/>
    <w:rsid w:val="006C0F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ep">
    <w:name w:val="ep"/>
    <w:basedOn w:val="a3"/>
    <w:uiPriority w:val="99"/>
    <w:qFormat/>
    <w:rsid w:val="006C0F9D"/>
    <w:rPr>
      <w:rFonts w:cs="Times New Roman"/>
    </w:rPr>
  </w:style>
  <w:style w:type="character" w:customStyle="1" w:styleId="searchterm1">
    <w:name w:val="searchterm1"/>
    <w:uiPriority w:val="99"/>
    <w:qFormat/>
    <w:rsid w:val="006C0F9D"/>
    <w:rPr>
      <w:b/>
      <w:sz w:val="2"/>
      <w:bdr w:val="single" w:sz="6" w:space="0" w:color="0000FF"/>
      <w:shd w:val="clear" w:color="auto" w:fill="CCCCFF"/>
    </w:rPr>
  </w:style>
  <w:style w:type="character" w:customStyle="1" w:styleId="review-h52">
    <w:name w:val="review-h52"/>
    <w:uiPriority w:val="99"/>
    <w:qFormat/>
    <w:rsid w:val="006C0F9D"/>
    <w:rPr>
      <w:b/>
      <w:color w:val="004080"/>
      <w:sz w:val="18"/>
      <w:u w:val="none"/>
    </w:rPr>
  </w:style>
  <w:style w:type="character" w:customStyle="1" w:styleId="FontStyle571">
    <w:name w:val="Font Style571"/>
    <w:uiPriority w:val="99"/>
    <w:qFormat/>
    <w:rsid w:val="006C0F9D"/>
    <w:rPr>
      <w:rFonts w:ascii="Candara" w:hAnsi="Candara"/>
      <w:b/>
      <w:sz w:val="24"/>
    </w:rPr>
  </w:style>
  <w:style w:type="character" w:customStyle="1" w:styleId="FontStyle596">
    <w:name w:val="Font Style596"/>
    <w:uiPriority w:val="99"/>
    <w:qFormat/>
    <w:rsid w:val="006C0F9D"/>
    <w:rPr>
      <w:rFonts w:ascii="Times New Roman" w:hAnsi="Times New Roman"/>
      <w:b/>
      <w:i/>
      <w:sz w:val="16"/>
    </w:rPr>
  </w:style>
  <w:style w:type="character" w:customStyle="1" w:styleId="FontStyle264">
    <w:name w:val="Font Style264"/>
    <w:uiPriority w:val="99"/>
    <w:qFormat/>
    <w:rsid w:val="006C0F9D"/>
    <w:rPr>
      <w:rFonts w:ascii="Franklin Gothic Demi" w:hAnsi="Franklin Gothic Demi"/>
      <w:b/>
      <w:sz w:val="22"/>
    </w:rPr>
  </w:style>
  <w:style w:type="character" w:customStyle="1" w:styleId="FontStyle260">
    <w:name w:val="Font Style260"/>
    <w:uiPriority w:val="99"/>
    <w:qFormat/>
    <w:rsid w:val="006C0F9D"/>
    <w:rPr>
      <w:rFonts w:ascii="Franklin Gothic Demi" w:hAnsi="Franklin Gothic Demi"/>
      <w:b/>
      <w:sz w:val="26"/>
    </w:rPr>
  </w:style>
  <w:style w:type="character" w:customStyle="1" w:styleId="FontStyle426">
    <w:name w:val="Font Style426"/>
    <w:uiPriority w:val="99"/>
    <w:qFormat/>
    <w:rsid w:val="006C0F9D"/>
    <w:rPr>
      <w:rFonts w:ascii="Times New Roman" w:hAnsi="Times New Roman"/>
      <w:color w:val="000000"/>
      <w:sz w:val="20"/>
    </w:rPr>
  </w:style>
  <w:style w:type="character" w:customStyle="1" w:styleId="FontStyle707">
    <w:name w:val="Font Style707"/>
    <w:uiPriority w:val="99"/>
    <w:qFormat/>
    <w:rsid w:val="006C0F9D"/>
    <w:rPr>
      <w:rFonts w:ascii="Bookman Old Style" w:hAnsi="Bookman Old Style"/>
      <w:color w:val="000000"/>
      <w:sz w:val="16"/>
    </w:rPr>
  </w:style>
  <w:style w:type="character" w:customStyle="1" w:styleId="FontStyle679">
    <w:name w:val="Font Style679"/>
    <w:uiPriority w:val="99"/>
    <w:qFormat/>
    <w:rsid w:val="006C0F9D"/>
    <w:rPr>
      <w:rFonts w:ascii="Times New Roman" w:hAnsi="Times New Roman"/>
      <w:i/>
      <w:color w:val="000000"/>
      <w:sz w:val="20"/>
    </w:rPr>
  </w:style>
  <w:style w:type="character" w:customStyle="1" w:styleId="FontStyle695">
    <w:name w:val="Font Style695"/>
    <w:uiPriority w:val="99"/>
    <w:qFormat/>
    <w:rsid w:val="006C0F9D"/>
    <w:rPr>
      <w:rFonts w:ascii="Times New Roman" w:hAnsi="Times New Roman"/>
      <w:b/>
      <w:color w:val="000000"/>
      <w:sz w:val="16"/>
    </w:rPr>
  </w:style>
  <w:style w:type="character" w:customStyle="1" w:styleId="FontStyle668">
    <w:name w:val="Font Style668"/>
    <w:uiPriority w:val="99"/>
    <w:qFormat/>
    <w:rsid w:val="006C0F9D"/>
    <w:rPr>
      <w:rFonts w:ascii="Times New Roman" w:hAnsi="Times New Roman"/>
      <w:color w:val="000000"/>
      <w:sz w:val="20"/>
    </w:rPr>
  </w:style>
  <w:style w:type="character" w:customStyle="1" w:styleId="FontStyle527">
    <w:name w:val="Font Style527"/>
    <w:uiPriority w:val="99"/>
    <w:qFormat/>
    <w:rsid w:val="006C0F9D"/>
    <w:rPr>
      <w:rFonts w:ascii="Times New Roman" w:hAnsi="Times New Roman"/>
      <w:b/>
      <w:color w:val="000000"/>
      <w:sz w:val="16"/>
    </w:rPr>
  </w:style>
  <w:style w:type="character" w:customStyle="1" w:styleId="FontStyle236">
    <w:name w:val="Font Style236"/>
    <w:uiPriority w:val="99"/>
    <w:qFormat/>
    <w:rsid w:val="006C0F9D"/>
    <w:rPr>
      <w:rFonts w:ascii="Times New Roman" w:hAnsi="Times New Roman"/>
      <w:color w:val="000000"/>
      <w:sz w:val="20"/>
    </w:rPr>
  </w:style>
  <w:style w:type="character" w:customStyle="1" w:styleId="FontStyle719">
    <w:name w:val="Font Style719"/>
    <w:uiPriority w:val="99"/>
    <w:qFormat/>
    <w:rsid w:val="006C0F9D"/>
    <w:rPr>
      <w:rFonts w:ascii="Bookman Old Style" w:hAnsi="Bookman Old Style"/>
      <w:b/>
      <w:color w:val="000000"/>
      <w:sz w:val="16"/>
    </w:rPr>
  </w:style>
  <w:style w:type="character" w:customStyle="1" w:styleId="FontStyle720">
    <w:name w:val="Font Style720"/>
    <w:uiPriority w:val="99"/>
    <w:qFormat/>
    <w:rsid w:val="006C0F9D"/>
    <w:rPr>
      <w:rFonts w:ascii="Tahoma" w:hAnsi="Tahoma"/>
      <w:color w:val="000000"/>
      <w:sz w:val="14"/>
    </w:rPr>
  </w:style>
  <w:style w:type="character" w:customStyle="1" w:styleId="FontStyle815">
    <w:name w:val="Font Style815"/>
    <w:uiPriority w:val="99"/>
    <w:qFormat/>
    <w:rsid w:val="006C0F9D"/>
    <w:rPr>
      <w:rFonts w:ascii="Bookman Old Style" w:hAnsi="Bookman Old Style"/>
      <w:color w:val="000000"/>
      <w:sz w:val="16"/>
    </w:rPr>
  </w:style>
  <w:style w:type="character" w:customStyle="1" w:styleId="FontStyle106">
    <w:name w:val="Font Style106"/>
    <w:uiPriority w:val="99"/>
    <w:qFormat/>
    <w:rsid w:val="006C0F9D"/>
    <w:rPr>
      <w:rFonts w:ascii="Times New Roman" w:hAnsi="Times New Roman"/>
      <w:color w:val="000000"/>
      <w:sz w:val="24"/>
    </w:rPr>
  </w:style>
  <w:style w:type="character" w:customStyle="1" w:styleId="FontStyle122">
    <w:name w:val="Font Style122"/>
    <w:uiPriority w:val="99"/>
    <w:qFormat/>
    <w:rsid w:val="006C0F9D"/>
    <w:rPr>
      <w:rFonts w:ascii="Times New Roman" w:hAnsi="Times New Roman"/>
      <w:color w:val="000000"/>
      <w:sz w:val="22"/>
    </w:rPr>
  </w:style>
  <w:style w:type="character" w:customStyle="1" w:styleId="146pt">
    <w:name w:val="Основной текст (14) + 6 pt"/>
    <w:uiPriority w:val="99"/>
    <w:qFormat/>
    <w:rsid w:val="006C0F9D"/>
    <w:rPr>
      <w:rFonts w:ascii="Times New Roman" w:hAnsi="Times New Roman"/>
      <w:sz w:val="12"/>
      <w:shd w:val="clear" w:color="auto" w:fill="FFFFFF"/>
    </w:rPr>
  </w:style>
  <w:style w:type="character" w:customStyle="1" w:styleId="listing-desc">
    <w:name w:val="listing-desc"/>
    <w:uiPriority w:val="99"/>
    <w:qFormat/>
    <w:rsid w:val="006C0F9D"/>
  </w:style>
  <w:style w:type="character" w:customStyle="1" w:styleId="WW8Num1z0">
    <w:name w:val="WW8Num1z0"/>
    <w:uiPriority w:val="99"/>
    <w:qFormat/>
    <w:rsid w:val="006C0F9D"/>
  </w:style>
  <w:style w:type="character" w:customStyle="1" w:styleId="WW8Num2z0">
    <w:name w:val="WW8Num2z0"/>
    <w:uiPriority w:val="99"/>
    <w:qFormat/>
    <w:rsid w:val="006C0F9D"/>
  </w:style>
  <w:style w:type="character" w:customStyle="1" w:styleId="WW8Num3z0">
    <w:name w:val="WW8Num3z0"/>
    <w:uiPriority w:val="99"/>
    <w:qFormat/>
    <w:rsid w:val="006C0F9D"/>
  </w:style>
  <w:style w:type="character" w:customStyle="1" w:styleId="WW8Num1z1">
    <w:name w:val="WW8Num1z1"/>
    <w:uiPriority w:val="99"/>
    <w:qFormat/>
    <w:rsid w:val="006C0F9D"/>
  </w:style>
  <w:style w:type="character" w:customStyle="1" w:styleId="WW8Num1z2">
    <w:name w:val="WW8Num1z2"/>
    <w:uiPriority w:val="99"/>
    <w:qFormat/>
    <w:rsid w:val="006C0F9D"/>
  </w:style>
  <w:style w:type="character" w:customStyle="1" w:styleId="WW8Num1z3">
    <w:name w:val="WW8Num1z3"/>
    <w:uiPriority w:val="99"/>
    <w:qFormat/>
    <w:rsid w:val="006C0F9D"/>
  </w:style>
  <w:style w:type="character" w:customStyle="1" w:styleId="WW8Num1z4">
    <w:name w:val="WW8Num1z4"/>
    <w:uiPriority w:val="99"/>
    <w:qFormat/>
    <w:rsid w:val="006C0F9D"/>
  </w:style>
  <w:style w:type="character" w:customStyle="1" w:styleId="WW8Num1z5">
    <w:name w:val="WW8Num1z5"/>
    <w:uiPriority w:val="99"/>
    <w:qFormat/>
    <w:rsid w:val="006C0F9D"/>
  </w:style>
  <w:style w:type="character" w:customStyle="1" w:styleId="WW8Num1z6">
    <w:name w:val="WW8Num1z6"/>
    <w:uiPriority w:val="99"/>
    <w:qFormat/>
    <w:rsid w:val="006C0F9D"/>
  </w:style>
  <w:style w:type="character" w:customStyle="1" w:styleId="WW8Num1z7">
    <w:name w:val="WW8Num1z7"/>
    <w:uiPriority w:val="99"/>
    <w:qFormat/>
    <w:rsid w:val="006C0F9D"/>
  </w:style>
  <w:style w:type="character" w:customStyle="1" w:styleId="WW8Num1z8">
    <w:name w:val="WW8Num1z8"/>
    <w:uiPriority w:val="99"/>
    <w:qFormat/>
    <w:rsid w:val="006C0F9D"/>
  </w:style>
  <w:style w:type="character" w:customStyle="1" w:styleId="1fff5">
    <w:name w:val="Основной шрифт абзаца1"/>
    <w:uiPriority w:val="99"/>
    <w:qFormat/>
    <w:rsid w:val="006C0F9D"/>
  </w:style>
  <w:style w:type="character" w:styleId="afffffff0">
    <w:name w:val="Placeholder Text"/>
    <w:basedOn w:val="a3"/>
    <w:uiPriority w:val="99"/>
    <w:qFormat/>
    <w:rsid w:val="006C0F9D"/>
    <w:rPr>
      <w:rFonts w:cs="Times New Roman"/>
      <w:color w:val="808080"/>
    </w:rPr>
  </w:style>
  <w:style w:type="character" w:customStyle="1" w:styleId="afffffff1">
    <w:name w:val="Символ сноски"/>
    <w:uiPriority w:val="99"/>
    <w:qFormat/>
    <w:rsid w:val="006C0F9D"/>
    <w:rPr>
      <w:vertAlign w:val="superscript"/>
    </w:rPr>
  </w:style>
  <w:style w:type="character" w:customStyle="1" w:styleId="-">
    <w:name w:val="опред-е"/>
    <w:uiPriority w:val="99"/>
    <w:qFormat/>
    <w:rsid w:val="006C0F9D"/>
    <w:rPr>
      <w:b/>
    </w:rPr>
  </w:style>
  <w:style w:type="character" w:customStyle="1" w:styleId="FontStyle436">
    <w:name w:val="Font Style436"/>
    <w:uiPriority w:val="99"/>
    <w:qFormat/>
    <w:rsid w:val="006C0F9D"/>
    <w:rPr>
      <w:rFonts w:ascii="Times New Roman" w:hAnsi="Times New Roman"/>
      <w:b/>
      <w:sz w:val="18"/>
    </w:rPr>
  </w:style>
  <w:style w:type="character" w:customStyle="1" w:styleId="FontStyle434">
    <w:name w:val="Font Style434"/>
    <w:uiPriority w:val="99"/>
    <w:qFormat/>
    <w:rsid w:val="006C0F9D"/>
    <w:rPr>
      <w:rFonts w:ascii="Times New Roman" w:hAnsi="Times New Roman"/>
      <w:sz w:val="18"/>
    </w:rPr>
  </w:style>
  <w:style w:type="character" w:customStyle="1" w:styleId="2ff2">
    <w:name w:val="Основной текст Знак2"/>
    <w:uiPriority w:val="99"/>
    <w:qFormat/>
    <w:locked/>
    <w:rsid w:val="006C0F9D"/>
    <w:rPr>
      <w:sz w:val="24"/>
      <w:lang w:val="ru-RU" w:eastAsia="ru-RU"/>
    </w:rPr>
  </w:style>
  <w:style w:type="character" w:customStyle="1" w:styleId="95">
    <w:name w:val="Знак Знак9"/>
    <w:uiPriority w:val="99"/>
    <w:qFormat/>
    <w:locked/>
    <w:rsid w:val="006C0F9D"/>
    <w:rPr>
      <w:rFonts w:ascii="Cambria" w:hAnsi="Cambria"/>
      <w:b/>
      <w:color w:val="4F81BD"/>
      <w:sz w:val="26"/>
      <w:lang w:val="ru-RU" w:eastAsia="en-US"/>
    </w:rPr>
  </w:style>
  <w:style w:type="character" w:customStyle="1" w:styleId="532">
    <w:name w:val="Знак Знак53"/>
    <w:uiPriority w:val="99"/>
    <w:qFormat/>
    <w:locked/>
    <w:rsid w:val="006C0F9D"/>
    <w:rPr>
      <w:b/>
      <w:caps/>
      <w:sz w:val="24"/>
      <w:lang w:val="ru-RU" w:eastAsia="ru-RU"/>
    </w:rPr>
  </w:style>
  <w:style w:type="character" w:customStyle="1" w:styleId="HTML11a">
    <w:name w:val="Адрес HTML Знак11"/>
    <w:uiPriority w:val="99"/>
    <w:qFormat/>
    <w:rsid w:val="006C0F9D"/>
    <w:rPr>
      <w:rFonts w:ascii="Times New Roman" w:hAnsi="Times New Roman"/>
      <w:i/>
      <w:sz w:val="24"/>
    </w:rPr>
  </w:style>
  <w:style w:type="character" w:customStyle="1" w:styleId="st1">
    <w:name w:val="st1"/>
    <w:basedOn w:val="a3"/>
    <w:uiPriority w:val="99"/>
    <w:qFormat/>
    <w:rsid w:val="006C0F9D"/>
    <w:rPr>
      <w:rFonts w:cs="Times New Roman"/>
    </w:rPr>
  </w:style>
  <w:style w:type="character" w:customStyle="1" w:styleId="11f">
    <w:name w:val="Основной текст с отступом Знак11"/>
    <w:uiPriority w:val="99"/>
    <w:semiHidden/>
    <w:rsid w:val="006C0F9D"/>
    <w:rPr>
      <w:rFonts w:ascii="Times New Roman" w:hAnsi="Times New Roman"/>
      <w:sz w:val="24"/>
      <w:lang w:eastAsia="ru-RU"/>
    </w:rPr>
  </w:style>
  <w:style w:type="character" w:customStyle="1" w:styleId="1fff6">
    <w:name w:val="Текст примечания Знак1"/>
    <w:uiPriority w:val="99"/>
    <w:qFormat/>
    <w:rsid w:val="006C0F9D"/>
    <w:rPr>
      <w:rFonts w:ascii="Times New Roman" w:hAnsi="Times New Roman"/>
      <w:sz w:val="20"/>
      <w:lang w:eastAsia="ru-RU"/>
    </w:rPr>
  </w:style>
  <w:style w:type="character" w:customStyle="1" w:styleId="21a">
    <w:name w:val="Основной текст с отступом 2 Знак1"/>
    <w:uiPriority w:val="99"/>
    <w:qFormat/>
    <w:rsid w:val="006C0F9D"/>
    <w:rPr>
      <w:rFonts w:ascii="Times New Roman" w:hAnsi="Times New Roman"/>
      <w:sz w:val="24"/>
      <w:lang w:eastAsia="ru-RU"/>
    </w:rPr>
  </w:style>
  <w:style w:type="character" w:customStyle="1" w:styleId="2ff3">
    <w:name w:val="Основной текст Знак Знак Знак2"/>
    <w:uiPriority w:val="99"/>
    <w:qFormat/>
    <w:locked/>
    <w:rsid w:val="006C0F9D"/>
    <w:rPr>
      <w:sz w:val="24"/>
      <w:lang w:val="ru-RU" w:eastAsia="ru-RU"/>
    </w:rPr>
  </w:style>
  <w:style w:type="character" w:customStyle="1" w:styleId="FontStyle126">
    <w:name w:val="Font Style126"/>
    <w:uiPriority w:val="99"/>
    <w:qFormat/>
    <w:rsid w:val="006C0F9D"/>
    <w:rPr>
      <w:rFonts w:ascii="Times New Roman" w:hAnsi="Times New Roman"/>
      <w:color w:val="000000"/>
      <w:sz w:val="20"/>
    </w:rPr>
  </w:style>
  <w:style w:type="character" w:customStyle="1" w:styleId="13a">
    <w:name w:val="Знак Знак13"/>
    <w:uiPriority w:val="99"/>
    <w:qFormat/>
    <w:locked/>
    <w:rsid w:val="006C0F9D"/>
    <w:rPr>
      <w:color w:val="000000"/>
      <w:sz w:val="24"/>
    </w:rPr>
  </w:style>
  <w:style w:type="character" w:customStyle="1" w:styleId="11f0">
    <w:name w:val="Знак Знак11"/>
    <w:uiPriority w:val="99"/>
    <w:qFormat/>
    <w:locked/>
    <w:rsid w:val="006C0F9D"/>
    <w:rPr>
      <w:sz w:val="24"/>
    </w:rPr>
  </w:style>
  <w:style w:type="character" w:customStyle="1" w:styleId="231">
    <w:name w:val="Знак Знак231"/>
    <w:uiPriority w:val="99"/>
    <w:qFormat/>
    <w:locked/>
    <w:rsid w:val="006C0F9D"/>
    <w:rPr>
      <w:sz w:val="24"/>
      <w:lang w:val="ru-RU" w:eastAsia="ru-RU"/>
    </w:rPr>
  </w:style>
  <w:style w:type="character" w:customStyle="1" w:styleId="5310">
    <w:name w:val="Знак Знак531"/>
    <w:uiPriority w:val="99"/>
    <w:qFormat/>
    <w:locked/>
    <w:rsid w:val="006C0F9D"/>
    <w:rPr>
      <w:b/>
      <w:caps/>
      <w:sz w:val="24"/>
      <w:lang w:val="ru-RU" w:eastAsia="ru-RU"/>
    </w:rPr>
  </w:style>
  <w:style w:type="character" w:customStyle="1" w:styleId="1510">
    <w:name w:val="Знак Знак151"/>
    <w:uiPriority w:val="99"/>
    <w:qFormat/>
    <w:rsid w:val="006C0F9D"/>
    <w:rPr>
      <w:rFonts w:ascii="Times New Roman" w:hAnsi="Times New Roman"/>
      <w:sz w:val="24"/>
      <w:lang w:eastAsia="ru-RU"/>
    </w:rPr>
  </w:style>
  <w:style w:type="character" w:customStyle="1" w:styleId="460">
    <w:name w:val="Знак Знак46"/>
    <w:uiPriority w:val="99"/>
    <w:qFormat/>
    <w:locked/>
    <w:rsid w:val="006C0F9D"/>
    <w:rPr>
      <w:rFonts w:ascii="Arial" w:hAnsi="Arial"/>
      <w:b/>
      <w:i/>
      <w:sz w:val="28"/>
      <w:lang w:val="ru-RU" w:eastAsia="en-US"/>
    </w:rPr>
  </w:style>
  <w:style w:type="paragraph" w:customStyle="1" w:styleId="opredelenie">
    <w:name w:val="opredeleni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710">
    <w:name w:val="Знак Знак171"/>
    <w:uiPriority w:val="99"/>
    <w:qFormat/>
    <w:locked/>
    <w:rsid w:val="006C0F9D"/>
    <w:rPr>
      <w:i/>
      <w:sz w:val="24"/>
      <w:lang w:val="ru-RU"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6C0F9D"/>
    <w:rPr>
      <w:rFonts w:ascii="Arial" w:eastAsia="Calibri" w:hAnsi="Arial" w:cs="Times New Roman"/>
      <w:lang w:eastAsia="ru-RU"/>
    </w:rPr>
  </w:style>
  <w:style w:type="paragraph" w:customStyle="1" w:styleId="rvps4">
    <w:name w:val="rvps4"/>
    <w:basedOn w:val="a2"/>
    <w:uiPriority w:val="99"/>
    <w:qFormat/>
    <w:rsid w:val="006C0F9D"/>
    <w:pPr>
      <w:widowControl/>
      <w:snapToGrid/>
      <w:spacing w:before="0" w:after="0"/>
      <w:jc w:val="both"/>
    </w:pPr>
    <w:rPr>
      <w:rFonts w:eastAsia="Times New Roman"/>
      <w:szCs w:val="24"/>
    </w:rPr>
  </w:style>
  <w:style w:type="character" w:customStyle="1" w:styleId="1fff7">
    <w:name w:val="Без интервала Знак1"/>
    <w:link w:val="48"/>
    <w:uiPriority w:val="99"/>
    <w:qFormat/>
    <w:locked/>
    <w:rsid w:val="006C0F9D"/>
  </w:style>
  <w:style w:type="paragraph" w:customStyle="1" w:styleId="48">
    <w:name w:val="Без интервала4"/>
    <w:link w:val="1fff7"/>
    <w:uiPriority w:val="99"/>
    <w:qFormat/>
    <w:rsid w:val="006C0F9D"/>
    <w:pPr>
      <w:spacing w:after="0" w:line="240" w:lineRule="auto"/>
    </w:pPr>
  </w:style>
  <w:style w:type="character" w:customStyle="1" w:styleId="3f2">
    <w:name w:val="3 ступень Знак"/>
    <w:link w:val="3f3"/>
    <w:uiPriority w:val="99"/>
    <w:qFormat/>
    <w:locked/>
    <w:rsid w:val="006C0F9D"/>
    <w:rPr>
      <w:rFonts w:ascii="BodoniCTT" w:hAnsi="BodoniCTT"/>
      <w:b/>
    </w:rPr>
  </w:style>
  <w:style w:type="paragraph" w:customStyle="1" w:styleId="3f3">
    <w:name w:val="3 ступень"/>
    <w:basedOn w:val="a2"/>
    <w:link w:val="3f2"/>
    <w:uiPriority w:val="99"/>
    <w:qFormat/>
    <w:rsid w:val="006C0F9D"/>
    <w:pPr>
      <w:keepNext/>
      <w:widowControl/>
      <w:overflowPunct w:val="0"/>
      <w:autoSpaceDE w:val="0"/>
      <w:autoSpaceDN w:val="0"/>
      <w:adjustRightInd w:val="0"/>
      <w:snapToGrid/>
      <w:spacing w:before="120" w:after="0"/>
    </w:pPr>
    <w:rPr>
      <w:rFonts w:ascii="BodoniCTT" w:eastAsiaTheme="minorHAnsi" w:hAnsi="BodoniCTT" w:cstheme="minorBidi"/>
      <w:b/>
      <w:sz w:val="22"/>
      <w:szCs w:val="22"/>
      <w:lang w:eastAsia="en-US"/>
    </w:rPr>
  </w:style>
  <w:style w:type="paragraph" w:customStyle="1" w:styleId="Style28">
    <w:name w:val="Style28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Style7">
    <w:name w:val="Style7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6">
    <w:name w:val="Style36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F9">
    <w:name w:val="ОбычныF9"/>
    <w:uiPriority w:val="99"/>
    <w:qFormat/>
    <w:rsid w:val="006C0F9D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9">
    <w:name w:val="Квадрат4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/>
      <w:jc w:val="both"/>
    </w:pPr>
    <w:rPr>
      <w:rFonts w:ascii="a_Timer" w:eastAsia="Times New Roman" w:hAnsi="a_Timer" w:cs="a_Timer"/>
      <w:szCs w:val="24"/>
      <w:lang w:val="en-US"/>
    </w:rPr>
  </w:style>
  <w:style w:type="paragraph" w:customStyle="1" w:styleId="p3">
    <w:name w:val="p3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4">
    <w:name w:val="p4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rvts6">
    <w:name w:val="rvts6"/>
    <w:uiPriority w:val="99"/>
    <w:qFormat/>
    <w:rsid w:val="006C0F9D"/>
    <w:rPr>
      <w:rFonts w:ascii="Times New Roman" w:hAnsi="Times New Roman"/>
      <w:sz w:val="28"/>
    </w:rPr>
  </w:style>
  <w:style w:type="character" w:customStyle="1" w:styleId="3917">
    <w:name w:val="3917"/>
    <w:basedOn w:val="a3"/>
    <w:uiPriority w:val="99"/>
    <w:qFormat/>
    <w:rsid w:val="006C0F9D"/>
    <w:rPr>
      <w:rFonts w:cs="Times New Roman"/>
    </w:rPr>
  </w:style>
  <w:style w:type="character" w:customStyle="1" w:styleId="epm">
    <w:name w:val="epm"/>
    <w:uiPriority w:val="99"/>
    <w:qFormat/>
    <w:rsid w:val="006C0F9D"/>
  </w:style>
  <w:style w:type="character" w:customStyle="1" w:styleId="afffffff2">
    <w:name w:val="Стиль Зеленый"/>
    <w:uiPriority w:val="99"/>
    <w:qFormat/>
    <w:rsid w:val="006C0F9D"/>
    <w:rPr>
      <w:color w:val="00B050"/>
      <w:spacing w:val="0"/>
    </w:rPr>
  </w:style>
  <w:style w:type="character" w:customStyle="1" w:styleId="FontStyle44">
    <w:name w:val="Font Style44"/>
    <w:uiPriority w:val="99"/>
    <w:qFormat/>
    <w:rsid w:val="006C0F9D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qFormat/>
    <w:rsid w:val="006C0F9D"/>
    <w:rPr>
      <w:rFonts w:ascii="Times New Roman" w:hAnsi="Times New Roman"/>
      <w:i/>
      <w:sz w:val="26"/>
    </w:rPr>
  </w:style>
  <w:style w:type="character" w:customStyle="1" w:styleId="s10">
    <w:name w:val="s_10"/>
    <w:basedOn w:val="a3"/>
    <w:uiPriority w:val="99"/>
    <w:qFormat/>
    <w:rsid w:val="006C0F9D"/>
    <w:rPr>
      <w:rFonts w:cs="Times New Roman"/>
    </w:rPr>
  </w:style>
  <w:style w:type="character" w:customStyle="1" w:styleId="s5">
    <w:name w:val="s5"/>
    <w:basedOn w:val="a3"/>
    <w:uiPriority w:val="99"/>
    <w:qFormat/>
    <w:rsid w:val="006C0F9D"/>
    <w:rPr>
      <w:rFonts w:cs="Times New Roman"/>
    </w:rPr>
  </w:style>
  <w:style w:type="character" w:customStyle="1" w:styleId="sz12">
    <w:name w:val="sz12"/>
    <w:basedOn w:val="a3"/>
    <w:uiPriority w:val="99"/>
    <w:qFormat/>
    <w:rsid w:val="006C0F9D"/>
    <w:rPr>
      <w:rFonts w:cs="Times New Roman"/>
    </w:rPr>
  </w:style>
  <w:style w:type="character" w:customStyle="1" w:styleId="s6">
    <w:name w:val="s6"/>
    <w:basedOn w:val="a3"/>
    <w:uiPriority w:val="99"/>
    <w:qFormat/>
    <w:rsid w:val="006C0F9D"/>
    <w:rPr>
      <w:rFonts w:cs="Times New Roman"/>
    </w:rPr>
  </w:style>
  <w:style w:type="character" w:customStyle="1" w:styleId="FontStyle133">
    <w:name w:val="Font Style133"/>
    <w:uiPriority w:val="99"/>
    <w:qFormat/>
    <w:rsid w:val="006C0F9D"/>
    <w:rPr>
      <w:rFonts w:ascii="Times New Roman" w:hAnsi="Times New Roman"/>
      <w:i/>
      <w:sz w:val="18"/>
    </w:rPr>
  </w:style>
  <w:style w:type="character" w:customStyle="1" w:styleId="blk3">
    <w:name w:val="blk3"/>
    <w:uiPriority w:val="99"/>
    <w:qFormat/>
    <w:rsid w:val="006C0F9D"/>
  </w:style>
  <w:style w:type="character" w:customStyle="1" w:styleId="11f1">
    <w:name w:val="Знак1 Знак Знак1"/>
    <w:uiPriority w:val="99"/>
    <w:qFormat/>
    <w:locked/>
    <w:rsid w:val="006C0F9D"/>
    <w:rPr>
      <w:rFonts w:ascii="Times New Roman" w:hAnsi="Times New Roman"/>
      <w:sz w:val="24"/>
      <w:lang w:eastAsia="ru-RU"/>
    </w:rPr>
  </w:style>
  <w:style w:type="character" w:customStyle="1" w:styleId="461">
    <w:name w:val="Знак Знак461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3111">
    <w:name w:val="Знак3 Знак Знак11"/>
    <w:uiPriority w:val="99"/>
    <w:qFormat/>
    <w:locked/>
    <w:rsid w:val="006C0F9D"/>
    <w:rPr>
      <w:rFonts w:ascii="Arial" w:hAnsi="Arial"/>
      <w:b/>
      <w:i/>
      <w:sz w:val="28"/>
      <w:lang w:val="ru-RU" w:eastAsia="en-US"/>
    </w:rPr>
  </w:style>
  <w:style w:type="character" w:customStyle="1" w:styleId="480">
    <w:name w:val="Знак Знак48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21b">
    <w:name w:val="Основной текст с отступом Знак21"/>
    <w:uiPriority w:val="99"/>
    <w:rsid w:val="006C0F9D"/>
    <w:rPr>
      <w:rFonts w:ascii="Times New Roman" w:hAnsi="Times New Roman"/>
      <w:sz w:val="24"/>
    </w:rPr>
  </w:style>
  <w:style w:type="paragraph" w:customStyle="1" w:styleId="z-1">
    <w:name w:val="z-Начало формы1"/>
    <w:basedOn w:val="a2"/>
    <w:next w:val="a2"/>
    <w:link w:val="z-"/>
    <w:uiPriority w:val="99"/>
    <w:qFormat/>
    <w:rsid w:val="006C0F9D"/>
    <w:pPr>
      <w:widowControl/>
      <w:pBdr>
        <w:bottom w:val="single" w:sz="6" w:space="1" w:color="auto"/>
      </w:pBdr>
      <w:snapToGrid/>
      <w:spacing w:before="0" w:after="0"/>
      <w:jc w:val="center"/>
    </w:pPr>
    <w:rPr>
      <w:rFonts w:ascii="Arial" w:eastAsia="Times New Roman" w:hAnsi="Arial"/>
      <w:b/>
      <w:sz w:val="36"/>
      <w:lang w:eastAsia="en-US"/>
    </w:rPr>
  </w:style>
  <w:style w:type="character" w:customStyle="1" w:styleId="z-TopofFormChar">
    <w:name w:val="z-Top of Form Char"/>
    <w:basedOn w:val="a3"/>
    <w:uiPriority w:val="99"/>
    <w:locked/>
    <w:rsid w:val="006C0F9D"/>
    <w:rPr>
      <w:rFonts w:ascii="Arial" w:hAnsi="Arial" w:cs="Times New Roman"/>
      <w:b/>
      <w:sz w:val="20"/>
    </w:rPr>
  </w:style>
  <w:style w:type="character" w:customStyle="1" w:styleId="z-">
    <w:name w:val="z-Начало формы Знак"/>
    <w:basedOn w:val="a3"/>
    <w:link w:val="z-1"/>
    <w:uiPriority w:val="99"/>
    <w:qFormat/>
    <w:locked/>
    <w:rsid w:val="006C0F9D"/>
    <w:rPr>
      <w:rFonts w:ascii="Arial" w:eastAsia="Times New Roman" w:hAnsi="Arial" w:cs="Times New Roman"/>
      <w:b/>
      <w:sz w:val="36"/>
      <w:szCs w:val="20"/>
    </w:rPr>
  </w:style>
  <w:style w:type="character" w:customStyle="1" w:styleId="440">
    <w:name w:val="Знак Знак44"/>
    <w:uiPriority w:val="99"/>
    <w:qFormat/>
    <w:locked/>
    <w:rsid w:val="006C0F9D"/>
    <w:rPr>
      <w:sz w:val="24"/>
    </w:rPr>
  </w:style>
  <w:style w:type="character" w:customStyle="1" w:styleId="511">
    <w:name w:val="Знак Знак51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FontStyle16">
    <w:name w:val="Font Style16"/>
    <w:uiPriority w:val="99"/>
    <w:qFormat/>
    <w:rsid w:val="006C0F9D"/>
    <w:rPr>
      <w:rFonts w:ascii="Century Gothic" w:hAnsi="Century Gothic"/>
      <w:sz w:val="18"/>
    </w:rPr>
  </w:style>
  <w:style w:type="character" w:customStyle="1" w:styleId="430">
    <w:name w:val="Знак Знак43"/>
    <w:uiPriority w:val="99"/>
    <w:qFormat/>
    <w:locked/>
    <w:rsid w:val="006C0F9D"/>
    <w:rPr>
      <w:color w:val="000000"/>
      <w:sz w:val="24"/>
      <w:lang w:eastAsia="ru-RU"/>
    </w:rPr>
  </w:style>
  <w:style w:type="paragraph" w:customStyle="1" w:styleId="a3cxspmiddle">
    <w:name w:val="a3cxspmiddl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afffffff3">
    <w:name w:val="слайд"/>
    <w:basedOn w:val="a2"/>
    <w:uiPriority w:val="99"/>
    <w:qFormat/>
    <w:rsid w:val="006C0F9D"/>
    <w:pPr>
      <w:widowControl/>
      <w:snapToGrid/>
      <w:spacing w:before="0" w:after="0"/>
      <w:jc w:val="both"/>
    </w:pPr>
    <w:rPr>
      <w:rFonts w:eastAsia="Times New Roman"/>
      <w:sz w:val="36"/>
      <w:szCs w:val="24"/>
      <w:lang w:eastAsia="en-US"/>
    </w:rPr>
  </w:style>
  <w:style w:type="character" w:customStyle="1" w:styleId="st">
    <w:name w:val="st"/>
    <w:basedOn w:val="a3"/>
    <w:uiPriority w:val="99"/>
    <w:qFormat/>
    <w:rsid w:val="006C0F9D"/>
    <w:rPr>
      <w:rFonts w:cs="Times New Roman"/>
    </w:rPr>
  </w:style>
  <w:style w:type="paragraph" w:customStyle="1" w:styleId="z-10">
    <w:name w:val="z-Конец формы1"/>
    <w:basedOn w:val="a2"/>
    <w:next w:val="a2"/>
    <w:link w:val="z-0"/>
    <w:uiPriority w:val="99"/>
    <w:qFormat/>
    <w:rsid w:val="006C0F9D"/>
    <w:pPr>
      <w:widowControl/>
      <w:pBdr>
        <w:top w:val="single" w:sz="6" w:space="1" w:color="auto"/>
      </w:pBdr>
      <w:snapToGrid/>
      <w:spacing w:before="0"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a3"/>
    <w:uiPriority w:val="99"/>
    <w:locked/>
    <w:rsid w:val="006C0F9D"/>
    <w:rPr>
      <w:rFonts w:ascii="Arial" w:hAnsi="Arial" w:cs="Times New Roman"/>
      <w:vanish/>
      <w:sz w:val="16"/>
      <w:lang w:eastAsia="ru-RU"/>
    </w:rPr>
  </w:style>
  <w:style w:type="character" w:customStyle="1" w:styleId="z-0">
    <w:name w:val="z-Конец формы Знак"/>
    <w:basedOn w:val="a3"/>
    <w:link w:val="z-10"/>
    <w:uiPriority w:val="99"/>
    <w:qFormat/>
    <w:locked/>
    <w:rsid w:val="006C0F9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worddef">
    <w:name w:val="keyword_def"/>
    <w:basedOn w:val="a3"/>
    <w:uiPriority w:val="99"/>
    <w:qFormat/>
    <w:rsid w:val="006C0F9D"/>
    <w:rPr>
      <w:rFonts w:cs="Times New Roman"/>
    </w:rPr>
  </w:style>
  <w:style w:type="paragraph" w:customStyle="1" w:styleId="11f2">
    <w:name w:val="Обычный + 11 пт"/>
    <w:basedOn w:val="a2"/>
    <w:uiPriority w:val="99"/>
    <w:qFormat/>
    <w:rsid w:val="006C0F9D"/>
    <w:pPr>
      <w:shd w:val="clear" w:color="auto" w:fill="FFFFFF"/>
      <w:autoSpaceDE w:val="0"/>
      <w:autoSpaceDN w:val="0"/>
      <w:adjustRightInd w:val="0"/>
      <w:snapToGrid/>
      <w:spacing w:before="25" w:after="0" w:line="241" w:lineRule="exact"/>
      <w:ind w:left="7"/>
    </w:pPr>
    <w:rPr>
      <w:rFonts w:eastAsia="Times New Roman"/>
      <w:sz w:val="22"/>
    </w:rPr>
  </w:style>
  <w:style w:type="character" w:customStyle="1" w:styleId="bold">
    <w:name w:val="bold"/>
    <w:uiPriority w:val="99"/>
    <w:qFormat/>
    <w:rsid w:val="006C0F9D"/>
  </w:style>
  <w:style w:type="character" w:customStyle="1" w:styleId="lbldata1">
    <w:name w:val="lbldata1"/>
    <w:uiPriority w:val="99"/>
    <w:qFormat/>
    <w:rsid w:val="006C0F9D"/>
    <w:rPr>
      <w:rFonts w:ascii="Arial" w:hAnsi="Arial"/>
      <w:sz w:val="24"/>
      <w:u w:val="single"/>
    </w:rPr>
  </w:style>
  <w:style w:type="character" w:customStyle="1" w:styleId="FontStyle17">
    <w:name w:val="Font Style17"/>
    <w:uiPriority w:val="99"/>
    <w:qFormat/>
    <w:rsid w:val="006C0F9D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qFormat/>
    <w:rsid w:val="006C0F9D"/>
    <w:rPr>
      <w:rFonts w:ascii="Times New Roman" w:hAnsi="Times New Roman"/>
      <w:i/>
      <w:sz w:val="20"/>
    </w:rPr>
  </w:style>
  <w:style w:type="character" w:customStyle="1" w:styleId="FontStyle19">
    <w:name w:val="Font Style19"/>
    <w:uiPriority w:val="99"/>
    <w:qFormat/>
    <w:rsid w:val="006C0F9D"/>
    <w:rPr>
      <w:rFonts w:ascii="Times New Roman" w:hAnsi="Times New Roman"/>
      <w:sz w:val="20"/>
    </w:rPr>
  </w:style>
  <w:style w:type="paragraph" w:customStyle="1" w:styleId="Style3">
    <w:name w:val="Style3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259" w:lineRule="exact"/>
      <w:ind w:firstLine="542"/>
      <w:jc w:val="both"/>
    </w:pPr>
    <w:rPr>
      <w:rFonts w:eastAsia="Times New Roman"/>
      <w:szCs w:val="24"/>
    </w:rPr>
  </w:style>
  <w:style w:type="character" w:customStyle="1" w:styleId="420">
    <w:name w:val="Знак Знак42"/>
    <w:uiPriority w:val="99"/>
    <w:qFormat/>
    <w:rsid w:val="006C0F9D"/>
    <w:rPr>
      <w:rFonts w:ascii="Times New Roman" w:hAnsi="Times New Roman"/>
      <w:sz w:val="16"/>
    </w:rPr>
  </w:style>
  <w:style w:type="character" w:customStyle="1" w:styleId="490">
    <w:name w:val="Знак Знак49"/>
    <w:uiPriority w:val="99"/>
    <w:qFormat/>
    <w:rsid w:val="006C0F9D"/>
    <w:rPr>
      <w:rFonts w:ascii="Times New Roman" w:hAnsi="Times New Roman"/>
      <w:b/>
      <w:caps/>
      <w:sz w:val="24"/>
      <w:lang w:eastAsia="ru-RU"/>
    </w:rPr>
  </w:style>
  <w:style w:type="character" w:customStyle="1" w:styleId="c4">
    <w:name w:val="c4"/>
    <w:basedOn w:val="a3"/>
    <w:uiPriority w:val="99"/>
    <w:qFormat/>
    <w:rsid w:val="006C0F9D"/>
    <w:rPr>
      <w:rFonts w:cs="Times New Roman"/>
    </w:rPr>
  </w:style>
  <w:style w:type="paragraph" w:customStyle="1" w:styleId="c3">
    <w:name w:val="c3"/>
    <w:basedOn w:val="a2"/>
    <w:uiPriority w:val="99"/>
    <w:qFormat/>
    <w:rsid w:val="006C0F9D"/>
    <w:pPr>
      <w:widowControl/>
      <w:snapToGrid/>
      <w:spacing w:before="0" w:after="150"/>
    </w:pPr>
    <w:rPr>
      <w:rFonts w:eastAsia="Times New Roman"/>
      <w:szCs w:val="24"/>
    </w:rPr>
  </w:style>
  <w:style w:type="character" w:customStyle="1" w:styleId="470">
    <w:name w:val="Знак Знак47"/>
    <w:uiPriority w:val="99"/>
    <w:qFormat/>
    <w:rsid w:val="006C0F9D"/>
    <w:rPr>
      <w:rFonts w:ascii="Times New Roman" w:hAnsi="Times New Roman"/>
      <w:b/>
      <w:sz w:val="27"/>
      <w:lang w:eastAsia="ru-RU"/>
    </w:rPr>
  </w:style>
  <w:style w:type="character" w:customStyle="1" w:styleId="450">
    <w:name w:val="Знак Знак45"/>
    <w:uiPriority w:val="99"/>
    <w:qFormat/>
    <w:rsid w:val="006C0F9D"/>
    <w:rPr>
      <w:rFonts w:ascii="Times New Roman" w:hAnsi="Times New Roman"/>
      <w:b/>
      <w:i/>
      <w:sz w:val="26"/>
      <w:lang w:eastAsia="ru-RU"/>
    </w:rPr>
  </w:style>
  <w:style w:type="character" w:customStyle="1" w:styleId="MacroTextChar">
    <w:name w:val="Macro Text Char"/>
    <w:basedOn w:val="a3"/>
    <w:uiPriority w:val="99"/>
    <w:qFormat/>
    <w:locked/>
    <w:rsid w:val="006C0F9D"/>
    <w:rPr>
      <w:rFonts w:ascii="Courier New" w:hAnsi="Courier New" w:cs="Times New Roman"/>
      <w:sz w:val="22"/>
      <w:lang w:val="en-US" w:eastAsia="en-US"/>
    </w:rPr>
  </w:style>
  <w:style w:type="character" w:customStyle="1" w:styleId="toctext">
    <w:name w:val="toctext"/>
    <w:basedOn w:val="a3"/>
    <w:uiPriority w:val="99"/>
    <w:qFormat/>
    <w:rsid w:val="006C0F9D"/>
    <w:rPr>
      <w:rFonts w:cs="Times New Roman"/>
    </w:rPr>
  </w:style>
  <w:style w:type="character" w:customStyle="1" w:styleId="searchmatch">
    <w:name w:val="searchmatch"/>
    <w:basedOn w:val="a3"/>
    <w:uiPriority w:val="99"/>
    <w:qFormat/>
    <w:rsid w:val="006C0F9D"/>
    <w:rPr>
      <w:rFonts w:cs="Times New Roman"/>
    </w:rPr>
  </w:style>
  <w:style w:type="paragraph" w:customStyle="1" w:styleId="a3cxsplast">
    <w:name w:val="a3cxsplast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character" w:customStyle="1" w:styleId="1fff8">
    <w:name w:val="Заголовок №1_"/>
    <w:link w:val="1fff9"/>
    <w:uiPriority w:val="99"/>
    <w:qFormat/>
    <w:locked/>
    <w:rsid w:val="006C0F9D"/>
    <w:rPr>
      <w:sz w:val="23"/>
      <w:shd w:val="clear" w:color="auto" w:fill="FFFFFF"/>
    </w:rPr>
  </w:style>
  <w:style w:type="paragraph" w:customStyle="1" w:styleId="1fff9">
    <w:name w:val="Заголовок №1"/>
    <w:basedOn w:val="a2"/>
    <w:link w:val="1fff8"/>
    <w:uiPriority w:val="99"/>
    <w:qFormat/>
    <w:rsid w:val="006C0F9D"/>
    <w:pPr>
      <w:widowControl/>
      <w:shd w:val="clear" w:color="auto" w:fill="FFFFFF"/>
      <w:snapToGrid/>
      <w:spacing w:before="540" w:after="0" w:line="326" w:lineRule="exact"/>
      <w:outlineLvl w:val="0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character" w:customStyle="1" w:styleId="745">
    <w:name w:val="Основной текст (7)45"/>
    <w:uiPriority w:val="99"/>
    <w:qFormat/>
    <w:rsid w:val="006C0F9D"/>
    <w:rPr>
      <w:rFonts w:ascii="Times New Roman" w:hAnsi="Times New Roman"/>
      <w:spacing w:val="0"/>
      <w:sz w:val="20"/>
    </w:rPr>
  </w:style>
  <w:style w:type="character" w:customStyle="1" w:styleId="c7">
    <w:name w:val="c7"/>
    <w:basedOn w:val="a3"/>
    <w:uiPriority w:val="99"/>
    <w:qFormat/>
    <w:rsid w:val="006C0F9D"/>
    <w:rPr>
      <w:rFonts w:cs="Times New Roman"/>
    </w:rPr>
  </w:style>
  <w:style w:type="character" w:customStyle="1" w:styleId="afffffff4">
    <w:name w:val="полужирный"/>
    <w:uiPriority w:val="99"/>
    <w:qFormat/>
    <w:rsid w:val="006C0F9D"/>
    <w:rPr>
      <w:rFonts w:ascii="Times New Roman" w:hAnsi="Times New Roman"/>
      <w:b/>
      <w:color w:val="auto"/>
      <w:sz w:val="24"/>
    </w:rPr>
  </w:style>
  <w:style w:type="paragraph" w:customStyle="1" w:styleId="1fffa">
    <w:name w:val="список1"/>
    <w:basedOn w:val="a2"/>
    <w:uiPriority w:val="99"/>
    <w:qFormat/>
    <w:rsid w:val="006C0F9D"/>
    <w:pPr>
      <w:widowControl/>
      <w:tabs>
        <w:tab w:val="left" w:pos="0"/>
      </w:tabs>
      <w:autoSpaceDE w:val="0"/>
      <w:autoSpaceDN w:val="0"/>
      <w:adjustRightInd w:val="0"/>
      <w:snapToGrid/>
      <w:spacing w:before="0" w:after="0"/>
      <w:ind w:firstLine="66"/>
      <w:jc w:val="both"/>
    </w:pPr>
    <w:rPr>
      <w:rFonts w:ascii="PragmaticaCTT" w:eastAsia="Times New Roman" w:hAnsi="PragmaticaCTT"/>
      <w:sz w:val="20"/>
      <w:szCs w:val="24"/>
    </w:rPr>
  </w:style>
  <w:style w:type="paragraph" w:customStyle="1" w:styleId="afffffff5">
    <w:name w:val="Основной текст с отступо"/>
    <w:basedOn w:val="a2"/>
    <w:uiPriority w:val="99"/>
    <w:qFormat/>
    <w:rsid w:val="006C0F9D"/>
    <w:pPr>
      <w:widowControl/>
      <w:snapToGrid/>
      <w:spacing w:before="0" w:after="0"/>
      <w:ind w:left="-340" w:firstLine="720"/>
    </w:pPr>
    <w:rPr>
      <w:rFonts w:eastAsia="Times New Roman"/>
      <w:sz w:val="36"/>
    </w:rPr>
  </w:style>
  <w:style w:type="paragraph" w:customStyle="1" w:styleId="Lang">
    <w:name w:val="Lang"/>
    <w:basedOn w:val="a2"/>
    <w:uiPriority w:val="99"/>
    <w:qFormat/>
    <w:rsid w:val="006C0F9D"/>
    <w:pPr>
      <w:widowControl/>
      <w:overflowPunct w:val="0"/>
      <w:autoSpaceDE w:val="0"/>
      <w:autoSpaceDN w:val="0"/>
      <w:adjustRightInd w:val="0"/>
      <w:snapToGrid/>
      <w:spacing w:before="0" w:after="0" w:line="480" w:lineRule="exact"/>
      <w:ind w:right="-170" w:firstLine="567"/>
      <w:jc w:val="both"/>
      <w:textAlignment w:val="baseline"/>
    </w:pPr>
    <w:rPr>
      <w:rFonts w:ascii="Courier New" w:eastAsia="Times New Roman" w:hAnsi="Courier New"/>
    </w:rPr>
  </w:style>
  <w:style w:type="paragraph" w:customStyle="1" w:styleId="Standard">
    <w:name w:val="Standard"/>
    <w:uiPriority w:val="99"/>
    <w:qFormat/>
    <w:rsid w:val="006C0F9D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authorabout1">
    <w:name w:val="authorabout1"/>
    <w:uiPriority w:val="99"/>
    <w:qFormat/>
    <w:rsid w:val="006C0F9D"/>
    <w:rPr>
      <w:sz w:val="26"/>
    </w:rPr>
  </w:style>
  <w:style w:type="paragraph" w:customStyle="1" w:styleId="3f4">
    <w:name w:val="заголовок 3"/>
    <w:basedOn w:val="a2"/>
    <w:next w:val="a2"/>
    <w:uiPriority w:val="99"/>
    <w:qFormat/>
    <w:rsid w:val="006C0F9D"/>
    <w:pPr>
      <w:keepNext/>
      <w:snapToGrid/>
      <w:spacing w:before="0" w:after="0" w:line="190" w:lineRule="atLeast"/>
      <w:jc w:val="both"/>
    </w:pPr>
    <w:rPr>
      <w:rFonts w:eastAsia="Times New Roman"/>
      <w:b/>
      <w:sz w:val="28"/>
    </w:rPr>
  </w:style>
  <w:style w:type="paragraph" w:customStyle="1" w:styleId="listnum">
    <w:name w:val="listnum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fb">
    <w:name w:val="Подзаголовок 1"/>
    <w:basedOn w:val="a2"/>
    <w:next w:val="a2"/>
    <w:uiPriority w:val="99"/>
    <w:qFormat/>
    <w:rsid w:val="006C0F9D"/>
    <w:pPr>
      <w:widowControl/>
      <w:autoSpaceDE w:val="0"/>
      <w:autoSpaceDN w:val="0"/>
      <w:adjustRightInd w:val="0"/>
      <w:snapToGrid/>
      <w:spacing w:before="0" w:after="0"/>
      <w:jc w:val="center"/>
    </w:pPr>
    <w:rPr>
      <w:rFonts w:ascii="PragmaticaCTT" w:eastAsia="Times New Roman" w:hAnsi="PragmaticaCTT" w:cs="PragmaticaCTT"/>
      <w:b/>
      <w:bCs/>
      <w:sz w:val="22"/>
      <w:szCs w:val="22"/>
    </w:rPr>
  </w:style>
  <w:style w:type="paragraph" w:customStyle="1" w:styleId="4a">
    <w:name w:val="Обычный4"/>
    <w:uiPriority w:val="99"/>
    <w:qFormat/>
    <w:rsid w:val="006C0F9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pt025">
    <w:name w:val="Стиль 12 pt полужирный Черный уплотненный на  025 пт"/>
    <w:basedOn w:val="10"/>
    <w:uiPriority w:val="99"/>
    <w:qFormat/>
    <w:rsid w:val="006C0F9D"/>
    <w:pPr>
      <w:keepNext/>
      <w:widowControl w:val="0"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  <w:tab w:val="left" w:pos="1354"/>
      </w:tabs>
      <w:spacing w:before="340" w:after="240"/>
      <w:ind w:firstLine="454"/>
      <w:jc w:val="center"/>
    </w:pPr>
    <w:rPr>
      <w:rFonts w:ascii="Times New Roman" w:hAnsi="Times New Roman" w:cs="Arial"/>
      <w:b/>
      <w:color w:val="000000"/>
      <w:spacing w:val="-5"/>
      <w:kern w:val="32"/>
      <w:sz w:val="26"/>
      <w:szCs w:val="24"/>
    </w:rPr>
  </w:style>
  <w:style w:type="character" w:customStyle="1" w:styleId="Sylfaen1">
    <w:name w:val="Основной текст + Sylfaen1"/>
    <w:uiPriority w:val="99"/>
    <w:qFormat/>
    <w:rsid w:val="006C0F9D"/>
    <w:rPr>
      <w:rFonts w:ascii="Sylfaen" w:hAnsi="Sylfaen"/>
      <w:sz w:val="20"/>
      <w:u w:val="none"/>
    </w:rPr>
  </w:style>
  <w:style w:type="character" w:customStyle="1" w:styleId="Sylfaen">
    <w:name w:val="Основной текст + Sylfaen"/>
    <w:uiPriority w:val="99"/>
    <w:qFormat/>
    <w:rsid w:val="006C0F9D"/>
    <w:rPr>
      <w:rFonts w:ascii="Sylfaen" w:hAnsi="Sylfaen"/>
      <w:sz w:val="19"/>
      <w:u w:val="none"/>
      <w:lang w:val="ru-RU" w:eastAsia="ru-RU"/>
    </w:rPr>
  </w:style>
  <w:style w:type="paragraph" w:customStyle="1" w:styleId="ipara">
    <w:name w:val="ipara"/>
    <w:basedOn w:val="a2"/>
    <w:uiPriority w:val="99"/>
    <w:qFormat/>
    <w:rsid w:val="006C0F9D"/>
    <w:pPr>
      <w:overflowPunct w:val="0"/>
      <w:autoSpaceDE w:val="0"/>
      <w:autoSpaceDN w:val="0"/>
      <w:adjustRightInd w:val="0"/>
      <w:snapToGrid/>
      <w:textAlignment w:val="baseline"/>
    </w:pPr>
    <w:rPr>
      <w:rFonts w:eastAsia="Times New Roman"/>
      <w:lang w:val="en-US" w:eastAsia="en-US"/>
    </w:rPr>
  </w:style>
  <w:style w:type="character" w:customStyle="1" w:styleId="127">
    <w:name w:val="Стиль Выделение + 12 пт не курсив"/>
    <w:uiPriority w:val="99"/>
    <w:qFormat/>
    <w:rsid w:val="006C0F9D"/>
    <w:rPr>
      <w:rFonts w:ascii="Times New Roman" w:hAnsi="Times New Roman"/>
      <w:b/>
      <w:i/>
      <w:sz w:val="24"/>
    </w:rPr>
  </w:style>
  <w:style w:type="character" w:customStyle="1" w:styleId="743">
    <w:name w:val="Основной текст (7)43"/>
    <w:uiPriority w:val="99"/>
    <w:qFormat/>
    <w:rsid w:val="006C0F9D"/>
    <w:rPr>
      <w:rFonts w:ascii="Times New Roman" w:hAnsi="Times New Roman"/>
      <w:spacing w:val="0"/>
      <w:sz w:val="20"/>
    </w:rPr>
  </w:style>
  <w:style w:type="paragraph" w:customStyle="1" w:styleId="afffffff6">
    <w:name w:val="Разработчик"/>
    <w:basedOn w:val="a2"/>
    <w:uiPriority w:val="99"/>
    <w:qFormat/>
    <w:rsid w:val="006C0F9D"/>
    <w:pPr>
      <w:widowControl/>
      <w:snapToGrid/>
      <w:spacing w:before="0" w:after="0"/>
      <w:jc w:val="both"/>
    </w:pPr>
    <w:rPr>
      <w:rFonts w:eastAsia="Times New Roman"/>
      <w:b/>
      <w:sz w:val="20"/>
      <w:szCs w:val="24"/>
    </w:rPr>
  </w:style>
  <w:style w:type="character" w:customStyle="1" w:styleId="55">
    <w:name w:val="Знак5 Знак Знак"/>
    <w:uiPriority w:val="99"/>
    <w:qFormat/>
    <w:locked/>
    <w:rsid w:val="006C0F9D"/>
    <w:rPr>
      <w:sz w:val="16"/>
    </w:rPr>
  </w:style>
  <w:style w:type="character" w:customStyle="1" w:styleId="500">
    <w:name w:val="Знак Знак50"/>
    <w:uiPriority w:val="99"/>
    <w:qFormat/>
    <w:locked/>
    <w:rsid w:val="006C0F9D"/>
    <w:rPr>
      <w:b/>
      <w:sz w:val="28"/>
      <w:lang w:val="ru-RU" w:eastAsia="ru-RU"/>
    </w:rPr>
  </w:style>
  <w:style w:type="character" w:customStyle="1" w:styleId="sem">
    <w:name w:val="sem"/>
    <w:basedOn w:val="a3"/>
    <w:uiPriority w:val="99"/>
    <w:qFormat/>
    <w:rsid w:val="006C0F9D"/>
    <w:rPr>
      <w:rFonts w:cs="Times New Roman"/>
    </w:rPr>
  </w:style>
  <w:style w:type="character" w:customStyle="1" w:styleId="520">
    <w:name w:val="Знак Знак52"/>
    <w:uiPriority w:val="99"/>
    <w:qFormat/>
    <w:rsid w:val="006C0F9D"/>
    <w:rPr>
      <w:rFonts w:ascii="Arial" w:hAnsi="Arial"/>
      <w:b/>
      <w:i/>
      <w:sz w:val="28"/>
    </w:rPr>
  </w:style>
  <w:style w:type="paragraph" w:customStyle="1" w:styleId="p7">
    <w:name w:val="p7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9">
    <w:name w:val="p9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6">
    <w:name w:val="p6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8">
    <w:name w:val="p8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1c">
    <w:name w:val="Заголовок 21"/>
    <w:basedOn w:val="a2"/>
    <w:next w:val="a2"/>
    <w:uiPriority w:val="99"/>
    <w:qFormat/>
    <w:rsid w:val="006C0F9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ff4">
    <w:name w:val="Текст2"/>
    <w:basedOn w:val="a2"/>
    <w:qFormat/>
    <w:rsid w:val="006C0F9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11f3">
    <w:name w:val="Цитата11"/>
    <w:basedOn w:val="a2"/>
    <w:uiPriority w:val="99"/>
    <w:qFormat/>
    <w:rsid w:val="006C0F9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111">
    <w:name w:val="Основной текст 211"/>
    <w:basedOn w:val="a2"/>
    <w:uiPriority w:val="99"/>
    <w:qFormat/>
    <w:rsid w:val="006C0F9D"/>
    <w:pPr>
      <w:widowControl/>
      <w:snapToGrid/>
      <w:spacing w:before="0" w:after="0"/>
    </w:pPr>
    <w:rPr>
      <w:rFonts w:eastAsia="Times New Roman"/>
      <w:sz w:val="28"/>
    </w:rPr>
  </w:style>
  <w:style w:type="paragraph" w:customStyle="1" w:styleId="1fffc">
    <w:name w:val="Верхний колонтитул1"/>
    <w:basedOn w:val="a2"/>
    <w:uiPriority w:val="99"/>
    <w:qFormat/>
    <w:rsid w:val="006C0F9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31b">
    <w:name w:val="Заголовок 31"/>
    <w:basedOn w:val="1f0"/>
    <w:next w:val="1f0"/>
    <w:uiPriority w:val="99"/>
    <w:qFormat/>
    <w:rsid w:val="006C0F9D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3112">
    <w:name w:val="Основной текст 311"/>
    <w:basedOn w:val="a2"/>
    <w:uiPriority w:val="99"/>
    <w:qFormat/>
    <w:rsid w:val="006C0F9D"/>
    <w:pPr>
      <w:widowControl/>
      <w:snapToGrid/>
      <w:spacing w:before="0" w:after="120"/>
    </w:pPr>
    <w:rPr>
      <w:rFonts w:eastAsia="Times New Roman"/>
      <w:sz w:val="16"/>
      <w:szCs w:val="16"/>
      <w:lang w:eastAsia="zh-CN"/>
    </w:rPr>
  </w:style>
  <w:style w:type="character" w:customStyle="1" w:styleId="ipa">
    <w:name w:val="ipa"/>
    <w:uiPriority w:val="99"/>
    <w:qFormat/>
    <w:rsid w:val="006C0F9D"/>
  </w:style>
  <w:style w:type="character" w:customStyle="1" w:styleId="fliesstext">
    <w:name w:val="fliesstext"/>
    <w:uiPriority w:val="99"/>
    <w:qFormat/>
    <w:rsid w:val="006C0F9D"/>
  </w:style>
  <w:style w:type="character" w:customStyle="1" w:styleId="skypec2ctextspan">
    <w:name w:val="skype_c2c_text_span"/>
    <w:uiPriority w:val="99"/>
    <w:qFormat/>
    <w:rsid w:val="006C0F9D"/>
  </w:style>
  <w:style w:type="paragraph" w:customStyle="1" w:styleId="1fffd">
    <w:name w:val="ЗАГОЛОВОК 1"/>
    <w:link w:val="1fffe"/>
    <w:uiPriority w:val="99"/>
    <w:qFormat/>
    <w:rsid w:val="006C0F9D"/>
    <w:pPr>
      <w:suppressAutoHyphens/>
      <w:spacing w:after="0" w:line="312" w:lineRule="auto"/>
      <w:ind w:firstLine="454"/>
      <w:outlineLvl w:val="0"/>
    </w:pPr>
    <w:rPr>
      <w:rFonts w:ascii="Times New Roman" w:eastAsia="Calibri" w:hAnsi="Times New Roman" w:cs="Times New Roman"/>
      <w:b/>
      <w:caps/>
      <w:lang w:eastAsia="ru-RU"/>
    </w:rPr>
  </w:style>
  <w:style w:type="paragraph" w:customStyle="1" w:styleId="style140">
    <w:name w:val="style14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">
    <w:name w:val="w"/>
    <w:basedOn w:val="a3"/>
    <w:uiPriority w:val="99"/>
    <w:qFormat/>
    <w:rsid w:val="006C0F9D"/>
    <w:rPr>
      <w:rFonts w:cs="Times New Roman"/>
    </w:rPr>
  </w:style>
  <w:style w:type="character" w:customStyle="1" w:styleId="selectionindex">
    <w:name w:val="selection_index"/>
    <w:basedOn w:val="a3"/>
    <w:uiPriority w:val="99"/>
    <w:qFormat/>
    <w:rsid w:val="006C0F9D"/>
    <w:rPr>
      <w:rFonts w:cs="Times New Roman"/>
    </w:rPr>
  </w:style>
  <w:style w:type="character" w:customStyle="1" w:styleId="citecrochet">
    <w:name w:val="cite_crochet"/>
    <w:basedOn w:val="a3"/>
    <w:uiPriority w:val="99"/>
    <w:qFormat/>
    <w:rsid w:val="006C0F9D"/>
    <w:rPr>
      <w:rFonts w:cs="Times New Roman"/>
    </w:rPr>
  </w:style>
  <w:style w:type="character" w:customStyle="1" w:styleId="hoverable">
    <w:name w:val="hoverable"/>
    <w:basedOn w:val="a3"/>
    <w:uiPriority w:val="99"/>
    <w:qFormat/>
    <w:rsid w:val="006C0F9D"/>
    <w:rPr>
      <w:rFonts w:cs="Times New Roman"/>
    </w:rPr>
  </w:style>
  <w:style w:type="character" w:customStyle="1" w:styleId="3f5">
    <w:name w:val="Основной текст Знак3"/>
    <w:uiPriority w:val="99"/>
    <w:qFormat/>
    <w:locked/>
    <w:rsid w:val="006C0F9D"/>
    <w:rPr>
      <w:sz w:val="24"/>
    </w:rPr>
  </w:style>
  <w:style w:type="character" w:customStyle="1" w:styleId="s15122">
    <w:name w:val="s15122"/>
    <w:basedOn w:val="a3"/>
    <w:uiPriority w:val="99"/>
    <w:qFormat/>
    <w:rsid w:val="006C0F9D"/>
    <w:rPr>
      <w:rFonts w:cs="Times New Roman"/>
    </w:rPr>
  </w:style>
  <w:style w:type="character" w:customStyle="1" w:styleId="shorttext">
    <w:name w:val="short_text"/>
    <w:basedOn w:val="a3"/>
    <w:uiPriority w:val="99"/>
    <w:qFormat/>
    <w:rsid w:val="006C0F9D"/>
    <w:rPr>
      <w:rFonts w:cs="Times New Roman"/>
    </w:rPr>
  </w:style>
  <w:style w:type="character" w:customStyle="1" w:styleId="CommentTextChar1">
    <w:name w:val="Comment Text Char1"/>
    <w:uiPriority w:val="99"/>
    <w:qFormat/>
    <w:rsid w:val="006C0F9D"/>
    <w:rPr>
      <w:rFonts w:ascii="Times New Roman" w:hAnsi="Times New Roman"/>
    </w:rPr>
  </w:style>
  <w:style w:type="paragraph" w:customStyle="1" w:styleId="afffffff7">
    <w:name w:val="ТЕМА"/>
    <w:basedOn w:val="a2"/>
    <w:uiPriority w:val="99"/>
    <w:qFormat/>
    <w:rsid w:val="006C0F9D"/>
    <w:pPr>
      <w:widowControl/>
      <w:snapToGrid/>
      <w:spacing w:before="0" w:after="60" w:line="264" w:lineRule="auto"/>
      <w:jc w:val="both"/>
    </w:pPr>
    <w:rPr>
      <w:rFonts w:ascii="Arial" w:eastAsia="Times New Roman" w:hAnsi="Arial"/>
      <w:b/>
      <w:sz w:val="30"/>
      <w:szCs w:val="24"/>
    </w:rPr>
  </w:style>
  <w:style w:type="character" w:customStyle="1" w:styleId="533">
    <w:name w:val="Знак5 Знак3"/>
    <w:uiPriority w:val="99"/>
    <w:qFormat/>
    <w:locked/>
    <w:rsid w:val="006C0F9D"/>
    <w:rPr>
      <w:sz w:val="16"/>
      <w:lang w:val="ru-RU" w:eastAsia="ru-RU"/>
    </w:rPr>
  </w:style>
  <w:style w:type="character" w:customStyle="1" w:styleId="128">
    <w:name w:val="Знак1 Знак Знак2"/>
    <w:uiPriority w:val="99"/>
    <w:qFormat/>
    <w:locked/>
    <w:rsid w:val="006C0F9D"/>
    <w:rPr>
      <w:sz w:val="24"/>
    </w:rPr>
  </w:style>
  <w:style w:type="character" w:customStyle="1" w:styleId="1ffff">
    <w:name w:val="Основной текст Знак Знак Знак1"/>
    <w:uiPriority w:val="99"/>
    <w:rsid w:val="006C0F9D"/>
    <w:rPr>
      <w:sz w:val="24"/>
    </w:rPr>
  </w:style>
  <w:style w:type="character" w:customStyle="1" w:styleId="56">
    <w:name w:val="Знак Знак5"/>
    <w:uiPriority w:val="99"/>
    <w:qFormat/>
    <w:locked/>
    <w:rsid w:val="006C0F9D"/>
    <w:rPr>
      <w:i/>
      <w:sz w:val="24"/>
      <w:lang w:val="ru-RU" w:eastAsia="ru-RU"/>
    </w:rPr>
  </w:style>
  <w:style w:type="character" w:customStyle="1" w:styleId="5110">
    <w:name w:val="Знак5 Знак Знак11"/>
    <w:uiPriority w:val="99"/>
    <w:qFormat/>
    <w:locked/>
    <w:rsid w:val="006C0F9D"/>
    <w:rPr>
      <w:sz w:val="16"/>
      <w:lang w:val="ru-RU" w:eastAsia="ru-RU"/>
    </w:rPr>
  </w:style>
  <w:style w:type="paragraph" w:customStyle="1" w:styleId="Style26">
    <w:name w:val="Style26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480" w:lineRule="exact"/>
      <w:jc w:val="both"/>
    </w:pPr>
    <w:rPr>
      <w:rFonts w:eastAsia="Times New Roman"/>
      <w:szCs w:val="24"/>
    </w:rPr>
  </w:style>
  <w:style w:type="character" w:customStyle="1" w:styleId="FontStyle54">
    <w:name w:val="Font Style54"/>
    <w:uiPriority w:val="99"/>
    <w:qFormat/>
    <w:rsid w:val="006C0F9D"/>
    <w:rPr>
      <w:rFonts w:ascii="Times New Roman" w:hAnsi="Times New Roman"/>
      <w:b/>
      <w:sz w:val="18"/>
    </w:rPr>
  </w:style>
  <w:style w:type="character" w:customStyle="1" w:styleId="FontStyle58">
    <w:name w:val="Font Style58"/>
    <w:uiPriority w:val="99"/>
    <w:qFormat/>
    <w:rsid w:val="006C0F9D"/>
    <w:rPr>
      <w:rFonts w:ascii="Times New Roman" w:hAnsi="Times New Roman"/>
      <w:b/>
      <w:w w:val="40"/>
      <w:sz w:val="38"/>
    </w:rPr>
  </w:style>
  <w:style w:type="character" w:customStyle="1" w:styleId="FontStyle26">
    <w:name w:val="Font Style26"/>
    <w:uiPriority w:val="99"/>
    <w:qFormat/>
    <w:rsid w:val="006C0F9D"/>
    <w:rPr>
      <w:rFonts w:ascii="Times New Roman" w:hAnsi="Times New Roman"/>
      <w:sz w:val="26"/>
    </w:rPr>
  </w:style>
  <w:style w:type="paragraph" w:customStyle="1" w:styleId="afffffff8">
    <w:name w:val="...... . ......."/>
    <w:basedOn w:val="Default"/>
    <w:next w:val="Default"/>
    <w:uiPriority w:val="99"/>
    <w:qFormat/>
    <w:rsid w:val="006C0F9D"/>
    <w:rPr>
      <w:color w:val="auto"/>
    </w:rPr>
  </w:style>
  <w:style w:type="paragraph" w:customStyle="1" w:styleId="afffffff9">
    <w:name w:val="........ ..... . ........"/>
    <w:basedOn w:val="Default"/>
    <w:next w:val="Default"/>
    <w:uiPriority w:val="99"/>
    <w:qFormat/>
    <w:rsid w:val="006C0F9D"/>
    <w:rPr>
      <w:color w:val="auto"/>
    </w:rPr>
  </w:style>
  <w:style w:type="paragraph" w:customStyle="1" w:styleId="afffffffa">
    <w:name w:val="... ......"/>
    <w:basedOn w:val="Default"/>
    <w:next w:val="Default"/>
    <w:uiPriority w:val="99"/>
    <w:qFormat/>
    <w:rsid w:val="006C0F9D"/>
    <w:rPr>
      <w:color w:val="auto"/>
    </w:rPr>
  </w:style>
  <w:style w:type="paragraph" w:customStyle="1" w:styleId="1ffff0">
    <w:name w:val=".....1"/>
    <w:basedOn w:val="Default"/>
    <w:next w:val="Default"/>
    <w:uiPriority w:val="99"/>
    <w:qFormat/>
    <w:rsid w:val="006C0F9D"/>
    <w:rPr>
      <w:color w:val="auto"/>
    </w:rPr>
  </w:style>
  <w:style w:type="paragraph" w:customStyle="1" w:styleId="bodytext2">
    <w:name w:val="bodytext2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serp-itemtextpassage">
    <w:name w:val="b-serp-item__text_passage"/>
    <w:basedOn w:val="a3"/>
    <w:uiPriority w:val="99"/>
    <w:qFormat/>
    <w:rsid w:val="006C0F9D"/>
    <w:rPr>
      <w:rFonts w:cs="Times New Roman"/>
    </w:rPr>
  </w:style>
  <w:style w:type="paragraph" w:customStyle="1" w:styleId="afffffffb">
    <w:name w:val="Знак Знак Знак Знак"/>
    <w:basedOn w:val="a2"/>
    <w:uiPriority w:val="99"/>
    <w:qFormat/>
    <w:rsid w:val="006C0F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table" w:customStyle="1" w:styleId="1ffff1">
    <w:name w:val="Сетка таблицы1"/>
    <w:uiPriority w:val="99"/>
    <w:rsid w:val="006C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6">
    <w:name w:val="Îñíîâíîé òåêñò 3"/>
    <w:basedOn w:val="a2"/>
    <w:uiPriority w:val="99"/>
    <w:qFormat/>
    <w:rsid w:val="006C0F9D"/>
    <w:pPr>
      <w:widowControl/>
      <w:autoSpaceDE w:val="0"/>
      <w:autoSpaceDN w:val="0"/>
      <w:adjustRightInd w:val="0"/>
      <w:snapToGrid/>
      <w:spacing w:beforeAutospacing="1" w:afterAutospacing="1"/>
    </w:pPr>
    <w:rPr>
      <w:rFonts w:eastAsia="Times New Roman"/>
      <w:b/>
      <w:bCs/>
      <w:color w:val="000000"/>
      <w:sz w:val="20"/>
      <w:szCs w:val="24"/>
    </w:rPr>
  </w:style>
  <w:style w:type="character" w:customStyle="1" w:styleId="postheader">
    <w:name w:val="postheader"/>
    <w:basedOn w:val="a3"/>
    <w:uiPriority w:val="99"/>
    <w:qFormat/>
    <w:rsid w:val="006C0F9D"/>
    <w:rPr>
      <w:rFonts w:cs="Times New Roman"/>
    </w:rPr>
  </w:style>
  <w:style w:type="paragraph" w:customStyle="1" w:styleId="text">
    <w:name w:val="text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c">
    <w:name w:val="ТЕКСТ"/>
    <w:basedOn w:val="afff1"/>
    <w:uiPriority w:val="99"/>
    <w:qFormat/>
    <w:rsid w:val="006C0F9D"/>
    <w:pPr>
      <w:spacing w:line="264" w:lineRule="auto"/>
      <w:ind w:firstLine="357"/>
      <w:jc w:val="both"/>
    </w:pPr>
    <w:rPr>
      <w:rFonts w:cs="Arial"/>
      <w:sz w:val="30"/>
      <w:szCs w:val="16"/>
    </w:rPr>
  </w:style>
  <w:style w:type="paragraph" w:customStyle="1" w:styleId="afffffffd">
    <w:name w:val="НУМ"/>
    <w:basedOn w:val="afff1"/>
    <w:next w:val="afff1"/>
    <w:uiPriority w:val="99"/>
    <w:qFormat/>
    <w:rsid w:val="006C0F9D"/>
    <w:pPr>
      <w:spacing w:line="264" w:lineRule="auto"/>
      <w:jc w:val="both"/>
    </w:pPr>
    <w:rPr>
      <w:rFonts w:cs="Arial"/>
      <w:sz w:val="30"/>
      <w:szCs w:val="16"/>
    </w:rPr>
  </w:style>
  <w:style w:type="paragraph" w:customStyle="1" w:styleId="afffffffe">
    <w:name w:val="Список М"/>
    <w:basedOn w:val="afff1"/>
    <w:uiPriority w:val="99"/>
    <w:qFormat/>
    <w:rsid w:val="006C0F9D"/>
    <w:pPr>
      <w:spacing w:line="288" w:lineRule="auto"/>
      <w:jc w:val="both"/>
    </w:pPr>
    <w:rPr>
      <w:sz w:val="30"/>
      <w:szCs w:val="30"/>
    </w:rPr>
  </w:style>
  <w:style w:type="paragraph" w:customStyle="1" w:styleId="Style29">
    <w:name w:val="Style29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485" w:lineRule="exact"/>
      <w:ind w:firstLine="696"/>
      <w:jc w:val="both"/>
    </w:pPr>
    <w:rPr>
      <w:rFonts w:eastAsia="Times New Roman"/>
      <w:szCs w:val="24"/>
    </w:rPr>
  </w:style>
  <w:style w:type="paragraph" w:customStyle="1" w:styleId="146">
    <w:name w:val="Знак Знак Знак Знак Знак Знак Знак14"/>
    <w:basedOn w:val="a2"/>
    <w:uiPriority w:val="99"/>
    <w:qFormat/>
    <w:rsid w:val="006C0F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field-label-subj-value3font-optima-mb">
    <w:name w:val="field-label-subj-value3 font-optima-mb"/>
    <w:basedOn w:val="a3"/>
    <w:uiPriority w:val="99"/>
    <w:qFormat/>
    <w:rsid w:val="006C0F9D"/>
    <w:rPr>
      <w:rFonts w:cs="Times New Roman"/>
    </w:rPr>
  </w:style>
  <w:style w:type="paragraph" w:customStyle="1" w:styleId="affffffff">
    <w:name w:val="Маркированный."/>
    <w:basedOn w:val="a2"/>
    <w:uiPriority w:val="99"/>
    <w:qFormat/>
    <w:rsid w:val="006C0F9D"/>
    <w:pPr>
      <w:widowControl/>
      <w:snapToGrid/>
      <w:spacing w:before="0" w:after="0"/>
      <w:ind w:left="1429" w:hanging="360"/>
    </w:pPr>
    <w:rPr>
      <w:rFonts w:eastAsia="Times New Roman"/>
      <w:szCs w:val="22"/>
      <w:lang w:eastAsia="en-US"/>
    </w:rPr>
  </w:style>
  <w:style w:type="character" w:customStyle="1" w:styleId="65">
    <w:name w:val="Знак6 Знак Знак"/>
    <w:uiPriority w:val="99"/>
    <w:qFormat/>
    <w:rsid w:val="006C0F9D"/>
    <w:rPr>
      <w:sz w:val="24"/>
      <w:lang w:val="ru-RU" w:eastAsia="ru-RU"/>
    </w:rPr>
  </w:style>
  <w:style w:type="character" w:customStyle="1" w:styleId="searchterm">
    <w:name w:val="searchterm"/>
    <w:basedOn w:val="a3"/>
    <w:uiPriority w:val="99"/>
    <w:qFormat/>
    <w:rsid w:val="006C0F9D"/>
    <w:rPr>
      <w:rFonts w:cs="Times New Roman"/>
    </w:rPr>
  </w:style>
  <w:style w:type="paragraph" w:customStyle="1" w:styleId="p">
    <w:name w:val="p"/>
    <w:basedOn w:val="a2"/>
    <w:uiPriority w:val="99"/>
    <w:qFormat/>
    <w:rsid w:val="006C0F9D"/>
    <w:pPr>
      <w:widowControl/>
      <w:snapToGrid/>
      <w:spacing w:before="75" w:after="75"/>
      <w:ind w:left="75" w:right="75"/>
      <w:jc w:val="both"/>
    </w:pPr>
    <w:rPr>
      <w:rFonts w:ascii="Verdana" w:eastAsia="Times New Roman" w:hAnsi="Verdana"/>
      <w:sz w:val="20"/>
    </w:rPr>
  </w:style>
  <w:style w:type="character" w:customStyle="1" w:styleId="3200">
    <w:name w:val="Основной текст (3) + Полужирный20"/>
    <w:uiPriority w:val="99"/>
    <w:qFormat/>
    <w:rsid w:val="006C0F9D"/>
    <w:rPr>
      <w:rFonts w:ascii="Times New Roman" w:hAnsi="Times New Roman"/>
      <w:b/>
      <w:i/>
      <w:spacing w:val="0"/>
      <w:sz w:val="23"/>
    </w:rPr>
  </w:style>
  <w:style w:type="paragraph" w:customStyle="1" w:styleId="1ffff2">
    <w:name w:val="Обычный + полужирный+1"/>
    <w:basedOn w:val="a2"/>
    <w:uiPriority w:val="99"/>
    <w:qFormat/>
    <w:rsid w:val="006C0F9D"/>
    <w:pPr>
      <w:widowControl/>
      <w:autoSpaceDE w:val="0"/>
      <w:autoSpaceDN w:val="0"/>
      <w:adjustRightInd w:val="0"/>
      <w:snapToGrid/>
      <w:spacing w:before="0" w:after="0"/>
      <w:ind w:firstLine="709"/>
      <w:jc w:val="both"/>
      <w:outlineLvl w:val="1"/>
    </w:pPr>
    <w:rPr>
      <w:rFonts w:eastAsia="Times New Roman"/>
      <w:b/>
      <w:bCs/>
      <w:szCs w:val="24"/>
    </w:rPr>
  </w:style>
  <w:style w:type="character" w:customStyle="1" w:styleId="349">
    <w:name w:val="Основной текст (3)49"/>
    <w:uiPriority w:val="99"/>
    <w:qFormat/>
    <w:rsid w:val="006C0F9D"/>
    <w:rPr>
      <w:rFonts w:ascii="Times New Roman" w:hAnsi="Times New Roman"/>
      <w:spacing w:val="0"/>
      <w:sz w:val="20"/>
    </w:rPr>
  </w:style>
  <w:style w:type="character" w:customStyle="1" w:styleId="Heading1Char1">
    <w:name w:val="Heading 1 Char1"/>
    <w:uiPriority w:val="99"/>
    <w:qFormat/>
    <w:locked/>
    <w:rsid w:val="006C0F9D"/>
    <w:rPr>
      <w:rFonts w:ascii="Times New Roman" w:hAnsi="Times New Roman"/>
      <w:b/>
      <w:kern w:val="32"/>
      <w:sz w:val="32"/>
      <w:lang w:eastAsia="ru-RU"/>
    </w:rPr>
  </w:style>
  <w:style w:type="character" w:customStyle="1" w:styleId="news">
    <w:name w:val="news"/>
    <w:uiPriority w:val="99"/>
    <w:qFormat/>
    <w:rsid w:val="006C0F9D"/>
    <w:rPr>
      <w:rFonts w:ascii="Times New Roman" w:hAnsi="Times New Roman"/>
    </w:rPr>
  </w:style>
  <w:style w:type="character" w:customStyle="1" w:styleId="affffffff0">
    <w:name w:val="выделение"/>
    <w:uiPriority w:val="99"/>
    <w:qFormat/>
    <w:rsid w:val="006C0F9D"/>
    <w:rPr>
      <w:rFonts w:ascii="Times New Roman" w:hAnsi="Times New Roman"/>
    </w:rPr>
  </w:style>
  <w:style w:type="character" w:customStyle="1" w:styleId="347">
    <w:name w:val="Основной текст (3)47"/>
    <w:uiPriority w:val="99"/>
    <w:qFormat/>
    <w:rsid w:val="006C0F9D"/>
    <w:rPr>
      <w:rFonts w:ascii="Times New Roman" w:hAnsi="Times New Roman"/>
      <w:spacing w:val="0"/>
      <w:sz w:val="20"/>
    </w:rPr>
  </w:style>
  <w:style w:type="character" w:customStyle="1" w:styleId="345">
    <w:name w:val="Основной текст (3)45"/>
    <w:uiPriority w:val="99"/>
    <w:qFormat/>
    <w:rsid w:val="006C0F9D"/>
    <w:rPr>
      <w:rFonts w:ascii="Times New Roman" w:hAnsi="Times New Roman"/>
      <w:spacing w:val="0"/>
      <w:sz w:val="20"/>
    </w:rPr>
  </w:style>
  <w:style w:type="character" w:customStyle="1" w:styleId="FootnoteTextChar2">
    <w:name w:val="Footnote Text Char2"/>
    <w:uiPriority w:val="99"/>
    <w:locked/>
    <w:rsid w:val="006C0F9D"/>
    <w:rPr>
      <w:lang w:eastAsia="ru-RU"/>
    </w:rPr>
  </w:style>
  <w:style w:type="character" w:customStyle="1" w:styleId="612">
    <w:name w:val="Знак Знак61"/>
    <w:uiPriority w:val="99"/>
    <w:qFormat/>
    <w:rsid w:val="006C0F9D"/>
    <w:rPr>
      <w:rFonts w:ascii="Arial" w:hAnsi="Arial"/>
      <w:b/>
      <w:kern w:val="32"/>
      <w:sz w:val="32"/>
    </w:rPr>
  </w:style>
  <w:style w:type="paragraph" w:customStyle="1" w:styleId="Style210">
    <w:name w:val="Style21"/>
    <w:basedOn w:val="a2"/>
    <w:qFormat/>
    <w:rsid w:val="006C0F9D"/>
    <w:pPr>
      <w:autoSpaceDE w:val="0"/>
      <w:autoSpaceDN w:val="0"/>
      <w:adjustRightInd w:val="0"/>
      <w:snapToGrid/>
      <w:spacing w:before="0" w:after="0"/>
    </w:pPr>
    <w:rPr>
      <w:rFonts w:ascii="Trebuchet MS" w:eastAsia="Times New Roman" w:hAnsi="Trebuchet MS"/>
      <w:szCs w:val="24"/>
    </w:rPr>
  </w:style>
  <w:style w:type="character" w:customStyle="1" w:styleId="FontStyle205">
    <w:name w:val="Font Style205"/>
    <w:uiPriority w:val="99"/>
    <w:qFormat/>
    <w:rsid w:val="006C0F9D"/>
    <w:rPr>
      <w:rFonts w:ascii="Times New Roman" w:hAnsi="Times New Roman"/>
      <w:color w:val="000000"/>
      <w:sz w:val="18"/>
    </w:rPr>
  </w:style>
  <w:style w:type="paragraph" w:customStyle="1" w:styleId="psection">
    <w:name w:val="psection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otnoteTextChar1">
    <w:name w:val="Footnote Text Char1"/>
    <w:uiPriority w:val="99"/>
    <w:qFormat/>
    <w:rsid w:val="006C0F9D"/>
    <w:rPr>
      <w:rFonts w:ascii="Times New Roman" w:hAnsi="Times New Roman"/>
    </w:rPr>
  </w:style>
  <w:style w:type="character" w:customStyle="1" w:styleId="BodyTextIndentChar3">
    <w:name w:val="Body Text Indent Char3"/>
    <w:uiPriority w:val="99"/>
    <w:locked/>
    <w:rsid w:val="006C0F9D"/>
    <w:rPr>
      <w:sz w:val="24"/>
    </w:rPr>
  </w:style>
  <w:style w:type="character" w:customStyle="1" w:styleId="BodyTextIndentChar1">
    <w:name w:val="Body Text Indent Char1"/>
    <w:uiPriority w:val="99"/>
    <w:qFormat/>
    <w:rsid w:val="006C0F9D"/>
    <w:rPr>
      <w:rFonts w:ascii="Times New Roman" w:hAnsi="Times New Roman"/>
      <w:sz w:val="24"/>
    </w:rPr>
  </w:style>
  <w:style w:type="character" w:customStyle="1" w:styleId="PlainTextChar1">
    <w:name w:val="Plain Text Char1"/>
    <w:uiPriority w:val="99"/>
    <w:qFormat/>
    <w:rsid w:val="006C0F9D"/>
    <w:rPr>
      <w:rFonts w:ascii="Courier New" w:hAnsi="Courier New"/>
    </w:rPr>
  </w:style>
  <w:style w:type="character" w:customStyle="1" w:styleId="HeaderChar1">
    <w:name w:val="Header Char1"/>
    <w:uiPriority w:val="99"/>
    <w:qFormat/>
    <w:rsid w:val="006C0F9D"/>
    <w:rPr>
      <w:rFonts w:ascii="Times New Roman" w:hAnsi="Times New Roman"/>
      <w:sz w:val="24"/>
    </w:rPr>
  </w:style>
  <w:style w:type="character" w:customStyle="1" w:styleId="FooterChar1">
    <w:name w:val="Footer Char1"/>
    <w:uiPriority w:val="99"/>
    <w:qFormat/>
    <w:rsid w:val="006C0F9D"/>
    <w:rPr>
      <w:rFonts w:ascii="Times New Roman" w:hAnsi="Times New Roman"/>
      <w:sz w:val="24"/>
    </w:rPr>
  </w:style>
  <w:style w:type="character" w:customStyle="1" w:styleId="TitleChar1">
    <w:name w:val="Title Char1"/>
    <w:uiPriority w:val="99"/>
    <w:qFormat/>
    <w:rsid w:val="006C0F9D"/>
    <w:rPr>
      <w:rFonts w:ascii="Cambria" w:hAnsi="Cambria"/>
      <w:b/>
      <w:kern w:val="28"/>
      <w:sz w:val="32"/>
    </w:rPr>
  </w:style>
  <w:style w:type="character" w:customStyle="1" w:styleId="BodyText2Char1">
    <w:name w:val="Body Text 2 Char1"/>
    <w:uiPriority w:val="99"/>
    <w:qFormat/>
    <w:rsid w:val="006C0F9D"/>
    <w:rPr>
      <w:rFonts w:ascii="Times New Roman" w:hAnsi="Times New Roman"/>
      <w:sz w:val="24"/>
    </w:rPr>
  </w:style>
  <w:style w:type="character" w:customStyle="1" w:styleId="BodyText3Char1">
    <w:name w:val="Body Text 3 Char1"/>
    <w:uiPriority w:val="99"/>
    <w:qFormat/>
    <w:rsid w:val="006C0F9D"/>
    <w:rPr>
      <w:rFonts w:ascii="Times New Roman" w:hAnsi="Times New Roman"/>
      <w:sz w:val="16"/>
    </w:rPr>
  </w:style>
  <w:style w:type="character" w:customStyle="1" w:styleId="BodyTextIndent2Char1">
    <w:name w:val="Body Text Indent 2 Char1"/>
    <w:uiPriority w:val="99"/>
    <w:qFormat/>
    <w:rsid w:val="006C0F9D"/>
    <w:rPr>
      <w:rFonts w:ascii="Times New Roman" w:hAnsi="Times New Roman"/>
      <w:sz w:val="24"/>
    </w:rPr>
  </w:style>
  <w:style w:type="character" w:customStyle="1" w:styleId="BodyTextIndent3Char1">
    <w:name w:val="Body Text Indent 3 Char1"/>
    <w:uiPriority w:val="99"/>
    <w:qFormat/>
    <w:rsid w:val="006C0F9D"/>
    <w:rPr>
      <w:rFonts w:ascii="Times New Roman" w:hAnsi="Times New Roman"/>
      <w:sz w:val="16"/>
    </w:rPr>
  </w:style>
  <w:style w:type="character" w:customStyle="1" w:styleId="DocumentMapChar1">
    <w:name w:val="Document Map Char1"/>
    <w:uiPriority w:val="99"/>
    <w:qFormat/>
    <w:rsid w:val="006C0F9D"/>
    <w:rPr>
      <w:rFonts w:ascii="Times New Roman" w:hAnsi="Times New Roman"/>
      <w:sz w:val="2"/>
    </w:rPr>
  </w:style>
  <w:style w:type="character" w:customStyle="1" w:styleId="CommentSubjectChar1">
    <w:name w:val="Comment Subject Char1"/>
    <w:uiPriority w:val="99"/>
    <w:qFormat/>
    <w:rsid w:val="006C0F9D"/>
    <w:rPr>
      <w:rFonts w:ascii="Times New Roman" w:hAnsi="Times New Roman"/>
      <w:b/>
      <w:i/>
      <w:color w:val="4F81BD"/>
      <w:spacing w:val="15"/>
      <w:sz w:val="20"/>
      <w:lang w:eastAsia="ru-RU"/>
    </w:rPr>
  </w:style>
  <w:style w:type="character" w:customStyle="1" w:styleId="BalloonTextChar1">
    <w:name w:val="Balloon Text Char1"/>
    <w:uiPriority w:val="99"/>
    <w:qFormat/>
    <w:rsid w:val="006C0F9D"/>
    <w:rPr>
      <w:rFonts w:ascii="Times New Roman" w:hAnsi="Times New Roman"/>
      <w:sz w:val="2"/>
    </w:rPr>
  </w:style>
  <w:style w:type="character" w:customStyle="1" w:styleId="SubtitleChar1">
    <w:name w:val="Subtitle Char1"/>
    <w:uiPriority w:val="99"/>
    <w:qFormat/>
    <w:rsid w:val="006C0F9D"/>
    <w:rPr>
      <w:rFonts w:ascii="Cambria" w:hAnsi="Cambria"/>
      <w:sz w:val="24"/>
    </w:rPr>
  </w:style>
  <w:style w:type="character" w:customStyle="1" w:styleId="QuoteChar1">
    <w:name w:val="Quote Char1"/>
    <w:uiPriority w:val="99"/>
    <w:qFormat/>
    <w:rsid w:val="006C0F9D"/>
    <w:rPr>
      <w:rFonts w:ascii="Times New Roman" w:hAnsi="Times New Roman"/>
      <w:i/>
      <w:color w:val="000000"/>
      <w:sz w:val="24"/>
    </w:rPr>
  </w:style>
  <w:style w:type="character" w:customStyle="1" w:styleId="IntenseQuoteChar1">
    <w:name w:val="Intense Quote Char1"/>
    <w:uiPriority w:val="99"/>
    <w:qFormat/>
    <w:rsid w:val="006C0F9D"/>
    <w:rPr>
      <w:rFonts w:ascii="Times New Roman" w:hAnsi="Times New Roman"/>
      <w:b/>
      <w:i/>
      <w:color w:val="4F81BD"/>
      <w:sz w:val="24"/>
    </w:rPr>
  </w:style>
  <w:style w:type="character" w:customStyle="1" w:styleId="BodyTextFirstIndentChar1">
    <w:name w:val="Body Text First Indent Char1"/>
    <w:uiPriority w:val="99"/>
    <w:qFormat/>
    <w:rsid w:val="006C0F9D"/>
    <w:rPr>
      <w:rFonts w:ascii="Times New Roman" w:hAnsi="Times New Roman"/>
      <w:sz w:val="24"/>
      <w:lang w:eastAsia="ru-RU"/>
    </w:rPr>
  </w:style>
  <w:style w:type="character" w:customStyle="1" w:styleId="BodyTextFirstIndent2Char1">
    <w:name w:val="Body Text First Indent 2 Char1"/>
    <w:uiPriority w:val="99"/>
    <w:qFormat/>
    <w:rsid w:val="006C0F9D"/>
    <w:rPr>
      <w:rFonts w:ascii="Times New Roman" w:hAnsi="Times New Roman"/>
      <w:sz w:val="24"/>
      <w:lang w:eastAsia="ru-RU"/>
    </w:rPr>
  </w:style>
  <w:style w:type="character" w:customStyle="1" w:styleId="1111">
    <w:name w:val="Слабое выделение111"/>
    <w:uiPriority w:val="99"/>
    <w:qFormat/>
    <w:rsid w:val="006C0F9D"/>
    <w:rPr>
      <w:i/>
      <w:color w:val="808080"/>
    </w:rPr>
  </w:style>
  <w:style w:type="paragraph" w:customStyle="1" w:styleId="p35">
    <w:name w:val="p35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6">
    <w:name w:val="p36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14">
    <w:name w:val="fontstyle14"/>
    <w:basedOn w:val="a3"/>
    <w:uiPriority w:val="99"/>
    <w:qFormat/>
    <w:rsid w:val="006C0F9D"/>
    <w:rPr>
      <w:rFonts w:cs="Times New Roman"/>
    </w:rPr>
  </w:style>
  <w:style w:type="character" w:customStyle="1" w:styleId="FontStyle820">
    <w:name w:val="Font Style820"/>
    <w:uiPriority w:val="99"/>
    <w:qFormat/>
    <w:rsid w:val="006C0F9D"/>
    <w:rPr>
      <w:rFonts w:ascii="Times New Roman" w:hAnsi="Times New Roman"/>
      <w:sz w:val="22"/>
    </w:rPr>
  </w:style>
  <w:style w:type="character" w:customStyle="1" w:styleId="FontStyle594">
    <w:name w:val="Font Style594"/>
    <w:uiPriority w:val="99"/>
    <w:qFormat/>
    <w:rsid w:val="006C0F9D"/>
    <w:rPr>
      <w:rFonts w:ascii="Times New Roman" w:hAnsi="Times New Roman"/>
      <w:i/>
      <w:sz w:val="20"/>
    </w:rPr>
  </w:style>
  <w:style w:type="character" w:customStyle="1" w:styleId="FontStyle187">
    <w:name w:val="Font Style187"/>
    <w:uiPriority w:val="99"/>
    <w:qFormat/>
    <w:rsid w:val="006C0F9D"/>
    <w:rPr>
      <w:rFonts w:ascii="Times New Roman" w:hAnsi="Times New Roman"/>
      <w:i/>
      <w:sz w:val="20"/>
    </w:rPr>
  </w:style>
  <w:style w:type="character" w:customStyle="1" w:styleId="FontStyle600">
    <w:name w:val="Font Style600"/>
    <w:uiPriority w:val="99"/>
    <w:qFormat/>
    <w:rsid w:val="006C0F9D"/>
    <w:rPr>
      <w:rFonts w:ascii="Times New Roman" w:hAnsi="Times New Roman"/>
      <w:sz w:val="22"/>
    </w:rPr>
  </w:style>
  <w:style w:type="character" w:customStyle="1" w:styleId="FontStyle624">
    <w:name w:val="Font Style624"/>
    <w:uiPriority w:val="99"/>
    <w:qFormat/>
    <w:rsid w:val="006C0F9D"/>
    <w:rPr>
      <w:rFonts w:ascii="Times New Roman" w:hAnsi="Times New Roman"/>
      <w:b/>
      <w:i/>
      <w:sz w:val="22"/>
    </w:rPr>
  </w:style>
  <w:style w:type="character" w:customStyle="1" w:styleId="FontStyle572">
    <w:name w:val="Font Style572"/>
    <w:uiPriority w:val="99"/>
    <w:qFormat/>
    <w:rsid w:val="006C0F9D"/>
    <w:rPr>
      <w:rFonts w:ascii="Times New Roman" w:hAnsi="Times New Roman"/>
      <w:sz w:val="16"/>
    </w:rPr>
  </w:style>
  <w:style w:type="character" w:customStyle="1" w:styleId="FontStyle184">
    <w:name w:val="Font Style184"/>
    <w:uiPriority w:val="99"/>
    <w:qFormat/>
    <w:rsid w:val="006C0F9D"/>
    <w:rPr>
      <w:rFonts w:ascii="Times New Roman" w:hAnsi="Times New Roman"/>
      <w:sz w:val="20"/>
    </w:rPr>
  </w:style>
  <w:style w:type="character" w:customStyle="1" w:styleId="550">
    <w:name w:val="Знак Знак55"/>
    <w:uiPriority w:val="99"/>
    <w:qFormat/>
    <w:locked/>
    <w:rsid w:val="006C0F9D"/>
    <w:rPr>
      <w:sz w:val="24"/>
      <w:lang w:val="ru-RU" w:eastAsia="ru-RU"/>
    </w:rPr>
  </w:style>
  <w:style w:type="paragraph" w:customStyle="1" w:styleId="TextBody">
    <w:name w:val="Text Body"/>
    <w:basedOn w:val="a2"/>
    <w:uiPriority w:val="99"/>
    <w:qFormat/>
    <w:rsid w:val="006C0F9D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character" w:customStyle="1" w:styleId="650">
    <w:name w:val="Знак Знак65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640">
    <w:name w:val="Знак Знак64"/>
    <w:uiPriority w:val="99"/>
    <w:qFormat/>
    <w:locked/>
    <w:rsid w:val="006C0F9D"/>
    <w:rPr>
      <w:b/>
      <w:sz w:val="28"/>
      <w:lang w:val="ru-RU" w:eastAsia="ru-RU"/>
    </w:rPr>
  </w:style>
  <w:style w:type="character" w:customStyle="1" w:styleId="630">
    <w:name w:val="Знак Знак63"/>
    <w:uiPriority w:val="99"/>
    <w:qFormat/>
    <w:locked/>
    <w:rsid w:val="006C0F9D"/>
    <w:rPr>
      <w:b/>
      <w:i/>
      <w:sz w:val="26"/>
      <w:lang w:val="ru-RU" w:eastAsia="ru-RU"/>
    </w:rPr>
  </w:style>
  <w:style w:type="character" w:customStyle="1" w:styleId="620">
    <w:name w:val="Знак Знак62"/>
    <w:uiPriority w:val="99"/>
    <w:qFormat/>
    <w:locked/>
    <w:rsid w:val="006C0F9D"/>
    <w:rPr>
      <w:sz w:val="24"/>
      <w:lang w:val="ru-RU" w:eastAsia="ru-RU"/>
    </w:rPr>
  </w:style>
  <w:style w:type="character" w:customStyle="1" w:styleId="6110">
    <w:name w:val="Знак Знак611"/>
    <w:uiPriority w:val="99"/>
    <w:qFormat/>
    <w:locked/>
    <w:rsid w:val="006C0F9D"/>
    <w:rPr>
      <w:sz w:val="24"/>
      <w:lang w:val="ru-RU" w:eastAsia="ru-RU"/>
    </w:rPr>
  </w:style>
  <w:style w:type="character" w:customStyle="1" w:styleId="600">
    <w:name w:val="Знак Знак60"/>
    <w:uiPriority w:val="99"/>
    <w:qFormat/>
    <w:locked/>
    <w:rsid w:val="006C0F9D"/>
    <w:rPr>
      <w:i/>
      <w:sz w:val="24"/>
      <w:lang w:val="ru-RU" w:eastAsia="ru-RU"/>
    </w:rPr>
  </w:style>
  <w:style w:type="character" w:customStyle="1" w:styleId="59">
    <w:name w:val="Знак Знак59"/>
    <w:uiPriority w:val="99"/>
    <w:qFormat/>
    <w:locked/>
    <w:rsid w:val="006C0F9D"/>
    <w:rPr>
      <w:rFonts w:ascii="Arial" w:hAnsi="Arial"/>
      <w:sz w:val="22"/>
      <w:lang w:val="ru-RU" w:eastAsia="ru-RU"/>
    </w:rPr>
  </w:style>
  <w:style w:type="character" w:customStyle="1" w:styleId="58">
    <w:name w:val="Знак Знак58"/>
    <w:uiPriority w:val="99"/>
    <w:qFormat/>
    <w:locked/>
    <w:rsid w:val="006C0F9D"/>
    <w:rPr>
      <w:rFonts w:ascii="Courier New" w:hAnsi="Courier New"/>
      <w:lang w:val="ru-RU" w:eastAsia="ru-RU"/>
    </w:rPr>
  </w:style>
  <w:style w:type="character" w:customStyle="1" w:styleId="57">
    <w:name w:val="Знак Знак57"/>
    <w:uiPriority w:val="99"/>
    <w:qFormat/>
    <w:locked/>
    <w:rsid w:val="006C0F9D"/>
    <w:rPr>
      <w:lang w:val="ru-RU" w:eastAsia="ru-RU"/>
    </w:rPr>
  </w:style>
  <w:style w:type="character" w:customStyle="1" w:styleId="560">
    <w:name w:val="Знак Знак56"/>
    <w:uiPriority w:val="99"/>
    <w:qFormat/>
    <w:locked/>
    <w:rsid w:val="006C0F9D"/>
    <w:rPr>
      <w:sz w:val="24"/>
      <w:lang w:val="ru-RU" w:eastAsia="ru-RU"/>
    </w:rPr>
  </w:style>
  <w:style w:type="character" w:customStyle="1" w:styleId="540">
    <w:name w:val="Знак Знак54"/>
    <w:uiPriority w:val="99"/>
    <w:qFormat/>
    <w:locked/>
    <w:rsid w:val="006C0F9D"/>
    <w:rPr>
      <w:sz w:val="24"/>
      <w:lang w:val="en-US" w:eastAsia="ru-RU"/>
    </w:rPr>
  </w:style>
  <w:style w:type="paragraph" w:customStyle="1" w:styleId="p10">
    <w:name w:val="p10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g3">
    <w:name w:val="eg3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material-headdate-day">
    <w:name w:val="b-material-head__date-day"/>
    <w:basedOn w:val="a3"/>
    <w:uiPriority w:val="99"/>
    <w:qFormat/>
    <w:rsid w:val="006C0F9D"/>
    <w:rPr>
      <w:rFonts w:cs="Times New Roman"/>
    </w:rPr>
  </w:style>
  <w:style w:type="character" w:customStyle="1" w:styleId="s2">
    <w:name w:val="s2"/>
    <w:basedOn w:val="a3"/>
    <w:uiPriority w:val="99"/>
    <w:qFormat/>
    <w:rsid w:val="006C0F9D"/>
    <w:rPr>
      <w:rFonts w:cs="Times New Roman"/>
    </w:rPr>
  </w:style>
  <w:style w:type="paragraph" w:customStyle="1" w:styleId="p2">
    <w:name w:val="p2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5">
    <w:name w:val="p5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W8Num16z0">
    <w:name w:val="WW8Num16z0"/>
    <w:uiPriority w:val="99"/>
    <w:qFormat/>
    <w:rsid w:val="006C0F9D"/>
    <w:rPr>
      <w:rFonts w:ascii="Wingdings" w:hAnsi="Wingdings"/>
    </w:rPr>
  </w:style>
  <w:style w:type="character" w:customStyle="1" w:styleId="WW8Num4z0">
    <w:name w:val="WW8Num4z0"/>
    <w:uiPriority w:val="99"/>
    <w:qFormat/>
    <w:rsid w:val="006C0F9D"/>
    <w:rPr>
      <w:color w:val="auto"/>
    </w:rPr>
  </w:style>
  <w:style w:type="character" w:customStyle="1" w:styleId="WW8Num5z0">
    <w:name w:val="WW8Num5z0"/>
    <w:uiPriority w:val="99"/>
    <w:qFormat/>
    <w:rsid w:val="006C0F9D"/>
    <w:rPr>
      <w:b/>
      <w:sz w:val="20"/>
    </w:rPr>
  </w:style>
  <w:style w:type="character" w:customStyle="1" w:styleId="WW8Num6z0">
    <w:name w:val="WW8Num6z0"/>
    <w:uiPriority w:val="99"/>
    <w:qFormat/>
    <w:rsid w:val="006C0F9D"/>
    <w:rPr>
      <w:sz w:val="20"/>
    </w:rPr>
  </w:style>
  <w:style w:type="character" w:customStyle="1" w:styleId="WW8Num7z0">
    <w:name w:val="WW8Num7z0"/>
    <w:uiPriority w:val="99"/>
    <w:qFormat/>
    <w:rsid w:val="006C0F9D"/>
    <w:rPr>
      <w:b/>
      <w:sz w:val="20"/>
    </w:rPr>
  </w:style>
  <w:style w:type="character" w:customStyle="1" w:styleId="WW8Num9z0">
    <w:name w:val="WW8Num9z0"/>
    <w:uiPriority w:val="99"/>
    <w:qFormat/>
    <w:rsid w:val="006C0F9D"/>
    <w:rPr>
      <w:sz w:val="20"/>
    </w:rPr>
  </w:style>
  <w:style w:type="character" w:customStyle="1" w:styleId="WW8Num9z1">
    <w:name w:val="WW8Num9z1"/>
    <w:uiPriority w:val="99"/>
    <w:qFormat/>
    <w:rsid w:val="006C0F9D"/>
    <w:rPr>
      <w:rFonts w:ascii="Symbol" w:hAnsi="Symbol"/>
      <w:sz w:val="20"/>
    </w:rPr>
  </w:style>
  <w:style w:type="character" w:customStyle="1" w:styleId="WW8Num9z2">
    <w:name w:val="WW8Num9z2"/>
    <w:uiPriority w:val="99"/>
    <w:qFormat/>
    <w:rsid w:val="006C0F9D"/>
  </w:style>
  <w:style w:type="character" w:customStyle="1" w:styleId="WW8Num9z3">
    <w:name w:val="WW8Num9z3"/>
    <w:uiPriority w:val="99"/>
    <w:qFormat/>
    <w:rsid w:val="006C0F9D"/>
  </w:style>
  <w:style w:type="character" w:customStyle="1" w:styleId="WW8Num9z4">
    <w:name w:val="WW8Num9z4"/>
    <w:uiPriority w:val="99"/>
    <w:qFormat/>
    <w:rsid w:val="006C0F9D"/>
  </w:style>
  <w:style w:type="character" w:customStyle="1" w:styleId="WW8Num9z5">
    <w:name w:val="WW8Num9z5"/>
    <w:uiPriority w:val="99"/>
    <w:qFormat/>
    <w:rsid w:val="006C0F9D"/>
  </w:style>
  <w:style w:type="character" w:customStyle="1" w:styleId="WW8Num9z6">
    <w:name w:val="WW8Num9z6"/>
    <w:uiPriority w:val="99"/>
    <w:qFormat/>
    <w:rsid w:val="006C0F9D"/>
  </w:style>
  <w:style w:type="character" w:customStyle="1" w:styleId="WW8Num9z7">
    <w:name w:val="WW8Num9z7"/>
    <w:uiPriority w:val="99"/>
    <w:qFormat/>
    <w:rsid w:val="006C0F9D"/>
  </w:style>
  <w:style w:type="character" w:customStyle="1" w:styleId="WW8Num9z8">
    <w:name w:val="WW8Num9z8"/>
    <w:uiPriority w:val="99"/>
    <w:qFormat/>
    <w:rsid w:val="006C0F9D"/>
  </w:style>
  <w:style w:type="character" w:customStyle="1" w:styleId="WW8Num10z0">
    <w:name w:val="WW8Num10z0"/>
    <w:uiPriority w:val="99"/>
    <w:qFormat/>
    <w:rsid w:val="006C0F9D"/>
    <w:rPr>
      <w:sz w:val="20"/>
    </w:rPr>
  </w:style>
  <w:style w:type="character" w:customStyle="1" w:styleId="WW8Num11z0">
    <w:name w:val="WW8Num11z0"/>
    <w:uiPriority w:val="99"/>
    <w:qFormat/>
    <w:rsid w:val="006C0F9D"/>
    <w:rPr>
      <w:rFonts w:ascii="Symbol" w:hAnsi="Symbol"/>
      <w:b/>
    </w:rPr>
  </w:style>
  <w:style w:type="character" w:customStyle="1" w:styleId="WW8Num12z0">
    <w:name w:val="WW8Num12z0"/>
    <w:uiPriority w:val="99"/>
    <w:qFormat/>
    <w:rsid w:val="006C0F9D"/>
    <w:rPr>
      <w:rFonts w:ascii="Symbol" w:hAnsi="Symbol"/>
      <w:sz w:val="24"/>
    </w:rPr>
  </w:style>
  <w:style w:type="character" w:customStyle="1" w:styleId="WW8Num13z0">
    <w:name w:val="WW8Num13z0"/>
    <w:uiPriority w:val="99"/>
    <w:qFormat/>
    <w:rsid w:val="006C0F9D"/>
    <w:rPr>
      <w:rFonts w:ascii="Symbol" w:hAnsi="Symbol"/>
      <w:sz w:val="20"/>
    </w:rPr>
  </w:style>
  <w:style w:type="character" w:customStyle="1" w:styleId="WW8Num14z0">
    <w:name w:val="WW8Num14z0"/>
    <w:uiPriority w:val="99"/>
    <w:qFormat/>
    <w:rsid w:val="006C0F9D"/>
    <w:rPr>
      <w:sz w:val="20"/>
    </w:rPr>
  </w:style>
  <w:style w:type="character" w:customStyle="1" w:styleId="WW8Num15z0">
    <w:name w:val="WW8Num15z0"/>
    <w:uiPriority w:val="99"/>
    <w:qFormat/>
    <w:rsid w:val="006C0F9D"/>
    <w:rPr>
      <w:sz w:val="20"/>
    </w:rPr>
  </w:style>
  <w:style w:type="character" w:customStyle="1" w:styleId="WW8Num17z0">
    <w:name w:val="WW8Num17z0"/>
    <w:uiPriority w:val="99"/>
    <w:qFormat/>
    <w:rsid w:val="006C0F9D"/>
    <w:rPr>
      <w:rFonts w:ascii="Wingdings" w:hAnsi="Wingdings"/>
    </w:rPr>
  </w:style>
  <w:style w:type="character" w:customStyle="1" w:styleId="WW8Num18z0">
    <w:name w:val="WW8Num18z0"/>
    <w:uiPriority w:val="99"/>
    <w:qFormat/>
    <w:rsid w:val="006C0F9D"/>
  </w:style>
  <w:style w:type="character" w:customStyle="1" w:styleId="WW8Num18z1">
    <w:name w:val="WW8Num18z1"/>
    <w:uiPriority w:val="99"/>
    <w:qFormat/>
    <w:rsid w:val="006C0F9D"/>
    <w:rPr>
      <w:rFonts w:ascii="Symbol" w:hAnsi="Symbol"/>
      <w:sz w:val="20"/>
    </w:rPr>
  </w:style>
  <w:style w:type="character" w:customStyle="1" w:styleId="WW8Num18z2">
    <w:name w:val="WW8Num18z2"/>
    <w:uiPriority w:val="99"/>
    <w:qFormat/>
    <w:rsid w:val="006C0F9D"/>
  </w:style>
  <w:style w:type="character" w:customStyle="1" w:styleId="WW8Num18z3">
    <w:name w:val="WW8Num18z3"/>
    <w:uiPriority w:val="99"/>
    <w:qFormat/>
    <w:rsid w:val="006C0F9D"/>
  </w:style>
  <w:style w:type="character" w:customStyle="1" w:styleId="WW8Num18z4">
    <w:name w:val="WW8Num18z4"/>
    <w:uiPriority w:val="99"/>
    <w:qFormat/>
    <w:rsid w:val="006C0F9D"/>
  </w:style>
  <w:style w:type="character" w:customStyle="1" w:styleId="WW8Num18z5">
    <w:name w:val="WW8Num18z5"/>
    <w:uiPriority w:val="99"/>
    <w:qFormat/>
    <w:rsid w:val="006C0F9D"/>
  </w:style>
  <w:style w:type="character" w:customStyle="1" w:styleId="WW8Num18z6">
    <w:name w:val="WW8Num18z6"/>
    <w:uiPriority w:val="99"/>
    <w:qFormat/>
    <w:rsid w:val="006C0F9D"/>
  </w:style>
  <w:style w:type="character" w:customStyle="1" w:styleId="WW8Num18z7">
    <w:name w:val="WW8Num18z7"/>
    <w:uiPriority w:val="99"/>
    <w:qFormat/>
    <w:rsid w:val="006C0F9D"/>
  </w:style>
  <w:style w:type="character" w:customStyle="1" w:styleId="WW8Num18z8">
    <w:name w:val="WW8Num18z8"/>
    <w:uiPriority w:val="99"/>
    <w:qFormat/>
    <w:rsid w:val="006C0F9D"/>
  </w:style>
  <w:style w:type="character" w:customStyle="1" w:styleId="WW8Num19z0">
    <w:name w:val="WW8Num19z0"/>
    <w:uiPriority w:val="99"/>
    <w:qFormat/>
    <w:rsid w:val="006C0F9D"/>
  </w:style>
  <w:style w:type="character" w:customStyle="1" w:styleId="WW8Num19z1">
    <w:name w:val="WW8Num19z1"/>
    <w:uiPriority w:val="99"/>
    <w:qFormat/>
    <w:rsid w:val="006C0F9D"/>
  </w:style>
  <w:style w:type="character" w:customStyle="1" w:styleId="WW8Num19z2">
    <w:name w:val="WW8Num19z2"/>
    <w:uiPriority w:val="99"/>
    <w:qFormat/>
    <w:rsid w:val="006C0F9D"/>
  </w:style>
  <w:style w:type="character" w:customStyle="1" w:styleId="WW8Num19z3">
    <w:name w:val="WW8Num19z3"/>
    <w:uiPriority w:val="99"/>
    <w:qFormat/>
    <w:rsid w:val="006C0F9D"/>
  </w:style>
  <w:style w:type="character" w:customStyle="1" w:styleId="WW8Num19z4">
    <w:name w:val="WW8Num19z4"/>
    <w:uiPriority w:val="99"/>
    <w:qFormat/>
    <w:rsid w:val="006C0F9D"/>
  </w:style>
  <w:style w:type="character" w:customStyle="1" w:styleId="WW8Num19z5">
    <w:name w:val="WW8Num19z5"/>
    <w:uiPriority w:val="99"/>
    <w:qFormat/>
    <w:rsid w:val="006C0F9D"/>
  </w:style>
  <w:style w:type="character" w:customStyle="1" w:styleId="WW8Num19z6">
    <w:name w:val="WW8Num19z6"/>
    <w:uiPriority w:val="99"/>
    <w:qFormat/>
    <w:rsid w:val="006C0F9D"/>
  </w:style>
  <w:style w:type="character" w:customStyle="1" w:styleId="WW8Num19z7">
    <w:name w:val="WW8Num19z7"/>
    <w:uiPriority w:val="99"/>
    <w:qFormat/>
    <w:rsid w:val="006C0F9D"/>
  </w:style>
  <w:style w:type="character" w:customStyle="1" w:styleId="WW8Num19z8">
    <w:name w:val="WW8Num19z8"/>
    <w:uiPriority w:val="99"/>
    <w:qFormat/>
    <w:rsid w:val="006C0F9D"/>
  </w:style>
  <w:style w:type="character" w:customStyle="1" w:styleId="WW8Num4z1">
    <w:name w:val="WW8Num4z1"/>
    <w:uiPriority w:val="99"/>
    <w:qFormat/>
    <w:rsid w:val="006C0F9D"/>
  </w:style>
  <w:style w:type="character" w:customStyle="1" w:styleId="WW8Num4z2">
    <w:name w:val="WW8Num4z2"/>
    <w:uiPriority w:val="99"/>
    <w:qFormat/>
    <w:rsid w:val="006C0F9D"/>
  </w:style>
  <w:style w:type="character" w:customStyle="1" w:styleId="WW8Num4z3">
    <w:name w:val="WW8Num4z3"/>
    <w:uiPriority w:val="99"/>
    <w:qFormat/>
    <w:rsid w:val="006C0F9D"/>
  </w:style>
  <w:style w:type="character" w:customStyle="1" w:styleId="WW8Num4z4">
    <w:name w:val="WW8Num4z4"/>
    <w:uiPriority w:val="99"/>
    <w:qFormat/>
    <w:rsid w:val="006C0F9D"/>
  </w:style>
  <w:style w:type="character" w:customStyle="1" w:styleId="WW8Num4z5">
    <w:name w:val="WW8Num4z5"/>
    <w:uiPriority w:val="99"/>
    <w:qFormat/>
    <w:rsid w:val="006C0F9D"/>
  </w:style>
  <w:style w:type="character" w:customStyle="1" w:styleId="WW8Num4z6">
    <w:name w:val="WW8Num4z6"/>
    <w:uiPriority w:val="99"/>
    <w:qFormat/>
    <w:rsid w:val="006C0F9D"/>
  </w:style>
  <w:style w:type="character" w:customStyle="1" w:styleId="WW8Num4z7">
    <w:name w:val="WW8Num4z7"/>
    <w:uiPriority w:val="99"/>
    <w:qFormat/>
    <w:rsid w:val="006C0F9D"/>
  </w:style>
  <w:style w:type="character" w:customStyle="1" w:styleId="WW8Num4z8">
    <w:name w:val="WW8Num4z8"/>
    <w:uiPriority w:val="99"/>
    <w:qFormat/>
    <w:rsid w:val="006C0F9D"/>
  </w:style>
  <w:style w:type="character" w:customStyle="1" w:styleId="WW8Num5z1">
    <w:name w:val="WW8Num5z1"/>
    <w:uiPriority w:val="99"/>
    <w:qFormat/>
    <w:rsid w:val="006C0F9D"/>
  </w:style>
  <w:style w:type="character" w:customStyle="1" w:styleId="WW8Num5z2">
    <w:name w:val="WW8Num5z2"/>
    <w:uiPriority w:val="99"/>
    <w:qFormat/>
    <w:rsid w:val="006C0F9D"/>
  </w:style>
  <w:style w:type="character" w:customStyle="1" w:styleId="WW8Num5z3">
    <w:name w:val="WW8Num5z3"/>
    <w:uiPriority w:val="99"/>
    <w:qFormat/>
    <w:rsid w:val="006C0F9D"/>
  </w:style>
  <w:style w:type="character" w:customStyle="1" w:styleId="WW8Num5z4">
    <w:name w:val="WW8Num5z4"/>
    <w:uiPriority w:val="99"/>
    <w:qFormat/>
    <w:rsid w:val="006C0F9D"/>
  </w:style>
  <w:style w:type="character" w:customStyle="1" w:styleId="WW8Num5z5">
    <w:name w:val="WW8Num5z5"/>
    <w:uiPriority w:val="99"/>
    <w:qFormat/>
    <w:rsid w:val="006C0F9D"/>
  </w:style>
  <w:style w:type="character" w:customStyle="1" w:styleId="WW8Num5z6">
    <w:name w:val="WW8Num5z6"/>
    <w:uiPriority w:val="99"/>
    <w:qFormat/>
    <w:rsid w:val="006C0F9D"/>
  </w:style>
  <w:style w:type="character" w:customStyle="1" w:styleId="WW8Num5z7">
    <w:name w:val="WW8Num5z7"/>
    <w:uiPriority w:val="99"/>
    <w:qFormat/>
    <w:rsid w:val="006C0F9D"/>
  </w:style>
  <w:style w:type="character" w:customStyle="1" w:styleId="WW8Num5z8">
    <w:name w:val="WW8Num5z8"/>
    <w:uiPriority w:val="99"/>
    <w:qFormat/>
    <w:rsid w:val="006C0F9D"/>
  </w:style>
  <w:style w:type="character" w:customStyle="1" w:styleId="WW8Num6z1">
    <w:name w:val="WW8Num6z1"/>
    <w:uiPriority w:val="99"/>
    <w:qFormat/>
    <w:rsid w:val="006C0F9D"/>
  </w:style>
  <w:style w:type="character" w:customStyle="1" w:styleId="WW8Num6z2">
    <w:name w:val="WW8Num6z2"/>
    <w:uiPriority w:val="99"/>
    <w:qFormat/>
    <w:rsid w:val="006C0F9D"/>
  </w:style>
  <w:style w:type="character" w:customStyle="1" w:styleId="WW8Num6z3">
    <w:name w:val="WW8Num6z3"/>
    <w:uiPriority w:val="99"/>
    <w:qFormat/>
    <w:rsid w:val="006C0F9D"/>
  </w:style>
  <w:style w:type="character" w:customStyle="1" w:styleId="WW8Num6z4">
    <w:name w:val="WW8Num6z4"/>
    <w:uiPriority w:val="99"/>
    <w:qFormat/>
    <w:rsid w:val="006C0F9D"/>
  </w:style>
  <w:style w:type="character" w:customStyle="1" w:styleId="WW8Num6z5">
    <w:name w:val="WW8Num6z5"/>
    <w:uiPriority w:val="99"/>
    <w:qFormat/>
    <w:rsid w:val="006C0F9D"/>
  </w:style>
  <w:style w:type="character" w:customStyle="1" w:styleId="WW8Num6z6">
    <w:name w:val="WW8Num6z6"/>
    <w:uiPriority w:val="99"/>
    <w:qFormat/>
    <w:rsid w:val="006C0F9D"/>
  </w:style>
  <w:style w:type="character" w:customStyle="1" w:styleId="WW8Num6z7">
    <w:name w:val="WW8Num6z7"/>
    <w:uiPriority w:val="99"/>
    <w:qFormat/>
    <w:rsid w:val="006C0F9D"/>
  </w:style>
  <w:style w:type="character" w:customStyle="1" w:styleId="WW8Num6z8">
    <w:name w:val="WW8Num6z8"/>
    <w:uiPriority w:val="99"/>
    <w:qFormat/>
    <w:rsid w:val="006C0F9D"/>
  </w:style>
  <w:style w:type="character" w:customStyle="1" w:styleId="WW8Num7z1">
    <w:name w:val="WW8Num7z1"/>
    <w:uiPriority w:val="99"/>
    <w:qFormat/>
    <w:rsid w:val="006C0F9D"/>
  </w:style>
  <w:style w:type="character" w:customStyle="1" w:styleId="WW8Num7z2">
    <w:name w:val="WW8Num7z2"/>
    <w:uiPriority w:val="99"/>
    <w:qFormat/>
    <w:rsid w:val="006C0F9D"/>
  </w:style>
  <w:style w:type="character" w:customStyle="1" w:styleId="WW8Num7z3">
    <w:name w:val="WW8Num7z3"/>
    <w:uiPriority w:val="99"/>
    <w:qFormat/>
    <w:rsid w:val="006C0F9D"/>
  </w:style>
  <w:style w:type="character" w:customStyle="1" w:styleId="WW8Num7z4">
    <w:name w:val="WW8Num7z4"/>
    <w:uiPriority w:val="99"/>
    <w:qFormat/>
    <w:rsid w:val="006C0F9D"/>
  </w:style>
  <w:style w:type="character" w:customStyle="1" w:styleId="WW8Num7z5">
    <w:name w:val="WW8Num7z5"/>
    <w:uiPriority w:val="99"/>
    <w:qFormat/>
    <w:rsid w:val="006C0F9D"/>
  </w:style>
  <w:style w:type="character" w:customStyle="1" w:styleId="WW8Num7z6">
    <w:name w:val="WW8Num7z6"/>
    <w:uiPriority w:val="99"/>
    <w:qFormat/>
    <w:rsid w:val="006C0F9D"/>
  </w:style>
  <w:style w:type="character" w:customStyle="1" w:styleId="WW8Num7z7">
    <w:name w:val="WW8Num7z7"/>
    <w:uiPriority w:val="99"/>
    <w:qFormat/>
    <w:rsid w:val="006C0F9D"/>
  </w:style>
  <w:style w:type="character" w:customStyle="1" w:styleId="WW8Num7z8">
    <w:name w:val="WW8Num7z8"/>
    <w:uiPriority w:val="99"/>
    <w:qFormat/>
    <w:rsid w:val="006C0F9D"/>
  </w:style>
  <w:style w:type="character" w:customStyle="1" w:styleId="WW8Num8z1">
    <w:name w:val="WW8Num8z1"/>
    <w:uiPriority w:val="99"/>
    <w:qFormat/>
    <w:rsid w:val="006C0F9D"/>
    <w:rPr>
      <w:rFonts w:ascii="Symbol" w:hAnsi="Symbol"/>
      <w:sz w:val="20"/>
    </w:rPr>
  </w:style>
  <w:style w:type="character" w:customStyle="1" w:styleId="WW8Num8z2">
    <w:name w:val="WW8Num8z2"/>
    <w:uiPriority w:val="99"/>
    <w:qFormat/>
    <w:rsid w:val="006C0F9D"/>
  </w:style>
  <w:style w:type="character" w:customStyle="1" w:styleId="WW8Num8z3">
    <w:name w:val="WW8Num8z3"/>
    <w:uiPriority w:val="99"/>
    <w:qFormat/>
    <w:rsid w:val="006C0F9D"/>
  </w:style>
  <w:style w:type="character" w:customStyle="1" w:styleId="WW8Num8z4">
    <w:name w:val="WW8Num8z4"/>
    <w:uiPriority w:val="99"/>
    <w:qFormat/>
    <w:rsid w:val="006C0F9D"/>
  </w:style>
  <w:style w:type="character" w:customStyle="1" w:styleId="WW8Num8z5">
    <w:name w:val="WW8Num8z5"/>
    <w:uiPriority w:val="99"/>
    <w:qFormat/>
    <w:rsid w:val="006C0F9D"/>
  </w:style>
  <w:style w:type="character" w:customStyle="1" w:styleId="WW8Num8z6">
    <w:name w:val="WW8Num8z6"/>
    <w:uiPriority w:val="99"/>
    <w:qFormat/>
    <w:rsid w:val="006C0F9D"/>
  </w:style>
  <w:style w:type="character" w:customStyle="1" w:styleId="WW8Num8z7">
    <w:name w:val="WW8Num8z7"/>
    <w:uiPriority w:val="99"/>
    <w:qFormat/>
    <w:rsid w:val="006C0F9D"/>
  </w:style>
  <w:style w:type="character" w:customStyle="1" w:styleId="WW8Num8z8">
    <w:name w:val="WW8Num8z8"/>
    <w:uiPriority w:val="99"/>
    <w:qFormat/>
    <w:rsid w:val="006C0F9D"/>
  </w:style>
  <w:style w:type="character" w:customStyle="1" w:styleId="WW8Num10z1">
    <w:name w:val="WW8Num10z1"/>
    <w:uiPriority w:val="99"/>
    <w:qFormat/>
    <w:rsid w:val="006C0F9D"/>
  </w:style>
  <w:style w:type="character" w:customStyle="1" w:styleId="WW8Num10z2">
    <w:name w:val="WW8Num10z2"/>
    <w:uiPriority w:val="99"/>
    <w:qFormat/>
    <w:rsid w:val="006C0F9D"/>
  </w:style>
  <w:style w:type="character" w:customStyle="1" w:styleId="WW8Num10z3">
    <w:name w:val="WW8Num10z3"/>
    <w:uiPriority w:val="99"/>
    <w:qFormat/>
    <w:rsid w:val="006C0F9D"/>
  </w:style>
  <w:style w:type="character" w:customStyle="1" w:styleId="WW8Num10z4">
    <w:name w:val="WW8Num10z4"/>
    <w:uiPriority w:val="99"/>
    <w:qFormat/>
    <w:rsid w:val="006C0F9D"/>
  </w:style>
  <w:style w:type="character" w:customStyle="1" w:styleId="WW8Num10z5">
    <w:name w:val="WW8Num10z5"/>
    <w:uiPriority w:val="99"/>
    <w:qFormat/>
    <w:rsid w:val="006C0F9D"/>
  </w:style>
  <w:style w:type="character" w:customStyle="1" w:styleId="WW8Num10z6">
    <w:name w:val="WW8Num10z6"/>
    <w:uiPriority w:val="99"/>
    <w:qFormat/>
    <w:rsid w:val="006C0F9D"/>
  </w:style>
  <w:style w:type="character" w:customStyle="1" w:styleId="WW8Num10z7">
    <w:name w:val="WW8Num10z7"/>
    <w:uiPriority w:val="99"/>
    <w:qFormat/>
    <w:rsid w:val="006C0F9D"/>
  </w:style>
  <w:style w:type="character" w:customStyle="1" w:styleId="WW8Num10z8">
    <w:name w:val="WW8Num10z8"/>
    <w:uiPriority w:val="99"/>
    <w:qFormat/>
    <w:rsid w:val="006C0F9D"/>
  </w:style>
  <w:style w:type="character" w:customStyle="1" w:styleId="WW8Num11z1">
    <w:name w:val="WW8Num11z1"/>
    <w:uiPriority w:val="99"/>
    <w:qFormat/>
    <w:rsid w:val="006C0F9D"/>
    <w:rPr>
      <w:sz w:val="20"/>
    </w:rPr>
  </w:style>
  <w:style w:type="character" w:customStyle="1" w:styleId="WW8Num11z2">
    <w:name w:val="WW8Num11z2"/>
    <w:uiPriority w:val="99"/>
    <w:qFormat/>
    <w:rsid w:val="006C0F9D"/>
  </w:style>
  <w:style w:type="character" w:customStyle="1" w:styleId="WW8Num11z3">
    <w:name w:val="WW8Num11z3"/>
    <w:uiPriority w:val="99"/>
    <w:qFormat/>
    <w:rsid w:val="006C0F9D"/>
  </w:style>
  <w:style w:type="character" w:customStyle="1" w:styleId="WW8Num11z4">
    <w:name w:val="WW8Num11z4"/>
    <w:uiPriority w:val="99"/>
    <w:qFormat/>
    <w:rsid w:val="006C0F9D"/>
  </w:style>
  <w:style w:type="character" w:customStyle="1" w:styleId="WW8Num11z5">
    <w:name w:val="WW8Num11z5"/>
    <w:uiPriority w:val="99"/>
    <w:qFormat/>
    <w:rsid w:val="006C0F9D"/>
  </w:style>
  <w:style w:type="character" w:customStyle="1" w:styleId="WW8Num11z6">
    <w:name w:val="WW8Num11z6"/>
    <w:uiPriority w:val="99"/>
    <w:qFormat/>
    <w:rsid w:val="006C0F9D"/>
  </w:style>
  <w:style w:type="character" w:customStyle="1" w:styleId="WW8Num11z7">
    <w:name w:val="WW8Num11z7"/>
    <w:uiPriority w:val="99"/>
    <w:qFormat/>
    <w:rsid w:val="006C0F9D"/>
  </w:style>
  <w:style w:type="character" w:customStyle="1" w:styleId="WW8Num11z8">
    <w:name w:val="WW8Num11z8"/>
    <w:uiPriority w:val="99"/>
    <w:qFormat/>
    <w:rsid w:val="006C0F9D"/>
  </w:style>
  <w:style w:type="character" w:customStyle="1" w:styleId="WW8Num12z2">
    <w:name w:val="WW8Num12z2"/>
    <w:uiPriority w:val="99"/>
    <w:qFormat/>
    <w:rsid w:val="006C0F9D"/>
    <w:rPr>
      <w:rFonts w:ascii="Wingdings" w:hAnsi="Wingdings"/>
    </w:rPr>
  </w:style>
  <w:style w:type="character" w:customStyle="1" w:styleId="WW8Num12z3">
    <w:name w:val="WW8Num12z3"/>
    <w:uiPriority w:val="99"/>
    <w:qFormat/>
    <w:rsid w:val="006C0F9D"/>
    <w:rPr>
      <w:rFonts w:ascii="Symbol" w:hAnsi="Symbol"/>
    </w:rPr>
  </w:style>
  <w:style w:type="character" w:customStyle="1" w:styleId="WW8Num12z4">
    <w:name w:val="WW8Num12z4"/>
    <w:uiPriority w:val="99"/>
    <w:qFormat/>
    <w:rsid w:val="006C0F9D"/>
    <w:rPr>
      <w:rFonts w:ascii="Courier New" w:hAnsi="Courier New"/>
    </w:rPr>
  </w:style>
  <w:style w:type="character" w:customStyle="1" w:styleId="WW8Num13z1">
    <w:name w:val="WW8Num13z1"/>
    <w:uiPriority w:val="99"/>
    <w:qFormat/>
    <w:rsid w:val="006C0F9D"/>
  </w:style>
  <w:style w:type="character" w:customStyle="1" w:styleId="WW8Num13z2">
    <w:name w:val="WW8Num13z2"/>
    <w:uiPriority w:val="99"/>
    <w:qFormat/>
    <w:rsid w:val="006C0F9D"/>
  </w:style>
  <w:style w:type="character" w:customStyle="1" w:styleId="WW8Num13z3">
    <w:name w:val="WW8Num13z3"/>
    <w:uiPriority w:val="99"/>
    <w:qFormat/>
    <w:rsid w:val="006C0F9D"/>
  </w:style>
  <w:style w:type="character" w:customStyle="1" w:styleId="WW8Num13z4">
    <w:name w:val="WW8Num13z4"/>
    <w:uiPriority w:val="99"/>
    <w:qFormat/>
    <w:rsid w:val="006C0F9D"/>
  </w:style>
  <w:style w:type="character" w:customStyle="1" w:styleId="WW8Num13z5">
    <w:name w:val="WW8Num13z5"/>
    <w:uiPriority w:val="99"/>
    <w:qFormat/>
    <w:rsid w:val="006C0F9D"/>
  </w:style>
  <w:style w:type="character" w:customStyle="1" w:styleId="WW8Num13z6">
    <w:name w:val="WW8Num13z6"/>
    <w:uiPriority w:val="99"/>
    <w:qFormat/>
    <w:rsid w:val="006C0F9D"/>
  </w:style>
  <w:style w:type="character" w:customStyle="1" w:styleId="WW8Num13z7">
    <w:name w:val="WW8Num13z7"/>
    <w:uiPriority w:val="99"/>
    <w:qFormat/>
    <w:rsid w:val="006C0F9D"/>
  </w:style>
  <w:style w:type="character" w:customStyle="1" w:styleId="WW8Num13z8">
    <w:name w:val="WW8Num13z8"/>
    <w:uiPriority w:val="99"/>
    <w:qFormat/>
    <w:rsid w:val="006C0F9D"/>
  </w:style>
  <w:style w:type="character" w:customStyle="1" w:styleId="WW8Num14z1">
    <w:name w:val="WW8Num14z1"/>
    <w:uiPriority w:val="99"/>
    <w:qFormat/>
    <w:rsid w:val="006C0F9D"/>
  </w:style>
  <w:style w:type="character" w:customStyle="1" w:styleId="WW8Num14z2">
    <w:name w:val="WW8Num14z2"/>
    <w:uiPriority w:val="99"/>
    <w:qFormat/>
    <w:rsid w:val="006C0F9D"/>
  </w:style>
  <w:style w:type="character" w:customStyle="1" w:styleId="WW8Num14z3">
    <w:name w:val="WW8Num14z3"/>
    <w:uiPriority w:val="99"/>
    <w:qFormat/>
    <w:rsid w:val="006C0F9D"/>
  </w:style>
  <w:style w:type="character" w:customStyle="1" w:styleId="WW8Num14z4">
    <w:name w:val="WW8Num14z4"/>
    <w:uiPriority w:val="99"/>
    <w:qFormat/>
    <w:rsid w:val="006C0F9D"/>
  </w:style>
  <w:style w:type="character" w:customStyle="1" w:styleId="WW8Num14z5">
    <w:name w:val="WW8Num14z5"/>
    <w:uiPriority w:val="99"/>
    <w:qFormat/>
    <w:rsid w:val="006C0F9D"/>
  </w:style>
  <w:style w:type="character" w:customStyle="1" w:styleId="WW8Num14z6">
    <w:name w:val="WW8Num14z6"/>
    <w:uiPriority w:val="99"/>
    <w:qFormat/>
    <w:rsid w:val="006C0F9D"/>
  </w:style>
  <w:style w:type="character" w:customStyle="1" w:styleId="WW8Num14z7">
    <w:name w:val="WW8Num14z7"/>
    <w:uiPriority w:val="99"/>
    <w:qFormat/>
    <w:rsid w:val="006C0F9D"/>
  </w:style>
  <w:style w:type="character" w:customStyle="1" w:styleId="WW8Num14z8">
    <w:name w:val="WW8Num14z8"/>
    <w:uiPriority w:val="99"/>
    <w:qFormat/>
    <w:rsid w:val="006C0F9D"/>
  </w:style>
  <w:style w:type="character" w:customStyle="1" w:styleId="WW8Num15z1">
    <w:name w:val="WW8Num15z1"/>
    <w:uiPriority w:val="99"/>
    <w:qFormat/>
    <w:rsid w:val="006C0F9D"/>
  </w:style>
  <w:style w:type="character" w:customStyle="1" w:styleId="WW8Num15z2">
    <w:name w:val="WW8Num15z2"/>
    <w:uiPriority w:val="99"/>
    <w:qFormat/>
    <w:rsid w:val="006C0F9D"/>
  </w:style>
  <w:style w:type="character" w:customStyle="1" w:styleId="WW8Num15z3">
    <w:name w:val="WW8Num15z3"/>
    <w:uiPriority w:val="99"/>
    <w:qFormat/>
    <w:rsid w:val="006C0F9D"/>
  </w:style>
  <w:style w:type="character" w:customStyle="1" w:styleId="WW8Num15z4">
    <w:name w:val="WW8Num15z4"/>
    <w:uiPriority w:val="99"/>
    <w:qFormat/>
    <w:rsid w:val="006C0F9D"/>
  </w:style>
  <w:style w:type="character" w:customStyle="1" w:styleId="WW8Num15z5">
    <w:name w:val="WW8Num15z5"/>
    <w:uiPriority w:val="99"/>
    <w:qFormat/>
    <w:rsid w:val="006C0F9D"/>
  </w:style>
  <w:style w:type="character" w:customStyle="1" w:styleId="WW8Num15z6">
    <w:name w:val="WW8Num15z6"/>
    <w:uiPriority w:val="99"/>
    <w:qFormat/>
    <w:rsid w:val="006C0F9D"/>
  </w:style>
  <w:style w:type="character" w:customStyle="1" w:styleId="WW8Num15z7">
    <w:name w:val="WW8Num15z7"/>
    <w:uiPriority w:val="99"/>
    <w:qFormat/>
    <w:rsid w:val="006C0F9D"/>
  </w:style>
  <w:style w:type="character" w:customStyle="1" w:styleId="WW8Num15z8">
    <w:name w:val="WW8Num15z8"/>
    <w:uiPriority w:val="99"/>
    <w:qFormat/>
    <w:rsid w:val="006C0F9D"/>
  </w:style>
  <w:style w:type="character" w:customStyle="1" w:styleId="WW8Num16z1">
    <w:name w:val="WW8Num16z1"/>
    <w:uiPriority w:val="99"/>
    <w:qFormat/>
    <w:rsid w:val="006C0F9D"/>
  </w:style>
  <w:style w:type="character" w:customStyle="1" w:styleId="WW8Num16z2">
    <w:name w:val="WW8Num16z2"/>
    <w:uiPriority w:val="99"/>
    <w:qFormat/>
    <w:rsid w:val="006C0F9D"/>
  </w:style>
  <w:style w:type="character" w:customStyle="1" w:styleId="WW8Num16z3">
    <w:name w:val="WW8Num16z3"/>
    <w:uiPriority w:val="99"/>
    <w:qFormat/>
    <w:rsid w:val="006C0F9D"/>
  </w:style>
  <w:style w:type="character" w:customStyle="1" w:styleId="WW8Num16z4">
    <w:name w:val="WW8Num16z4"/>
    <w:uiPriority w:val="99"/>
    <w:qFormat/>
    <w:rsid w:val="006C0F9D"/>
  </w:style>
  <w:style w:type="character" w:customStyle="1" w:styleId="WW8Num16z5">
    <w:name w:val="WW8Num16z5"/>
    <w:uiPriority w:val="99"/>
    <w:qFormat/>
    <w:rsid w:val="006C0F9D"/>
  </w:style>
  <w:style w:type="character" w:customStyle="1" w:styleId="WW8Num16z6">
    <w:name w:val="WW8Num16z6"/>
    <w:uiPriority w:val="99"/>
    <w:qFormat/>
    <w:rsid w:val="006C0F9D"/>
  </w:style>
  <w:style w:type="character" w:customStyle="1" w:styleId="WW8Num16z7">
    <w:name w:val="WW8Num16z7"/>
    <w:uiPriority w:val="99"/>
    <w:qFormat/>
    <w:rsid w:val="006C0F9D"/>
  </w:style>
  <w:style w:type="character" w:customStyle="1" w:styleId="WW8Num16z8">
    <w:name w:val="WW8Num16z8"/>
    <w:uiPriority w:val="99"/>
    <w:qFormat/>
    <w:rsid w:val="006C0F9D"/>
  </w:style>
  <w:style w:type="character" w:customStyle="1" w:styleId="affffffff1">
    <w:name w:val="Символ нумерации"/>
    <w:uiPriority w:val="99"/>
    <w:qFormat/>
    <w:rsid w:val="006C0F9D"/>
  </w:style>
  <w:style w:type="paragraph" w:customStyle="1" w:styleId="1ffff3">
    <w:name w:val="Название1"/>
    <w:basedOn w:val="a2"/>
    <w:uiPriority w:val="99"/>
    <w:qFormat/>
    <w:rsid w:val="006C0F9D"/>
    <w:pPr>
      <w:widowControl/>
      <w:suppressLineNumbers/>
      <w:suppressAutoHyphens/>
      <w:snapToGrid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1ffff4">
    <w:name w:val="Текст примечания1"/>
    <w:basedOn w:val="a2"/>
    <w:uiPriority w:val="99"/>
    <w:qFormat/>
    <w:rsid w:val="006C0F9D"/>
    <w:pPr>
      <w:widowControl/>
      <w:suppressAutoHyphens/>
      <w:snapToGrid/>
      <w:spacing w:before="0" w:after="0"/>
    </w:pPr>
    <w:rPr>
      <w:rFonts w:eastAsia="Times New Roman"/>
      <w:sz w:val="20"/>
      <w:lang w:eastAsia="ar-SA"/>
    </w:rPr>
  </w:style>
  <w:style w:type="paragraph" w:customStyle="1" w:styleId="1ffff5">
    <w:name w:val="Нумерованный список1"/>
    <w:basedOn w:val="a2"/>
    <w:uiPriority w:val="99"/>
    <w:qFormat/>
    <w:rsid w:val="006C0F9D"/>
    <w:pPr>
      <w:widowControl/>
      <w:tabs>
        <w:tab w:val="left" w:pos="720"/>
      </w:tabs>
      <w:suppressAutoHyphens/>
      <w:snapToGrid/>
      <w:spacing w:before="0" w:after="0"/>
      <w:ind w:left="720" w:hanging="360"/>
    </w:pPr>
    <w:rPr>
      <w:rFonts w:eastAsia="Times New Roman"/>
      <w:szCs w:val="24"/>
      <w:lang w:eastAsia="ar-SA"/>
    </w:rPr>
  </w:style>
  <w:style w:type="paragraph" w:customStyle="1" w:styleId="21d">
    <w:name w:val="Маркированный список 21"/>
    <w:basedOn w:val="a2"/>
    <w:uiPriority w:val="99"/>
    <w:qFormat/>
    <w:rsid w:val="006C0F9D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ar-SA"/>
    </w:rPr>
  </w:style>
  <w:style w:type="paragraph" w:customStyle="1" w:styleId="1ffff6">
    <w:name w:val="Название объекта1"/>
    <w:basedOn w:val="a2"/>
    <w:next w:val="a2"/>
    <w:uiPriority w:val="99"/>
    <w:qFormat/>
    <w:rsid w:val="006C0F9D"/>
    <w:pPr>
      <w:widowControl/>
      <w:suppressAutoHyphens/>
      <w:snapToGrid/>
      <w:spacing w:before="0" w:after="0"/>
    </w:pPr>
    <w:rPr>
      <w:rFonts w:eastAsia="Times New Roman"/>
      <w:b/>
      <w:bCs/>
      <w:color w:val="4F81BD"/>
      <w:sz w:val="18"/>
      <w:szCs w:val="18"/>
      <w:lang w:eastAsia="ar-SA"/>
    </w:rPr>
  </w:style>
  <w:style w:type="paragraph" w:customStyle="1" w:styleId="21e">
    <w:name w:val="Список 21"/>
    <w:basedOn w:val="a2"/>
    <w:uiPriority w:val="99"/>
    <w:qFormat/>
    <w:rsid w:val="006C0F9D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ar-SA"/>
    </w:rPr>
  </w:style>
  <w:style w:type="paragraph" w:customStyle="1" w:styleId="413">
    <w:name w:val="Список 41"/>
    <w:basedOn w:val="a2"/>
    <w:uiPriority w:val="99"/>
    <w:qFormat/>
    <w:rsid w:val="006C0F9D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ar-SA"/>
    </w:rPr>
  </w:style>
  <w:style w:type="character" w:customStyle="1" w:styleId="z-11">
    <w:name w:val="z-Начало формы Знак1"/>
    <w:uiPriority w:val="99"/>
    <w:qFormat/>
    <w:rsid w:val="006C0F9D"/>
    <w:rPr>
      <w:rFonts w:ascii="Arial" w:hAnsi="Arial"/>
      <w:vanish/>
      <w:sz w:val="16"/>
    </w:rPr>
  </w:style>
  <w:style w:type="paragraph" w:customStyle="1" w:styleId="0">
    <w:name w:val="Стиль По левому краю Первая строка:  0 см"/>
    <w:basedOn w:val="a2"/>
    <w:uiPriority w:val="99"/>
    <w:qFormat/>
    <w:rsid w:val="006C0F9D"/>
    <w:pPr>
      <w:widowControl/>
      <w:snapToGrid/>
      <w:spacing w:before="0" w:after="0"/>
      <w:contextualSpacing/>
    </w:pPr>
    <w:rPr>
      <w:rFonts w:eastAsia="Times New Roman"/>
      <w:sz w:val="28"/>
      <w:lang w:eastAsia="en-US"/>
    </w:rPr>
  </w:style>
  <w:style w:type="character" w:customStyle="1" w:styleId="431">
    <w:name w:val="Знак Знак431"/>
    <w:uiPriority w:val="99"/>
    <w:qFormat/>
    <w:locked/>
    <w:rsid w:val="006C0F9D"/>
    <w:rPr>
      <w:sz w:val="24"/>
    </w:rPr>
  </w:style>
  <w:style w:type="character" w:customStyle="1" w:styleId="501">
    <w:name w:val="Знак Знак501"/>
    <w:uiPriority w:val="99"/>
    <w:qFormat/>
    <w:locked/>
    <w:rsid w:val="006C0F9D"/>
    <w:rPr>
      <w:b/>
      <w:sz w:val="28"/>
      <w:lang w:val="ru-RU" w:eastAsia="ru-RU"/>
    </w:rPr>
  </w:style>
  <w:style w:type="character" w:customStyle="1" w:styleId="5111">
    <w:name w:val="Знак Знак511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421">
    <w:name w:val="Знак Знак421"/>
    <w:uiPriority w:val="99"/>
    <w:qFormat/>
    <w:locked/>
    <w:rsid w:val="006C0F9D"/>
    <w:rPr>
      <w:color w:val="000000"/>
      <w:sz w:val="24"/>
      <w:lang w:val="ru-RU" w:eastAsia="ru-RU"/>
    </w:rPr>
  </w:style>
  <w:style w:type="character" w:customStyle="1" w:styleId="441">
    <w:name w:val="Знак Знак441"/>
    <w:uiPriority w:val="99"/>
    <w:qFormat/>
    <w:rsid w:val="006C0F9D"/>
    <w:rPr>
      <w:sz w:val="24"/>
      <w:lang w:val="ru-RU" w:eastAsia="ru-RU"/>
    </w:rPr>
  </w:style>
  <w:style w:type="character" w:customStyle="1" w:styleId="521">
    <w:name w:val="Знак Знак521"/>
    <w:uiPriority w:val="99"/>
    <w:qFormat/>
    <w:rsid w:val="006C0F9D"/>
    <w:rPr>
      <w:rFonts w:ascii="Arial" w:hAnsi="Arial"/>
      <w:b/>
      <w:i/>
      <w:sz w:val="28"/>
    </w:rPr>
  </w:style>
  <w:style w:type="paragraph" w:customStyle="1" w:styleId="p32">
    <w:name w:val="p32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7">
    <w:name w:val="p17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6">
    <w:name w:val="p26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00">
    <w:name w:val="s10"/>
    <w:basedOn w:val="a3"/>
    <w:uiPriority w:val="99"/>
    <w:qFormat/>
    <w:rsid w:val="006C0F9D"/>
    <w:rPr>
      <w:rFonts w:cs="Times New Roman"/>
    </w:rPr>
  </w:style>
  <w:style w:type="character" w:customStyle="1" w:styleId="Heading12">
    <w:name w:val="Heading 12 Знак Знак"/>
    <w:uiPriority w:val="99"/>
    <w:qFormat/>
    <w:rsid w:val="006C0F9D"/>
    <w:rPr>
      <w:rFonts w:ascii="Courier New" w:hAnsi="Courier New"/>
    </w:rPr>
  </w:style>
  <w:style w:type="character" w:customStyle="1" w:styleId="afffff1">
    <w:name w:val="Обычный текст Знак"/>
    <w:link w:val="afffff0"/>
    <w:uiPriority w:val="99"/>
    <w:qFormat/>
    <w:locked/>
    <w:rsid w:val="006C0F9D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7">
    <w:name w:val="Знак Знак67"/>
    <w:uiPriority w:val="99"/>
    <w:qFormat/>
    <w:rsid w:val="006C0F9D"/>
    <w:rPr>
      <w:rFonts w:ascii="Arial" w:hAnsi="Arial"/>
      <w:b/>
      <w:sz w:val="26"/>
    </w:rPr>
  </w:style>
  <w:style w:type="character" w:customStyle="1" w:styleId="66">
    <w:name w:val="Знак Знак66"/>
    <w:uiPriority w:val="99"/>
    <w:qFormat/>
    <w:rsid w:val="006C0F9D"/>
    <w:rPr>
      <w:b/>
      <w:sz w:val="28"/>
    </w:rPr>
  </w:style>
  <w:style w:type="character" w:customStyle="1" w:styleId="11f4">
    <w:name w:val="Текст сноски Знак Знак Знак11"/>
    <w:uiPriority w:val="99"/>
    <w:qFormat/>
    <w:rsid w:val="006C0F9D"/>
    <w:rPr>
      <w:lang w:eastAsia="en-US"/>
    </w:rPr>
  </w:style>
  <w:style w:type="character" w:customStyle="1" w:styleId="225">
    <w:name w:val="Заголовок 2 Знак2"/>
    <w:uiPriority w:val="99"/>
    <w:qFormat/>
    <w:rsid w:val="006C0F9D"/>
    <w:rPr>
      <w:rFonts w:ascii="Arial" w:hAnsi="Arial"/>
      <w:b/>
      <w:i/>
      <w:sz w:val="28"/>
    </w:rPr>
  </w:style>
  <w:style w:type="paragraph" w:customStyle="1" w:styleId="1ffff7">
    <w:name w:val="Знак Знак Знак Знак Знак Знак1"/>
    <w:basedOn w:val="a2"/>
    <w:uiPriority w:val="99"/>
    <w:qFormat/>
    <w:rsid w:val="006C0F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ffff2">
    <w:name w:val="Основной текст Знак Знак Знак Знак"/>
    <w:uiPriority w:val="99"/>
    <w:locked/>
    <w:rsid w:val="006C0F9D"/>
    <w:rPr>
      <w:sz w:val="24"/>
    </w:rPr>
  </w:style>
  <w:style w:type="paragraph" w:customStyle="1" w:styleId="paragraf2">
    <w:name w:val="paragraf2"/>
    <w:basedOn w:val="a2"/>
    <w:uiPriority w:val="99"/>
    <w:qFormat/>
    <w:rsid w:val="006C0F9D"/>
    <w:pPr>
      <w:snapToGrid/>
      <w:spacing w:before="72" w:after="0"/>
      <w:ind w:left="510"/>
      <w:jc w:val="both"/>
    </w:pPr>
    <w:rPr>
      <w:rFonts w:ascii="Antiqua" w:eastAsia="Times New Roman" w:hAnsi="Antiqua"/>
      <w:sz w:val="28"/>
      <w:lang w:val="en-GB"/>
    </w:rPr>
  </w:style>
  <w:style w:type="paragraph" w:customStyle="1" w:styleId="2ff5">
    <w:name w:val="Загол. 2 ур."/>
    <w:basedOn w:val="a2"/>
    <w:uiPriority w:val="99"/>
    <w:qFormat/>
    <w:rsid w:val="006C0F9D"/>
    <w:pPr>
      <w:keepNext/>
      <w:autoSpaceDE w:val="0"/>
      <w:autoSpaceDN w:val="0"/>
      <w:adjustRightInd w:val="0"/>
      <w:snapToGrid/>
      <w:spacing w:before="221" w:after="221" w:line="220" w:lineRule="atLeast"/>
      <w:jc w:val="center"/>
    </w:pPr>
    <w:rPr>
      <w:rFonts w:ascii="PragmaticaCTT" w:eastAsia="Times New Roman" w:hAnsi="PragmaticaCTT"/>
      <w:b/>
      <w:bCs/>
      <w:sz w:val="22"/>
      <w:szCs w:val="22"/>
    </w:rPr>
  </w:style>
  <w:style w:type="paragraph" w:customStyle="1" w:styleId="Mycell">
    <w:name w:val="My cell"/>
    <w:basedOn w:val="a2"/>
    <w:uiPriority w:val="99"/>
    <w:qFormat/>
    <w:rsid w:val="006C0F9D"/>
    <w:pPr>
      <w:snapToGrid/>
      <w:spacing w:before="0" w:after="0"/>
      <w:jc w:val="both"/>
    </w:pPr>
    <w:rPr>
      <w:rFonts w:ascii="Antiqua" w:eastAsia="Times New Roman" w:hAnsi="Antiqua"/>
      <w:lang w:val="en-GB"/>
    </w:rPr>
  </w:style>
  <w:style w:type="paragraph" w:customStyle="1" w:styleId="Style49">
    <w:name w:val="Style49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480" w:lineRule="exact"/>
      <w:ind w:firstLine="240"/>
      <w:jc w:val="both"/>
    </w:pPr>
    <w:rPr>
      <w:rFonts w:eastAsia="Times New Roman"/>
      <w:szCs w:val="24"/>
    </w:rPr>
  </w:style>
  <w:style w:type="character" w:customStyle="1" w:styleId="EndnoteTextChar">
    <w:name w:val="Endnote Text Char"/>
    <w:basedOn w:val="a3"/>
    <w:uiPriority w:val="99"/>
    <w:qFormat/>
    <w:locked/>
    <w:rsid w:val="006C0F9D"/>
    <w:rPr>
      <w:rFonts w:cs="Times New Roman"/>
      <w:color w:val="000000"/>
      <w:sz w:val="24"/>
    </w:rPr>
  </w:style>
  <w:style w:type="paragraph" w:customStyle="1" w:styleId="TablLeft">
    <w:name w:val="Tabl Left"/>
    <w:basedOn w:val="a2"/>
    <w:uiPriority w:val="99"/>
    <w:qFormat/>
    <w:rsid w:val="006C0F9D"/>
    <w:pPr>
      <w:widowControl/>
      <w:overflowPunct w:val="0"/>
      <w:autoSpaceDE w:val="0"/>
      <w:autoSpaceDN w:val="0"/>
      <w:adjustRightInd w:val="0"/>
      <w:snapToGrid/>
      <w:spacing w:before="0" w:after="0"/>
      <w:textAlignment w:val="baseline"/>
    </w:pPr>
    <w:rPr>
      <w:rFonts w:eastAsia="Times New Roman"/>
      <w:sz w:val="28"/>
    </w:rPr>
  </w:style>
  <w:style w:type="paragraph" w:customStyle="1" w:styleId="1ffff8">
    <w:name w:val="Заголовок 1+"/>
    <w:basedOn w:val="10"/>
    <w:uiPriority w:val="99"/>
    <w:qFormat/>
    <w:rsid w:val="006C0F9D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right"/>
    </w:pPr>
    <w:rPr>
      <w:rFonts w:ascii="Times New Roman" w:eastAsia="SimSun" w:hAnsi="Times New Roman"/>
      <w:bCs/>
      <w:sz w:val="24"/>
      <w:szCs w:val="24"/>
    </w:rPr>
  </w:style>
  <w:style w:type="paragraph" w:customStyle="1" w:styleId="2120">
    <w:name w:val="Стиль Заголовок 2 + 12 пт По левому краю"/>
    <w:basedOn w:val="20"/>
    <w:uiPriority w:val="99"/>
    <w:qFormat/>
    <w:rsid w:val="006C0F9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i/>
      <w:color w:val="000000"/>
      <w:sz w:val="24"/>
      <w:lang w:eastAsia="en-US"/>
    </w:rPr>
  </w:style>
  <w:style w:type="paragraph" w:customStyle="1" w:styleId="1085">
    <w:name w:val="Стиль Заголовок 1 + По ширине Справа:  085 см"/>
    <w:basedOn w:val="10"/>
    <w:uiPriority w:val="99"/>
    <w:qFormat/>
    <w:rsid w:val="006C0F9D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right="482" w:firstLine="454"/>
    </w:pPr>
    <w:rPr>
      <w:rFonts w:ascii="Times New Roman" w:hAnsi="Times New Roman"/>
      <w:bCs/>
      <w:sz w:val="24"/>
    </w:rPr>
  </w:style>
  <w:style w:type="paragraph" w:customStyle="1" w:styleId="10851">
    <w:name w:val="Стиль Заголовок 1 + По ширине Справа:  085 см1"/>
    <w:basedOn w:val="10"/>
    <w:uiPriority w:val="99"/>
    <w:qFormat/>
    <w:rsid w:val="006C0F9D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sz w:val="24"/>
    </w:rPr>
  </w:style>
  <w:style w:type="paragraph" w:customStyle="1" w:styleId="Iauiue0">
    <w:name w:val="Iau.iue"/>
    <w:basedOn w:val="Default"/>
    <w:next w:val="Default"/>
    <w:uiPriority w:val="99"/>
    <w:qFormat/>
    <w:rsid w:val="006C0F9D"/>
    <w:rPr>
      <w:color w:val="auto"/>
    </w:rPr>
  </w:style>
  <w:style w:type="paragraph" w:customStyle="1" w:styleId="Caaieiaie2">
    <w:name w:val="Caaieiaie 2"/>
    <w:basedOn w:val="Default"/>
    <w:next w:val="Default"/>
    <w:uiPriority w:val="99"/>
    <w:qFormat/>
    <w:rsid w:val="006C0F9D"/>
    <w:rPr>
      <w:color w:val="auto"/>
    </w:rPr>
  </w:style>
  <w:style w:type="paragraph" w:customStyle="1" w:styleId="affffffff3">
    <w:name w:val="Обычный.Нормальный"/>
    <w:uiPriority w:val="99"/>
    <w:qFormat/>
    <w:rsid w:val="006C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5">
    <w:name w:val="1 Заголовок 1 Знак"/>
    <w:link w:val="11f6"/>
    <w:uiPriority w:val="99"/>
    <w:qFormat/>
    <w:locked/>
    <w:rsid w:val="006C0F9D"/>
    <w:rPr>
      <w:rFonts w:ascii="Arial" w:hAnsi="Arial"/>
      <w:b/>
      <w:sz w:val="32"/>
    </w:rPr>
  </w:style>
  <w:style w:type="paragraph" w:customStyle="1" w:styleId="11f6">
    <w:name w:val="1 Заголовок 1"/>
    <w:basedOn w:val="a2"/>
    <w:link w:val="11f5"/>
    <w:uiPriority w:val="99"/>
    <w:qFormat/>
    <w:rsid w:val="006C0F9D"/>
    <w:pPr>
      <w:widowControl/>
      <w:snapToGrid/>
      <w:spacing w:before="240" w:after="60"/>
    </w:pPr>
    <w:rPr>
      <w:rFonts w:ascii="Arial" w:eastAsiaTheme="minorHAnsi" w:hAnsi="Arial" w:cstheme="minorBidi"/>
      <w:b/>
      <w:sz w:val="32"/>
      <w:szCs w:val="22"/>
      <w:lang w:eastAsia="en-US"/>
    </w:rPr>
  </w:style>
  <w:style w:type="character" w:customStyle="1" w:styleId="3c">
    <w:name w:val="Стиль3 Знак"/>
    <w:link w:val="3b"/>
    <w:uiPriority w:val="99"/>
    <w:qFormat/>
    <w:locked/>
    <w:rsid w:val="006C0F9D"/>
    <w:rPr>
      <w:rFonts w:ascii="Arial" w:eastAsia="Calibri" w:hAnsi="Arial" w:cs="Times New Roman"/>
      <w:color w:val="622423"/>
      <w:sz w:val="32"/>
      <w:szCs w:val="20"/>
      <w:shd w:val="clear" w:color="auto" w:fill="F2DBDB"/>
      <w:lang w:eastAsia="ru-RU"/>
    </w:rPr>
  </w:style>
  <w:style w:type="character" w:customStyle="1" w:styleId="FontStyle528">
    <w:name w:val="Font Style528"/>
    <w:uiPriority w:val="99"/>
    <w:qFormat/>
    <w:rsid w:val="006C0F9D"/>
    <w:rPr>
      <w:rFonts w:ascii="Times New Roman" w:hAnsi="Times New Roman"/>
      <w:b/>
      <w:i/>
      <w:sz w:val="16"/>
    </w:rPr>
  </w:style>
  <w:style w:type="character" w:customStyle="1" w:styleId="FontStyle514">
    <w:name w:val="Font Style514"/>
    <w:uiPriority w:val="99"/>
    <w:qFormat/>
    <w:rsid w:val="006C0F9D"/>
    <w:rPr>
      <w:rFonts w:ascii="Times New Roman" w:hAnsi="Times New Roman"/>
      <w:sz w:val="20"/>
    </w:rPr>
  </w:style>
  <w:style w:type="paragraph" w:customStyle="1" w:styleId="Style46">
    <w:name w:val="Style46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240" w:lineRule="exact"/>
      <w:ind w:hanging="106"/>
    </w:pPr>
    <w:rPr>
      <w:rFonts w:eastAsia="Times New Roman"/>
      <w:szCs w:val="24"/>
    </w:rPr>
  </w:style>
  <w:style w:type="paragraph" w:customStyle="1" w:styleId="Style61">
    <w:name w:val="Style61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242" w:lineRule="exact"/>
      <w:ind w:hanging="446"/>
    </w:pPr>
    <w:rPr>
      <w:rFonts w:eastAsia="Times New Roman"/>
      <w:szCs w:val="24"/>
    </w:rPr>
  </w:style>
  <w:style w:type="character" w:customStyle="1" w:styleId="FontStyle511">
    <w:name w:val="Font Style511"/>
    <w:uiPriority w:val="99"/>
    <w:qFormat/>
    <w:rsid w:val="006C0F9D"/>
    <w:rPr>
      <w:rFonts w:ascii="Times New Roman" w:hAnsi="Times New Roman"/>
      <w:i/>
      <w:sz w:val="20"/>
    </w:rPr>
  </w:style>
  <w:style w:type="paragraph" w:customStyle="1" w:styleId="FR21">
    <w:name w:val="[О] FR2"/>
    <w:uiPriority w:val="99"/>
    <w:qFormat/>
    <w:rsid w:val="006C0F9D"/>
    <w:pPr>
      <w:tabs>
        <w:tab w:val="right" w:leader="dot" w:pos="7002"/>
      </w:tabs>
      <w:autoSpaceDE w:val="0"/>
      <w:autoSpaceDN w:val="0"/>
      <w:adjustRightInd w:val="0"/>
      <w:spacing w:after="0" w:line="240" w:lineRule="auto"/>
      <w:ind w:left="283" w:hanging="283"/>
    </w:pPr>
    <w:rPr>
      <w:rFonts w:ascii="PragmaticaCTT" w:eastAsia="Times New Roman" w:hAnsi="PragmaticaCTT" w:cs="PragmaticaCTT"/>
      <w:b/>
      <w:bCs/>
      <w:lang w:eastAsia="ru-RU"/>
    </w:rPr>
  </w:style>
  <w:style w:type="paragraph" w:customStyle="1" w:styleId="e">
    <w:name w:val="Основн*e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keyword1">
    <w:name w:val="keyword1"/>
    <w:uiPriority w:val="99"/>
    <w:qFormat/>
    <w:rsid w:val="006C0F9D"/>
    <w:rPr>
      <w:i/>
    </w:rPr>
  </w:style>
  <w:style w:type="character" w:customStyle="1" w:styleId="font2">
    <w:name w:val="font2"/>
    <w:uiPriority w:val="99"/>
    <w:qFormat/>
    <w:rsid w:val="006C0F9D"/>
  </w:style>
  <w:style w:type="character" w:customStyle="1" w:styleId="keyworddef1">
    <w:name w:val="keyword_def1"/>
    <w:uiPriority w:val="99"/>
    <w:qFormat/>
    <w:rsid w:val="006C0F9D"/>
    <w:rPr>
      <w:b/>
      <w:i/>
    </w:rPr>
  </w:style>
  <w:style w:type="character" w:customStyle="1" w:styleId="affffffff4">
    <w:name w:val="Выделение в тексте документа"/>
    <w:uiPriority w:val="99"/>
    <w:qFormat/>
    <w:rsid w:val="006C0F9D"/>
    <w:rPr>
      <w:b/>
    </w:rPr>
  </w:style>
  <w:style w:type="paragraph" w:customStyle="1" w:styleId="affffffff5">
    <w:name w:val="Текст документа"/>
    <w:basedOn w:val="a2"/>
    <w:uiPriority w:val="99"/>
    <w:qFormat/>
    <w:rsid w:val="006C0F9D"/>
    <w:pPr>
      <w:widowControl/>
      <w:snapToGrid/>
      <w:spacing w:before="0" w:after="0"/>
      <w:ind w:firstLine="709"/>
      <w:jc w:val="both"/>
    </w:pPr>
    <w:rPr>
      <w:rFonts w:eastAsia="Times New Roman"/>
      <w:szCs w:val="24"/>
    </w:rPr>
  </w:style>
  <w:style w:type="character" w:customStyle="1" w:styleId="xmlemitalic1">
    <w:name w:val="xml_em_italic1"/>
    <w:uiPriority w:val="99"/>
    <w:qFormat/>
    <w:rsid w:val="006C0F9D"/>
    <w:rPr>
      <w:i/>
    </w:rPr>
  </w:style>
  <w:style w:type="paragraph" w:customStyle="1" w:styleId="Style164">
    <w:name w:val="Style164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247" w:lineRule="exact"/>
      <w:ind w:firstLine="528"/>
      <w:jc w:val="both"/>
    </w:pPr>
    <w:rPr>
      <w:rFonts w:eastAsia="Times New Roman"/>
      <w:szCs w:val="24"/>
    </w:rPr>
  </w:style>
  <w:style w:type="paragraph" w:customStyle="1" w:styleId="14pt">
    <w:name w:val="Стиль Обычный. + 14 pt"/>
    <w:basedOn w:val="a2"/>
    <w:link w:val="14pt0"/>
    <w:uiPriority w:val="99"/>
    <w:qFormat/>
    <w:rsid w:val="006C0F9D"/>
    <w:pPr>
      <w:widowControl/>
      <w:shd w:val="clear" w:color="auto" w:fill="FFFFFF"/>
      <w:suppressAutoHyphens/>
      <w:autoSpaceDE w:val="0"/>
      <w:autoSpaceDN w:val="0"/>
      <w:adjustRightInd w:val="0"/>
      <w:snapToGrid/>
      <w:spacing w:before="0" w:after="0" w:line="310" w:lineRule="auto"/>
      <w:ind w:firstLine="454"/>
      <w:jc w:val="both"/>
    </w:pPr>
  </w:style>
  <w:style w:type="character" w:customStyle="1" w:styleId="14pt0">
    <w:name w:val="Стиль Обычный. + 14 pt Знак"/>
    <w:link w:val="14pt"/>
    <w:uiPriority w:val="99"/>
    <w:qFormat/>
    <w:locked/>
    <w:rsid w:val="006C0F9D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affffffff6">
    <w:name w:val="Текст.Акцентированный"/>
    <w:uiPriority w:val="99"/>
    <w:qFormat/>
    <w:rsid w:val="006C0F9D"/>
    <w:rPr>
      <w:i/>
    </w:rPr>
  </w:style>
  <w:style w:type="paragraph" w:customStyle="1" w:styleId="68">
    <w:name w:val="Обычный (веб)6"/>
    <w:basedOn w:val="a2"/>
    <w:uiPriority w:val="99"/>
    <w:qFormat/>
    <w:rsid w:val="006C0F9D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fontstyle27">
    <w:name w:val="fontstyle27"/>
    <w:uiPriority w:val="99"/>
    <w:qFormat/>
    <w:rsid w:val="006C0F9D"/>
  </w:style>
  <w:style w:type="character" w:customStyle="1" w:styleId="pav31">
    <w:name w:val="pav31"/>
    <w:uiPriority w:val="99"/>
    <w:qFormat/>
    <w:rsid w:val="006C0F9D"/>
    <w:rPr>
      <w:rFonts w:ascii="Comic Sans MS" w:hAnsi="Comic Sans MS"/>
      <w:color w:val="272652"/>
      <w:sz w:val="12"/>
    </w:rPr>
  </w:style>
  <w:style w:type="paragraph" w:customStyle="1" w:styleId="pri">
    <w:name w:val="pri"/>
    <w:basedOn w:val="a2"/>
    <w:uiPriority w:val="99"/>
    <w:qFormat/>
    <w:rsid w:val="006C0F9D"/>
    <w:pPr>
      <w:widowControl/>
      <w:snapToGrid/>
      <w:spacing w:before="60" w:afterAutospacing="1"/>
      <w:ind w:left="100" w:right="100"/>
    </w:pPr>
    <w:rPr>
      <w:rFonts w:ascii="Comic Sans MS" w:eastAsia="Times New Roman" w:hAnsi="Comic Sans MS"/>
      <w:i/>
      <w:iCs/>
      <w:color w:val="111565"/>
      <w:sz w:val="18"/>
      <w:szCs w:val="18"/>
    </w:rPr>
  </w:style>
  <w:style w:type="character" w:customStyle="1" w:styleId="WW8Num3z1">
    <w:name w:val="WW8Num3z1"/>
    <w:uiPriority w:val="99"/>
    <w:qFormat/>
    <w:rsid w:val="006C0F9D"/>
    <w:rPr>
      <w:rFonts w:ascii="Times New Roman" w:hAnsi="Times New Roman"/>
    </w:rPr>
  </w:style>
  <w:style w:type="character" w:customStyle="1" w:styleId="WW8Num17z1">
    <w:name w:val="WW8Num17z1"/>
    <w:uiPriority w:val="99"/>
    <w:qFormat/>
    <w:rsid w:val="006C0F9D"/>
    <w:rPr>
      <w:rFonts w:ascii="Times New Roman" w:hAnsi="Times New Roman"/>
    </w:rPr>
  </w:style>
  <w:style w:type="character" w:customStyle="1" w:styleId="MTEquationSection">
    <w:name w:val="MTEquationSection"/>
    <w:uiPriority w:val="99"/>
    <w:qFormat/>
    <w:rsid w:val="006C0F9D"/>
    <w:rPr>
      <w:vanish/>
      <w:color w:val="FF0000"/>
      <w:lang w:val="en-US"/>
    </w:rPr>
  </w:style>
  <w:style w:type="character" w:customStyle="1" w:styleId="texample1">
    <w:name w:val="texample1"/>
    <w:uiPriority w:val="99"/>
    <w:qFormat/>
    <w:rsid w:val="006C0F9D"/>
    <w:rPr>
      <w:rFonts w:ascii="Courier New" w:hAnsi="Courier New"/>
      <w:color w:val="8B0000"/>
    </w:rPr>
  </w:style>
  <w:style w:type="character" w:customStyle="1" w:styleId="FontStyle28">
    <w:name w:val="Font Style28"/>
    <w:uiPriority w:val="99"/>
    <w:qFormat/>
    <w:rsid w:val="006C0F9D"/>
    <w:rPr>
      <w:rFonts w:ascii="Times New Roman" w:hAnsi="Times New Roman"/>
      <w:i/>
      <w:sz w:val="18"/>
    </w:rPr>
  </w:style>
  <w:style w:type="character" w:customStyle="1" w:styleId="FontStyle20">
    <w:name w:val="Font Style20"/>
    <w:uiPriority w:val="99"/>
    <w:qFormat/>
    <w:rsid w:val="006C0F9D"/>
    <w:rPr>
      <w:rFonts w:ascii="Book Antiqua" w:hAnsi="Book Antiqua"/>
      <w:sz w:val="18"/>
    </w:rPr>
  </w:style>
  <w:style w:type="character" w:customStyle="1" w:styleId="FontStyle140">
    <w:name w:val="Font Style14"/>
    <w:uiPriority w:val="99"/>
    <w:qFormat/>
    <w:rsid w:val="006C0F9D"/>
    <w:rPr>
      <w:rFonts w:ascii="Franklin Gothic Book" w:hAnsi="Franklin Gothic Book"/>
      <w:b/>
      <w:sz w:val="30"/>
    </w:rPr>
  </w:style>
  <w:style w:type="character" w:customStyle="1" w:styleId="FontStyle13">
    <w:name w:val="Font Style13"/>
    <w:uiPriority w:val="99"/>
    <w:qFormat/>
    <w:rsid w:val="006C0F9D"/>
    <w:rPr>
      <w:rFonts w:ascii="Arial" w:hAnsi="Arial"/>
      <w:b/>
      <w:sz w:val="14"/>
    </w:rPr>
  </w:style>
  <w:style w:type="paragraph" w:customStyle="1" w:styleId="3f7">
    <w:name w:val="Загол. 3 ур."/>
    <w:uiPriority w:val="99"/>
    <w:qFormat/>
    <w:rsid w:val="006C0F9D"/>
    <w:pPr>
      <w:keepNext/>
      <w:keepLines/>
      <w:autoSpaceDE w:val="0"/>
      <w:autoSpaceDN w:val="0"/>
      <w:adjustRightInd w:val="0"/>
      <w:spacing w:before="221" w:after="221" w:line="220" w:lineRule="atLeast"/>
      <w:jc w:val="center"/>
    </w:pPr>
    <w:rPr>
      <w:rFonts w:ascii="PragmaticaCTT" w:eastAsia="Times New Roman" w:hAnsi="PragmaticaCTT" w:cs="PragmaticaCTT"/>
      <w:b/>
      <w:bCs/>
      <w:color w:val="000000"/>
      <w:sz w:val="20"/>
      <w:szCs w:val="20"/>
      <w:lang w:eastAsia="ru-RU"/>
    </w:rPr>
  </w:style>
  <w:style w:type="paragraph" w:customStyle="1" w:styleId="affffffff7">
    <w:name w:val="Обычный. Знак Знак"/>
    <w:basedOn w:val="a2"/>
    <w:uiPriority w:val="99"/>
    <w:qFormat/>
    <w:rsid w:val="006C0F9D"/>
    <w:pPr>
      <w:shd w:val="clear" w:color="auto" w:fill="FFFFFF"/>
      <w:tabs>
        <w:tab w:val="left" w:pos="567"/>
      </w:tabs>
      <w:autoSpaceDE w:val="0"/>
      <w:autoSpaceDN w:val="0"/>
      <w:adjustRightInd w:val="0"/>
      <w:snapToGrid/>
      <w:spacing w:before="0" w:after="0" w:line="384" w:lineRule="auto"/>
      <w:ind w:left="737" w:hanging="283"/>
      <w:jc w:val="both"/>
    </w:pPr>
    <w:rPr>
      <w:rFonts w:eastAsia="Times New Roman"/>
      <w:sz w:val="20"/>
    </w:rPr>
  </w:style>
  <w:style w:type="character" w:customStyle="1" w:styleId="fontstyle15">
    <w:name w:val="fontstyle15"/>
    <w:uiPriority w:val="99"/>
    <w:qFormat/>
    <w:rsid w:val="006C0F9D"/>
  </w:style>
  <w:style w:type="character" w:customStyle="1" w:styleId="fontstyle160">
    <w:name w:val="fontstyle16"/>
    <w:uiPriority w:val="99"/>
    <w:qFormat/>
    <w:rsid w:val="006C0F9D"/>
  </w:style>
  <w:style w:type="character" w:customStyle="1" w:styleId="noprint">
    <w:name w:val="noprint"/>
    <w:uiPriority w:val="99"/>
    <w:qFormat/>
    <w:rsid w:val="006C0F9D"/>
  </w:style>
  <w:style w:type="paragraph" w:customStyle="1" w:styleId="center">
    <w:name w:val="center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2left">
    <w:name w:val="p12_left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00">
    <w:name w:val="a0"/>
    <w:uiPriority w:val="99"/>
    <w:qFormat/>
    <w:rsid w:val="006C0F9D"/>
  </w:style>
  <w:style w:type="character" w:customStyle="1" w:styleId="Typewriter">
    <w:name w:val="Typewriter"/>
    <w:uiPriority w:val="99"/>
    <w:qFormat/>
    <w:rsid w:val="006C0F9D"/>
    <w:rPr>
      <w:rFonts w:ascii="Courier New" w:hAnsi="Courier New"/>
      <w:sz w:val="20"/>
    </w:rPr>
  </w:style>
  <w:style w:type="character" w:customStyle="1" w:styleId="keyword">
    <w:name w:val="keyword"/>
    <w:uiPriority w:val="99"/>
    <w:qFormat/>
    <w:rsid w:val="006C0F9D"/>
  </w:style>
  <w:style w:type="character" w:customStyle="1" w:styleId="texample">
    <w:name w:val="texample"/>
    <w:uiPriority w:val="99"/>
    <w:qFormat/>
    <w:rsid w:val="006C0F9D"/>
  </w:style>
  <w:style w:type="character" w:customStyle="1" w:styleId="sentence">
    <w:name w:val="sentence"/>
    <w:uiPriority w:val="99"/>
    <w:qFormat/>
    <w:rsid w:val="006C0F9D"/>
  </w:style>
  <w:style w:type="character" w:customStyle="1" w:styleId="input">
    <w:name w:val="input"/>
    <w:uiPriority w:val="99"/>
    <w:qFormat/>
    <w:rsid w:val="006C0F9D"/>
  </w:style>
  <w:style w:type="character" w:customStyle="1" w:styleId="xmlemitalic">
    <w:name w:val="xml_em_italic"/>
    <w:uiPriority w:val="99"/>
    <w:qFormat/>
    <w:rsid w:val="006C0F9D"/>
  </w:style>
  <w:style w:type="character" w:customStyle="1" w:styleId="serp-urlitem">
    <w:name w:val="serp-url__item"/>
    <w:uiPriority w:val="99"/>
    <w:qFormat/>
    <w:rsid w:val="006C0F9D"/>
  </w:style>
  <w:style w:type="character" w:customStyle="1" w:styleId="1ffff9">
    <w:name w:val="Гиперссылка1"/>
    <w:uiPriority w:val="99"/>
    <w:qFormat/>
    <w:rsid w:val="006C0F9D"/>
    <w:rPr>
      <w:color w:val="006890"/>
      <w:u w:val="none"/>
    </w:rPr>
  </w:style>
  <w:style w:type="character" w:customStyle="1" w:styleId="1fffe">
    <w:name w:val="ЗАГОЛОВОК 1 Знак"/>
    <w:link w:val="1fffd"/>
    <w:uiPriority w:val="99"/>
    <w:qFormat/>
    <w:locked/>
    <w:rsid w:val="006C0F9D"/>
    <w:rPr>
      <w:rFonts w:ascii="Times New Roman" w:eastAsia="Calibri" w:hAnsi="Times New Roman" w:cs="Times New Roman"/>
      <w:b/>
      <w:caps/>
      <w:lang w:eastAsia="ru-RU"/>
    </w:rPr>
  </w:style>
  <w:style w:type="paragraph" w:customStyle="1" w:styleId="TableParagraph">
    <w:name w:val="Table Paragraph"/>
    <w:basedOn w:val="a2"/>
    <w:uiPriority w:val="99"/>
    <w:qFormat/>
    <w:rsid w:val="006C0F9D"/>
    <w:pPr>
      <w:snapToGrid/>
      <w:spacing w:before="0" w:after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414">
    <w:name w:val="Заголовок 41"/>
    <w:basedOn w:val="1f0"/>
    <w:next w:val="1f0"/>
    <w:uiPriority w:val="99"/>
    <w:qFormat/>
    <w:rsid w:val="006C0F9D"/>
    <w:pPr>
      <w:keepNext/>
      <w:widowControl/>
      <w:spacing w:line="240" w:lineRule="auto"/>
      <w:ind w:firstLine="0"/>
      <w:jc w:val="left"/>
    </w:pPr>
    <w:rPr>
      <w:sz w:val="24"/>
    </w:rPr>
  </w:style>
  <w:style w:type="paragraph" w:customStyle="1" w:styleId="affffffff8">
    <w:name w:val="Мой стиль"/>
    <w:basedOn w:val="a2"/>
    <w:uiPriority w:val="99"/>
    <w:qFormat/>
    <w:rsid w:val="006C0F9D"/>
    <w:pPr>
      <w:widowControl/>
      <w:snapToGrid/>
      <w:spacing w:before="0" w:after="0"/>
      <w:ind w:left="284" w:right="567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base">
    <w:name w:val="bas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aintxt">
    <w:name w:val="maintxt"/>
    <w:uiPriority w:val="99"/>
    <w:qFormat/>
    <w:rsid w:val="006C0F9D"/>
  </w:style>
  <w:style w:type="character" w:customStyle="1" w:styleId="zagl">
    <w:name w:val="zagl"/>
    <w:uiPriority w:val="99"/>
    <w:qFormat/>
    <w:rsid w:val="006C0F9D"/>
  </w:style>
  <w:style w:type="character" w:customStyle="1" w:styleId="FontStyle135">
    <w:name w:val="Font Style135"/>
    <w:uiPriority w:val="99"/>
    <w:qFormat/>
    <w:rsid w:val="006C0F9D"/>
    <w:rPr>
      <w:rFonts w:ascii="Times New Roman" w:hAnsi="Times New Roman"/>
      <w:sz w:val="20"/>
    </w:rPr>
  </w:style>
  <w:style w:type="character" w:customStyle="1" w:styleId="wrc131">
    <w:name w:val="wrc131"/>
    <w:uiPriority w:val="99"/>
    <w:qFormat/>
    <w:rsid w:val="006C0F9D"/>
    <w:rPr>
      <w:vanish/>
    </w:rPr>
  </w:style>
  <w:style w:type="character" w:customStyle="1" w:styleId="butback">
    <w:name w:val="butback"/>
    <w:uiPriority w:val="99"/>
    <w:qFormat/>
    <w:rsid w:val="006C0F9D"/>
  </w:style>
  <w:style w:type="character" w:customStyle="1" w:styleId="3f8">
    <w:name w:val="Основной текст Знак Знак3"/>
    <w:uiPriority w:val="99"/>
    <w:locked/>
    <w:rsid w:val="006C0F9D"/>
    <w:rPr>
      <w:sz w:val="24"/>
      <w:lang w:val="ru-RU" w:eastAsia="ru-RU"/>
    </w:rPr>
  </w:style>
  <w:style w:type="character" w:customStyle="1" w:styleId="a30">
    <w:name w:val="a3"/>
    <w:uiPriority w:val="99"/>
    <w:qFormat/>
    <w:rsid w:val="006C0F9D"/>
  </w:style>
  <w:style w:type="character" w:customStyle="1" w:styleId="formula">
    <w:name w:val="formula"/>
    <w:uiPriority w:val="99"/>
    <w:qFormat/>
    <w:rsid w:val="006C0F9D"/>
  </w:style>
  <w:style w:type="character" w:customStyle="1" w:styleId="style170">
    <w:name w:val="style17"/>
    <w:uiPriority w:val="99"/>
    <w:qFormat/>
    <w:rsid w:val="006C0F9D"/>
  </w:style>
  <w:style w:type="character" w:customStyle="1" w:styleId="texhtml">
    <w:name w:val="texhtml"/>
    <w:uiPriority w:val="99"/>
    <w:qFormat/>
    <w:rsid w:val="006C0F9D"/>
  </w:style>
  <w:style w:type="character" w:customStyle="1" w:styleId="style230">
    <w:name w:val="style23"/>
    <w:uiPriority w:val="99"/>
    <w:qFormat/>
    <w:rsid w:val="006C0F9D"/>
  </w:style>
  <w:style w:type="character" w:customStyle="1" w:styleId="BodyTextChar1">
    <w:name w:val="Body Text Char1"/>
    <w:uiPriority w:val="99"/>
    <w:qFormat/>
    <w:locked/>
    <w:rsid w:val="006C0F9D"/>
    <w:rPr>
      <w:sz w:val="24"/>
      <w:lang w:eastAsia="ru-RU"/>
    </w:rPr>
  </w:style>
  <w:style w:type="character" w:customStyle="1" w:styleId="FontStyle29">
    <w:name w:val="Font Style29"/>
    <w:uiPriority w:val="99"/>
    <w:qFormat/>
    <w:rsid w:val="006C0F9D"/>
    <w:rPr>
      <w:rFonts w:ascii="Times New Roman" w:hAnsi="Times New Roman"/>
      <w:sz w:val="26"/>
    </w:rPr>
  </w:style>
  <w:style w:type="character" w:customStyle="1" w:styleId="small1">
    <w:name w:val="small1"/>
    <w:uiPriority w:val="99"/>
    <w:qFormat/>
    <w:rsid w:val="006C0F9D"/>
  </w:style>
  <w:style w:type="character" w:customStyle="1" w:styleId="answer-source">
    <w:name w:val="answer-source"/>
    <w:uiPriority w:val="99"/>
    <w:qFormat/>
    <w:rsid w:val="006C0F9D"/>
  </w:style>
  <w:style w:type="character" w:customStyle="1" w:styleId="reftag">
    <w:name w:val="reftag"/>
    <w:uiPriority w:val="99"/>
    <w:qFormat/>
    <w:rsid w:val="006C0F9D"/>
  </w:style>
  <w:style w:type="character" w:customStyle="1" w:styleId="tgc">
    <w:name w:val="_tgc"/>
    <w:uiPriority w:val="99"/>
    <w:qFormat/>
    <w:rsid w:val="006C0F9D"/>
  </w:style>
  <w:style w:type="paragraph" w:customStyle="1" w:styleId="Style134">
    <w:name w:val="Style134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228" w:lineRule="exact"/>
      <w:ind w:firstLine="288"/>
    </w:pPr>
    <w:rPr>
      <w:rFonts w:ascii="Franklin Gothic Demi Cond" w:eastAsia="Times New Roman" w:hAnsi="Franklin Gothic Demi Cond"/>
      <w:szCs w:val="24"/>
    </w:rPr>
  </w:style>
  <w:style w:type="character" w:customStyle="1" w:styleId="FontStyle39">
    <w:name w:val="Font Style39"/>
    <w:uiPriority w:val="99"/>
    <w:qFormat/>
    <w:rsid w:val="006C0F9D"/>
    <w:rPr>
      <w:rFonts w:ascii="Times New Roman" w:hAnsi="Times New Roman"/>
      <w:b/>
      <w:sz w:val="24"/>
    </w:rPr>
  </w:style>
  <w:style w:type="character" w:customStyle="1" w:styleId="FontStyle816">
    <w:name w:val="Font Style816"/>
    <w:uiPriority w:val="99"/>
    <w:qFormat/>
    <w:rsid w:val="006C0F9D"/>
    <w:rPr>
      <w:rFonts w:ascii="Times New Roman" w:hAnsi="Times New Roman"/>
      <w:sz w:val="20"/>
    </w:rPr>
  </w:style>
  <w:style w:type="paragraph" w:customStyle="1" w:styleId="1ffffa">
    <w:name w:val="Без интервала1"/>
    <w:uiPriority w:val="99"/>
    <w:qFormat/>
    <w:rsid w:val="006C0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f6">
    <w:name w:val="Абзац списка2"/>
    <w:basedOn w:val="a2"/>
    <w:uiPriority w:val="99"/>
    <w:qFormat/>
    <w:rsid w:val="006C0F9D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Heading91">
    <w:name w:val="Heading 91"/>
    <w:uiPriority w:val="99"/>
    <w:qFormat/>
    <w:rsid w:val="006C0F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1">
    <w:name w:val="Heading 11"/>
    <w:uiPriority w:val="99"/>
    <w:qFormat/>
    <w:rsid w:val="006C0F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1">
    <w:name w:val="Heading 61"/>
    <w:uiPriority w:val="99"/>
    <w:qFormat/>
    <w:rsid w:val="006C0F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1">
    <w:name w:val="Heading 71"/>
    <w:uiPriority w:val="99"/>
    <w:qFormat/>
    <w:rsid w:val="006C0F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1">
    <w:name w:val="Heading 21"/>
    <w:uiPriority w:val="99"/>
    <w:qFormat/>
    <w:rsid w:val="006C0F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1">
    <w:name w:val="Heading 51"/>
    <w:uiPriority w:val="99"/>
    <w:qFormat/>
    <w:rsid w:val="006C0F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EndnoteTextChar1">
    <w:name w:val="Endnote Text Char1"/>
    <w:uiPriority w:val="99"/>
    <w:qFormat/>
    <w:rsid w:val="006C0F9D"/>
    <w:rPr>
      <w:rFonts w:ascii="Times New Roman" w:hAnsi="Times New Roman"/>
    </w:rPr>
  </w:style>
  <w:style w:type="character" w:customStyle="1" w:styleId="11f7">
    <w:name w:val="Выделенная цитата Знак11"/>
    <w:uiPriority w:val="99"/>
    <w:qFormat/>
    <w:rsid w:val="006C0F9D"/>
    <w:rPr>
      <w:b/>
      <w:i/>
      <w:color w:val="4F81BD"/>
      <w:sz w:val="24"/>
    </w:rPr>
  </w:style>
  <w:style w:type="paragraph" w:customStyle="1" w:styleId="p11">
    <w:name w:val="p1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5">
    <w:name w:val="p15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7">
    <w:name w:val="s7"/>
    <w:uiPriority w:val="99"/>
    <w:qFormat/>
    <w:rsid w:val="006C0F9D"/>
  </w:style>
  <w:style w:type="character" w:customStyle="1" w:styleId="s13">
    <w:name w:val="s13"/>
    <w:uiPriority w:val="99"/>
    <w:qFormat/>
    <w:rsid w:val="006C0F9D"/>
  </w:style>
  <w:style w:type="paragraph" w:customStyle="1" w:styleId="p29">
    <w:name w:val="p29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0">
    <w:name w:val="p30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1">
    <w:name w:val="p3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4">
    <w:name w:val="s14"/>
    <w:uiPriority w:val="99"/>
    <w:qFormat/>
    <w:rsid w:val="006C0F9D"/>
  </w:style>
  <w:style w:type="character" w:customStyle="1" w:styleId="s15">
    <w:name w:val="s15"/>
    <w:uiPriority w:val="99"/>
    <w:qFormat/>
    <w:rsid w:val="006C0F9D"/>
  </w:style>
  <w:style w:type="paragraph" w:customStyle="1" w:styleId="p33">
    <w:name w:val="p33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3">
    <w:name w:val="p13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9">
    <w:name w:val="s9"/>
    <w:uiPriority w:val="99"/>
    <w:qFormat/>
    <w:rsid w:val="006C0F9D"/>
  </w:style>
  <w:style w:type="paragraph" w:customStyle="1" w:styleId="p25">
    <w:name w:val="p25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2">
    <w:name w:val="Обычный (веб) Знак"/>
    <w:aliases w:val=" Знак Знак23 Знак,Обычный (Web) Знак1"/>
    <w:link w:val="afff1"/>
    <w:uiPriority w:val="99"/>
    <w:qFormat/>
    <w:locked/>
    <w:rsid w:val="006C0F9D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29">
    <w:name w:val="Знак1 Знак2"/>
    <w:uiPriority w:val="99"/>
    <w:qFormat/>
    <w:rsid w:val="006C0F9D"/>
    <w:rPr>
      <w:sz w:val="24"/>
    </w:rPr>
  </w:style>
  <w:style w:type="character" w:customStyle="1" w:styleId="1ffffb">
    <w:name w:val="Красная строка Знак1"/>
    <w:uiPriority w:val="99"/>
    <w:qFormat/>
    <w:rsid w:val="006C0F9D"/>
    <w:rPr>
      <w:sz w:val="24"/>
    </w:rPr>
  </w:style>
  <w:style w:type="character" w:customStyle="1" w:styleId="2610">
    <w:name w:val="Знак Знак261"/>
    <w:uiPriority w:val="99"/>
    <w:qFormat/>
    <w:rsid w:val="006C0F9D"/>
    <w:rPr>
      <w:rFonts w:ascii="Cambria" w:hAnsi="Cambria"/>
      <w:b/>
      <w:sz w:val="26"/>
    </w:rPr>
  </w:style>
  <w:style w:type="character" w:customStyle="1" w:styleId="2410">
    <w:name w:val="Знак Знак241"/>
    <w:uiPriority w:val="99"/>
    <w:qFormat/>
    <w:rsid w:val="006C0F9D"/>
    <w:rPr>
      <w:rFonts w:ascii="Times New Roman" w:hAnsi="Times New Roman"/>
      <w:b/>
      <w:i/>
      <w:sz w:val="26"/>
    </w:rPr>
  </w:style>
  <w:style w:type="character" w:customStyle="1" w:styleId="1ffffc">
    <w:name w:val="Текст концевой сноски Знак1"/>
    <w:basedOn w:val="a3"/>
    <w:uiPriority w:val="99"/>
    <w:qFormat/>
    <w:rsid w:val="006C0F9D"/>
    <w:rPr>
      <w:rFonts w:cs="Times New Roman"/>
    </w:rPr>
  </w:style>
  <w:style w:type="character" w:customStyle="1" w:styleId="2112">
    <w:name w:val="Цитата 2 Знак11"/>
    <w:uiPriority w:val="99"/>
    <w:qFormat/>
    <w:rsid w:val="006C0F9D"/>
    <w:rPr>
      <w:i/>
      <w:color w:val="404040"/>
      <w:sz w:val="24"/>
    </w:rPr>
  </w:style>
  <w:style w:type="character" w:customStyle="1" w:styleId="1112">
    <w:name w:val="Знак1 Знак Знак11"/>
    <w:uiPriority w:val="99"/>
    <w:qFormat/>
    <w:locked/>
    <w:rsid w:val="006C0F9D"/>
    <w:rPr>
      <w:rFonts w:ascii="Times New Roman" w:hAnsi="Times New Roman"/>
      <w:sz w:val="24"/>
      <w:lang w:eastAsia="ru-RU"/>
    </w:rPr>
  </w:style>
  <w:style w:type="character" w:customStyle="1" w:styleId="481">
    <w:name w:val="Знак Знак481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491">
    <w:name w:val="Знак Знак491"/>
    <w:uiPriority w:val="99"/>
    <w:qFormat/>
    <w:rsid w:val="006C0F9D"/>
    <w:rPr>
      <w:rFonts w:ascii="Times New Roman" w:hAnsi="Times New Roman"/>
      <w:b/>
      <w:caps/>
      <w:sz w:val="24"/>
      <w:lang w:eastAsia="ru-RU"/>
    </w:rPr>
  </w:style>
  <w:style w:type="character" w:customStyle="1" w:styleId="471">
    <w:name w:val="Знак Знак471"/>
    <w:uiPriority w:val="99"/>
    <w:qFormat/>
    <w:rsid w:val="006C0F9D"/>
    <w:rPr>
      <w:rFonts w:ascii="Times New Roman" w:hAnsi="Times New Roman"/>
      <w:b/>
      <w:sz w:val="27"/>
      <w:lang w:eastAsia="ru-RU"/>
    </w:rPr>
  </w:style>
  <w:style w:type="character" w:customStyle="1" w:styleId="451">
    <w:name w:val="Знак Знак451"/>
    <w:uiPriority w:val="99"/>
    <w:qFormat/>
    <w:rsid w:val="006C0F9D"/>
    <w:rPr>
      <w:rFonts w:ascii="Times New Roman" w:hAnsi="Times New Roman"/>
      <w:b/>
      <w:i/>
      <w:sz w:val="26"/>
      <w:lang w:eastAsia="ru-RU"/>
    </w:rPr>
  </w:style>
  <w:style w:type="character" w:customStyle="1" w:styleId="1ffffd">
    <w:name w:val="Текст макроса Знак1"/>
    <w:uiPriority w:val="99"/>
    <w:qFormat/>
    <w:rsid w:val="006C0F9D"/>
    <w:rPr>
      <w:rFonts w:ascii="Consolas" w:hAnsi="Consolas"/>
    </w:rPr>
  </w:style>
  <w:style w:type="character" w:customStyle="1" w:styleId="1210">
    <w:name w:val="Знак1 Знак Знак21"/>
    <w:uiPriority w:val="99"/>
    <w:qFormat/>
    <w:locked/>
    <w:rsid w:val="006C0F9D"/>
    <w:rPr>
      <w:sz w:val="24"/>
    </w:rPr>
  </w:style>
  <w:style w:type="character" w:customStyle="1" w:styleId="613">
    <w:name w:val="Знак6 Знак Знак1"/>
    <w:uiPriority w:val="99"/>
    <w:qFormat/>
    <w:rsid w:val="006C0F9D"/>
    <w:rPr>
      <w:sz w:val="24"/>
      <w:lang w:val="ru-RU" w:eastAsia="ru-RU"/>
    </w:rPr>
  </w:style>
  <w:style w:type="paragraph" w:customStyle="1" w:styleId="Caaieiaie5">
    <w:name w:val="Caaieiaie 5"/>
    <w:basedOn w:val="a2"/>
    <w:next w:val="a2"/>
    <w:uiPriority w:val="99"/>
    <w:qFormat/>
    <w:rsid w:val="006C0F9D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  <w:lang w:eastAsia="en-US"/>
    </w:rPr>
  </w:style>
  <w:style w:type="character" w:customStyle="1" w:styleId="712">
    <w:name w:val="Знак Знак71"/>
    <w:uiPriority w:val="99"/>
    <w:qFormat/>
    <w:rsid w:val="006C0F9D"/>
    <w:rPr>
      <w:sz w:val="16"/>
      <w:lang w:val="ru-RU" w:eastAsia="ru-RU"/>
    </w:rPr>
  </w:style>
  <w:style w:type="character" w:customStyle="1" w:styleId="1610">
    <w:name w:val="Знак Знак161"/>
    <w:uiPriority w:val="99"/>
    <w:qFormat/>
    <w:rsid w:val="006C0F9D"/>
    <w:rPr>
      <w:rFonts w:ascii="Cambria" w:hAnsi="Cambria"/>
      <w:b/>
      <w:kern w:val="32"/>
      <w:sz w:val="32"/>
    </w:rPr>
  </w:style>
  <w:style w:type="paragraph" w:customStyle="1" w:styleId="226">
    <w:name w:val="Основной текст 22"/>
    <w:basedOn w:val="a2"/>
    <w:uiPriority w:val="99"/>
    <w:qFormat/>
    <w:rsid w:val="006C0F9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paragraph" w:customStyle="1" w:styleId="322">
    <w:name w:val="Основной текст 32"/>
    <w:basedOn w:val="2ff1"/>
    <w:uiPriority w:val="99"/>
    <w:qFormat/>
    <w:rsid w:val="006C0F9D"/>
    <w:pPr>
      <w:widowControl/>
      <w:spacing w:line="240" w:lineRule="auto"/>
      <w:ind w:firstLine="0"/>
    </w:pPr>
    <w:rPr>
      <w:i/>
      <w:sz w:val="26"/>
    </w:rPr>
  </w:style>
  <w:style w:type="paragraph" w:customStyle="1" w:styleId="3f9">
    <w:name w:val="Обычный3"/>
    <w:basedOn w:val="a2"/>
    <w:uiPriority w:val="99"/>
    <w:qFormat/>
    <w:rsid w:val="006C0F9D"/>
    <w:pPr>
      <w:widowControl/>
      <w:spacing w:before="0" w:after="0"/>
    </w:pPr>
    <w:rPr>
      <w:rFonts w:eastAsia="Times New Roman"/>
      <w:sz w:val="20"/>
    </w:rPr>
  </w:style>
  <w:style w:type="paragraph" w:customStyle="1" w:styleId="11f8">
    <w:name w:val="Основной текст11"/>
    <w:basedOn w:val="a2"/>
    <w:uiPriority w:val="99"/>
    <w:qFormat/>
    <w:rsid w:val="006C0F9D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  <w:shd w:val="clear" w:color="auto" w:fill="FFFFFF"/>
    </w:rPr>
  </w:style>
  <w:style w:type="paragraph" w:customStyle="1" w:styleId="2ff7">
    <w:name w:val="Цитата2"/>
    <w:basedOn w:val="a2"/>
    <w:uiPriority w:val="99"/>
    <w:qFormat/>
    <w:rsid w:val="006C0F9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ff8">
    <w:name w:val="Знак Знак Знак Знак Знак Знак Знак Знак Знак Знак Знак Знак Знак2"/>
    <w:basedOn w:val="a2"/>
    <w:uiPriority w:val="99"/>
    <w:qFormat/>
    <w:rsid w:val="006C0F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s4">
    <w:name w:val="s4"/>
    <w:basedOn w:val="a3"/>
    <w:uiPriority w:val="99"/>
    <w:qFormat/>
    <w:rsid w:val="006C0F9D"/>
    <w:rPr>
      <w:rFonts w:cs="Times New Roman"/>
    </w:rPr>
  </w:style>
  <w:style w:type="paragraph" w:customStyle="1" w:styleId="p21">
    <w:name w:val="p2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4">
    <w:name w:val="p24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fa">
    <w:name w:val="Гиперссылка3"/>
    <w:uiPriority w:val="99"/>
    <w:qFormat/>
    <w:rsid w:val="006C0F9D"/>
    <w:rPr>
      <w:color w:val="2C437A"/>
      <w:u w:val="none"/>
    </w:rPr>
  </w:style>
  <w:style w:type="character" w:customStyle="1" w:styleId="700">
    <w:name w:val="Знак Знак70"/>
    <w:uiPriority w:val="99"/>
    <w:qFormat/>
    <w:rsid w:val="006C0F9D"/>
    <w:rPr>
      <w:rFonts w:ascii="Arial" w:hAnsi="Arial"/>
      <w:b/>
      <w:sz w:val="26"/>
    </w:rPr>
  </w:style>
  <w:style w:type="character" w:customStyle="1" w:styleId="69">
    <w:name w:val="Знак Знак69"/>
    <w:uiPriority w:val="99"/>
    <w:qFormat/>
    <w:rsid w:val="006C0F9D"/>
    <w:rPr>
      <w:b/>
      <w:sz w:val="28"/>
    </w:rPr>
  </w:style>
  <w:style w:type="character" w:customStyle="1" w:styleId="680">
    <w:name w:val="Знак Знак68"/>
    <w:uiPriority w:val="99"/>
    <w:qFormat/>
    <w:rsid w:val="006C0F9D"/>
    <w:rPr>
      <w:b/>
      <w:i/>
      <w:sz w:val="26"/>
    </w:rPr>
  </w:style>
  <w:style w:type="character" w:customStyle="1" w:styleId="Heading121">
    <w:name w:val="Heading 12 Знак Знак1"/>
    <w:uiPriority w:val="99"/>
    <w:qFormat/>
    <w:rsid w:val="006C0F9D"/>
    <w:rPr>
      <w:rFonts w:ascii="Courier New" w:hAnsi="Courier New"/>
    </w:rPr>
  </w:style>
  <w:style w:type="character" w:customStyle="1" w:styleId="hps">
    <w:name w:val="hps"/>
    <w:basedOn w:val="a3"/>
    <w:uiPriority w:val="99"/>
    <w:qFormat/>
    <w:rsid w:val="006C0F9D"/>
    <w:rPr>
      <w:rFonts w:cs="Times New Roman"/>
    </w:rPr>
  </w:style>
  <w:style w:type="paragraph" w:customStyle="1" w:styleId="3fb">
    <w:name w:val="Основной текст3"/>
    <w:basedOn w:val="a2"/>
    <w:uiPriority w:val="99"/>
    <w:qFormat/>
    <w:rsid w:val="006C0F9D"/>
    <w:pPr>
      <w:shd w:val="clear" w:color="auto" w:fill="FFFFFF"/>
      <w:snapToGrid/>
      <w:spacing w:before="0" w:after="540" w:line="240" w:lineRule="atLeast"/>
    </w:pPr>
    <w:rPr>
      <w:rFonts w:ascii="Arial Unicode MS" w:eastAsia="Times New Roman"/>
      <w:sz w:val="19"/>
      <w:szCs w:val="19"/>
    </w:rPr>
  </w:style>
  <w:style w:type="character" w:customStyle="1" w:styleId="HTML20">
    <w:name w:val="Стандартный HTML Знак2"/>
    <w:uiPriority w:val="99"/>
    <w:qFormat/>
    <w:locked/>
    <w:rsid w:val="006C0F9D"/>
    <w:rPr>
      <w:rFonts w:ascii="Courier New" w:hAnsi="Courier New"/>
      <w:lang w:val="ru-RU" w:eastAsia="ru-RU"/>
    </w:rPr>
  </w:style>
  <w:style w:type="paragraph" w:customStyle="1" w:styleId="3113">
    <w:name w:val="Основной текст с отступом 311"/>
    <w:basedOn w:val="a2"/>
    <w:uiPriority w:val="99"/>
    <w:qFormat/>
    <w:rsid w:val="006C0F9D"/>
    <w:pPr>
      <w:widowControl/>
      <w:overflowPunct w:val="0"/>
      <w:autoSpaceDE w:val="0"/>
      <w:autoSpaceDN w:val="0"/>
      <w:adjustRightInd w:val="0"/>
      <w:snapToGrid/>
      <w:spacing w:before="0" w:after="120" w:line="312" w:lineRule="auto"/>
      <w:ind w:left="283" w:firstLine="709"/>
      <w:jc w:val="both"/>
    </w:pPr>
    <w:rPr>
      <w:rFonts w:eastAsia="Times New Roman"/>
      <w:sz w:val="16"/>
    </w:rPr>
  </w:style>
  <w:style w:type="paragraph" w:customStyle="1" w:styleId="2113">
    <w:name w:val="Заголовок 211"/>
    <w:basedOn w:val="a2"/>
    <w:next w:val="a2"/>
    <w:uiPriority w:val="99"/>
    <w:qFormat/>
    <w:rsid w:val="006C0F9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1f">
    <w:name w:val="Текст21"/>
    <w:basedOn w:val="11b"/>
    <w:uiPriority w:val="99"/>
    <w:qFormat/>
    <w:rsid w:val="006C0F9D"/>
    <w:pPr>
      <w:widowControl/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customStyle="1" w:styleId="4111">
    <w:name w:val="Заголовок 411"/>
    <w:basedOn w:val="11b"/>
    <w:next w:val="11b"/>
    <w:uiPriority w:val="99"/>
    <w:qFormat/>
    <w:rsid w:val="006C0F9D"/>
    <w:pPr>
      <w:keepNext/>
      <w:widowControl/>
      <w:spacing w:line="240" w:lineRule="auto"/>
      <w:ind w:firstLine="0"/>
      <w:jc w:val="left"/>
    </w:pPr>
    <w:rPr>
      <w:sz w:val="24"/>
    </w:rPr>
  </w:style>
  <w:style w:type="character" w:customStyle="1" w:styleId="11f9">
    <w:name w:val="Знак11"/>
    <w:uiPriority w:val="99"/>
    <w:qFormat/>
    <w:rsid w:val="006C0F9D"/>
    <w:rPr>
      <w:rFonts w:ascii="Arial" w:hAnsi="Arial"/>
      <w:b/>
      <w:kern w:val="32"/>
      <w:sz w:val="32"/>
      <w:lang w:val="ru-RU" w:eastAsia="ru-RU"/>
    </w:rPr>
  </w:style>
  <w:style w:type="paragraph" w:customStyle="1" w:styleId="ledge1">
    <w:name w:val="ledge1"/>
    <w:basedOn w:val="a2"/>
    <w:uiPriority w:val="99"/>
    <w:qFormat/>
    <w:rsid w:val="006C0F9D"/>
    <w:pPr>
      <w:widowControl/>
      <w:snapToGrid/>
      <w:spacing w:beforeAutospacing="1" w:afterAutospacing="1" w:line="360" w:lineRule="atLeast"/>
      <w:jc w:val="both"/>
    </w:pPr>
    <w:rPr>
      <w:rFonts w:eastAsia="Times New Roman"/>
      <w:szCs w:val="24"/>
    </w:rPr>
  </w:style>
  <w:style w:type="character" w:customStyle="1" w:styleId="rubric2">
    <w:name w:val="rubric2"/>
    <w:uiPriority w:val="99"/>
    <w:qFormat/>
    <w:rsid w:val="006C0F9D"/>
    <w:rPr>
      <w:shd w:val="clear" w:color="auto" w:fill="FFFFFF"/>
    </w:rPr>
  </w:style>
  <w:style w:type="paragraph" w:customStyle="1" w:styleId="WW-Normal">
    <w:name w:val="WW-Normal"/>
    <w:uiPriority w:val="99"/>
    <w:qFormat/>
    <w:rsid w:val="006C0F9D"/>
    <w:pPr>
      <w:suppressAutoHyphens/>
      <w:autoSpaceDE w:val="0"/>
      <w:spacing w:after="0" w:line="240" w:lineRule="auto"/>
      <w:ind w:left="-533" w:firstLine="142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zh-CN"/>
    </w:rPr>
  </w:style>
  <w:style w:type="character" w:customStyle="1" w:styleId="A10">
    <w:name w:val="A1"/>
    <w:uiPriority w:val="99"/>
    <w:qFormat/>
    <w:rsid w:val="006C0F9D"/>
    <w:rPr>
      <w:color w:val="000000"/>
      <w:sz w:val="20"/>
    </w:rPr>
  </w:style>
  <w:style w:type="character" w:customStyle="1" w:styleId="A31">
    <w:name w:val="A3"/>
    <w:uiPriority w:val="99"/>
    <w:qFormat/>
    <w:rsid w:val="006C0F9D"/>
    <w:rPr>
      <w:b/>
      <w:color w:val="000000"/>
      <w:sz w:val="30"/>
    </w:rPr>
  </w:style>
  <w:style w:type="character" w:customStyle="1" w:styleId="para6">
    <w:name w:val="para6"/>
    <w:uiPriority w:val="99"/>
    <w:qFormat/>
    <w:rsid w:val="006C0F9D"/>
  </w:style>
  <w:style w:type="character" w:customStyle="1" w:styleId="affffffff9">
    <w:name w:val="Абзац списка Знак"/>
    <w:link w:val="5a"/>
    <w:uiPriority w:val="34"/>
    <w:qFormat/>
    <w:locked/>
    <w:rsid w:val="006C0F9D"/>
    <w:rPr>
      <w:rFonts w:eastAsia="Times New Roman"/>
      <w:sz w:val="24"/>
      <w:lang w:eastAsia="ru-RU"/>
    </w:rPr>
  </w:style>
  <w:style w:type="paragraph" w:customStyle="1" w:styleId="5a">
    <w:name w:val="Абзац списка5"/>
    <w:basedOn w:val="a2"/>
    <w:link w:val="affffffff9"/>
    <w:uiPriority w:val="34"/>
    <w:qFormat/>
    <w:rsid w:val="006C0F9D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Cs w:val="22"/>
    </w:rPr>
  </w:style>
  <w:style w:type="character" w:customStyle="1" w:styleId="FontStyle31">
    <w:name w:val="Font Style31"/>
    <w:uiPriority w:val="99"/>
    <w:qFormat/>
    <w:rsid w:val="006C0F9D"/>
    <w:rPr>
      <w:rFonts w:ascii="Times New Roman" w:hAnsi="Times New Roman"/>
      <w:b/>
      <w:sz w:val="28"/>
    </w:rPr>
  </w:style>
  <w:style w:type="character" w:customStyle="1" w:styleId="342">
    <w:name w:val="Знак3 Знак Знак4"/>
    <w:uiPriority w:val="99"/>
    <w:qFormat/>
    <w:locked/>
    <w:rsid w:val="006C0F9D"/>
    <w:rPr>
      <w:rFonts w:ascii="Courier New" w:hAnsi="Courier New"/>
      <w:lang w:val="ru-RU" w:eastAsia="ru-RU"/>
    </w:rPr>
  </w:style>
  <w:style w:type="paragraph" w:customStyle="1" w:styleId="Style15">
    <w:name w:val="Style15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269" w:lineRule="exact"/>
    </w:pPr>
    <w:rPr>
      <w:rFonts w:eastAsia="Times New Roman"/>
      <w:szCs w:val="24"/>
    </w:rPr>
  </w:style>
  <w:style w:type="character" w:customStyle="1" w:styleId="FontStyle30">
    <w:name w:val="Font Style30"/>
    <w:uiPriority w:val="99"/>
    <w:qFormat/>
    <w:rsid w:val="006C0F9D"/>
    <w:rPr>
      <w:rFonts w:ascii="Times New Roman" w:hAnsi="Times New Roman"/>
      <w:sz w:val="22"/>
    </w:rPr>
  </w:style>
  <w:style w:type="paragraph" w:customStyle="1" w:styleId="Style32">
    <w:name w:val="Style32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0">
    <w:name w:val="Style40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480" w:lineRule="exact"/>
      <w:ind w:firstLine="773"/>
    </w:pPr>
    <w:rPr>
      <w:rFonts w:eastAsia="Times New Roman"/>
      <w:szCs w:val="24"/>
    </w:rPr>
  </w:style>
  <w:style w:type="paragraph" w:customStyle="1" w:styleId="Style45">
    <w:name w:val="Style45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480" w:lineRule="exact"/>
      <w:ind w:firstLine="691"/>
      <w:jc w:val="both"/>
    </w:pPr>
    <w:rPr>
      <w:rFonts w:eastAsia="Times New Roman"/>
      <w:szCs w:val="24"/>
    </w:rPr>
  </w:style>
  <w:style w:type="paragraph" w:customStyle="1" w:styleId="1ffffe">
    <w:name w:val="Заголовок 1ъ"/>
    <w:basedOn w:val="1f3"/>
    <w:uiPriority w:val="99"/>
    <w:qFormat/>
    <w:rsid w:val="006C0F9D"/>
    <w:pPr>
      <w:spacing w:before="0" w:after="0" w:line="240" w:lineRule="auto"/>
      <w:ind w:firstLine="709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qFormat/>
    <w:rsid w:val="006C0F9D"/>
    <w:rPr>
      <w:rFonts w:ascii="Times New Roman" w:hAnsi="Times New Roman"/>
      <w:i/>
      <w:sz w:val="26"/>
    </w:rPr>
  </w:style>
  <w:style w:type="paragraph" w:customStyle="1" w:styleId="CharChar0">
    <w:name w:val="первый Char Char"/>
    <w:basedOn w:val="a2"/>
    <w:uiPriority w:val="99"/>
    <w:qFormat/>
    <w:rsid w:val="006C0F9D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paragraph" w:customStyle="1" w:styleId="Char">
    <w:name w:val="первый Char"/>
    <w:basedOn w:val="a2"/>
    <w:uiPriority w:val="99"/>
    <w:qFormat/>
    <w:rsid w:val="006C0F9D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character" w:customStyle="1" w:styleId="gray1">
    <w:name w:val="gray1"/>
    <w:uiPriority w:val="99"/>
    <w:qFormat/>
    <w:rsid w:val="006C0F9D"/>
    <w:rPr>
      <w:color w:val="808080"/>
    </w:rPr>
  </w:style>
  <w:style w:type="paragraph" w:customStyle="1" w:styleId="small">
    <w:name w:val="small"/>
    <w:basedOn w:val="a2"/>
    <w:uiPriority w:val="99"/>
    <w:qFormat/>
    <w:rsid w:val="006C0F9D"/>
    <w:pPr>
      <w:widowControl/>
      <w:snapToGrid/>
      <w:spacing w:beforeAutospacing="1" w:afterAutospacing="1"/>
    </w:pPr>
    <w:rPr>
      <w:rFonts w:ascii="Verdana" w:eastAsia="Times New Roman" w:hAnsi="Verdana"/>
      <w:sz w:val="15"/>
      <w:szCs w:val="15"/>
    </w:rPr>
  </w:style>
  <w:style w:type="character" w:customStyle="1" w:styleId="style161">
    <w:name w:val="style161"/>
    <w:uiPriority w:val="99"/>
    <w:qFormat/>
    <w:rsid w:val="006C0F9D"/>
    <w:rPr>
      <w:rFonts w:ascii="Verdana" w:hAnsi="Verdana"/>
      <w:sz w:val="24"/>
    </w:rPr>
  </w:style>
  <w:style w:type="paragraph" w:customStyle="1" w:styleId="affffffffa">
    <w:name w:val="Содержание"/>
    <w:basedOn w:val="a2"/>
    <w:uiPriority w:val="99"/>
    <w:qFormat/>
    <w:rsid w:val="006C0F9D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paragraph" w:customStyle="1" w:styleId="affffffffb">
    <w:name w:val="Модули"/>
    <w:basedOn w:val="a2"/>
    <w:uiPriority w:val="99"/>
    <w:qFormat/>
    <w:rsid w:val="006C0F9D"/>
    <w:pPr>
      <w:keepNext/>
      <w:widowControl/>
      <w:snapToGrid/>
      <w:spacing w:before="0" w:after="0"/>
    </w:pPr>
    <w:rPr>
      <w:rFonts w:eastAsia="Times New Roman"/>
      <w:b/>
      <w:bCs/>
      <w:szCs w:val="24"/>
    </w:rPr>
  </w:style>
  <w:style w:type="character" w:customStyle="1" w:styleId="description2">
    <w:name w:val="description2"/>
    <w:uiPriority w:val="99"/>
    <w:qFormat/>
    <w:rsid w:val="006C0F9D"/>
    <w:rPr>
      <w:color w:val="000000"/>
      <w:sz w:val="20"/>
    </w:rPr>
  </w:style>
  <w:style w:type="paragraph" w:customStyle="1" w:styleId="227">
    <w:name w:val="Îñíî´2íîé òåêñò 2"/>
    <w:basedOn w:val="a2"/>
    <w:uiPriority w:val="99"/>
    <w:qFormat/>
    <w:rsid w:val="006C0F9D"/>
    <w:pPr>
      <w:snapToGrid/>
      <w:spacing w:before="0" w:after="0"/>
      <w:ind w:firstLine="709"/>
      <w:jc w:val="both"/>
    </w:pPr>
    <w:rPr>
      <w:rFonts w:eastAsia="Times New Roman"/>
    </w:rPr>
  </w:style>
  <w:style w:type="paragraph" w:customStyle="1" w:styleId="Noeeu3">
    <w:name w:val="Noeeu3"/>
    <w:basedOn w:val="a2"/>
    <w:uiPriority w:val="99"/>
    <w:qFormat/>
    <w:rsid w:val="006C0F9D"/>
    <w:pPr>
      <w:snapToGrid/>
      <w:spacing w:before="0" w:after="0"/>
      <w:ind w:firstLine="284"/>
      <w:jc w:val="both"/>
    </w:pPr>
    <w:rPr>
      <w:rFonts w:eastAsia="Times New Roman"/>
      <w:sz w:val="20"/>
    </w:rPr>
  </w:style>
  <w:style w:type="character" w:customStyle="1" w:styleId="c17">
    <w:name w:val="c17"/>
    <w:basedOn w:val="a3"/>
    <w:uiPriority w:val="99"/>
    <w:qFormat/>
    <w:rsid w:val="006C0F9D"/>
    <w:rPr>
      <w:rFonts w:cs="Times New Roman"/>
    </w:rPr>
  </w:style>
  <w:style w:type="character" w:customStyle="1" w:styleId="searchhit">
    <w:name w:val="search_hit"/>
    <w:basedOn w:val="a3"/>
    <w:uiPriority w:val="99"/>
    <w:qFormat/>
    <w:rsid w:val="006C0F9D"/>
    <w:rPr>
      <w:rFonts w:cs="Times New Roman"/>
    </w:rPr>
  </w:style>
  <w:style w:type="paragraph" w:customStyle="1" w:styleId="a0">
    <w:name w:val="заголовок"/>
    <w:basedOn w:val="a2"/>
    <w:uiPriority w:val="99"/>
    <w:qFormat/>
    <w:rsid w:val="006C0F9D"/>
    <w:pPr>
      <w:widowControl/>
      <w:numPr>
        <w:numId w:val="6"/>
      </w:numPr>
      <w:snapToGrid/>
      <w:spacing w:before="0" w:after="0"/>
      <w:jc w:val="both"/>
    </w:pPr>
    <w:rPr>
      <w:rFonts w:eastAsia="Times New Roman"/>
      <w:b/>
      <w:szCs w:val="24"/>
    </w:rPr>
  </w:style>
  <w:style w:type="character" w:customStyle="1" w:styleId="FontStyle111">
    <w:name w:val="Font Style111"/>
    <w:uiPriority w:val="99"/>
    <w:qFormat/>
    <w:rsid w:val="006C0F9D"/>
    <w:rPr>
      <w:rFonts w:ascii="Century Schoolbook" w:hAnsi="Century Schoolbook"/>
      <w:sz w:val="18"/>
    </w:rPr>
  </w:style>
  <w:style w:type="character" w:customStyle="1" w:styleId="FontStyle136">
    <w:name w:val="Font Style136"/>
    <w:uiPriority w:val="99"/>
    <w:qFormat/>
    <w:rsid w:val="006C0F9D"/>
    <w:rPr>
      <w:rFonts w:ascii="Century Schoolbook" w:hAnsi="Century Schoolbook"/>
      <w:b/>
      <w:sz w:val="18"/>
    </w:rPr>
  </w:style>
  <w:style w:type="paragraph" w:customStyle="1" w:styleId="Style67">
    <w:name w:val="Style67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/>
    </w:pPr>
    <w:rPr>
      <w:rFonts w:ascii="Arial Black" w:eastAsia="Times New Roman" w:hAnsi="Arial Black"/>
      <w:szCs w:val="24"/>
    </w:rPr>
  </w:style>
  <w:style w:type="character" w:customStyle="1" w:styleId="rl">
    <w:name w:val="rl"/>
    <w:uiPriority w:val="99"/>
    <w:qFormat/>
    <w:rsid w:val="006C0F9D"/>
  </w:style>
  <w:style w:type="paragraph" w:customStyle="1" w:styleId="affffffffc">
    <w:name w:val="_Обычный"/>
    <w:basedOn w:val="a2"/>
    <w:uiPriority w:val="99"/>
    <w:qFormat/>
    <w:rsid w:val="006C0F9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Cs w:val="24"/>
    </w:rPr>
  </w:style>
  <w:style w:type="character" w:customStyle="1" w:styleId="NoBreak">
    <w:name w:val="_NoBreak"/>
    <w:uiPriority w:val="99"/>
    <w:qFormat/>
    <w:rsid w:val="006C0F9D"/>
  </w:style>
  <w:style w:type="paragraph" w:customStyle="1" w:styleId="1270">
    <w:name w:val="Стиль по ширине Первая строка:  127 см"/>
    <w:basedOn w:val="a2"/>
    <w:uiPriority w:val="99"/>
    <w:qFormat/>
    <w:rsid w:val="006C0F9D"/>
    <w:pPr>
      <w:widowControl/>
      <w:snapToGrid/>
      <w:spacing w:before="0" w:after="0" w:line="360" w:lineRule="auto"/>
      <w:ind w:firstLine="720"/>
      <w:jc w:val="both"/>
    </w:pPr>
    <w:rPr>
      <w:rFonts w:eastAsia="Times New Roman"/>
    </w:rPr>
  </w:style>
  <w:style w:type="character" w:customStyle="1" w:styleId="mymarkfind">
    <w:name w:val="my_mark_find"/>
    <w:basedOn w:val="a3"/>
    <w:uiPriority w:val="99"/>
    <w:qFormat/>
    <w:rsid w:val="006C0F9D"/>
    <w:rPr>
      <w:rFonts w:cs="Times New Roman"/>
    </w:rPr>
  </w:style>
  <w:style w:type="character" w:customStyle="1" w:styleId="hl">
    <w:name w:val="hl"/>
    <w:uiPriority w:val="99"/>
    <w:qFormat/>
    <w:rsid w:val="006C0F9D"/>
  </w:style>
  <w:style w:type="paragraph" w:customStyle="1" w:styleId="book">
    <w:name w:val="book"/>
    <w:basedOn w:val="a2"/>
    <w:uiPriority w:val="99"/>
    <w:qFormat/>
    <w:rsid w:val="006C0F9D"/>
    <w:pPr>
      <w:widowControl/>
      <w:snapToGrid/>
      <w:spacing w:before="0" w:after="0"/>
      <w:ind w:firstLine="450"/>
      <w:jc w:val="both"/>
    </w:pPr>
    <w:rPr>
      <w:rFonts w:eastAsia="Times New Roman"/>
      <w:szCs w:val="24"/>
    </w:rPr>
  </w:style>
  <w:style w:type="character" w:customStyle="1" w:styleId="Arial16">
    <w:name w:val="Стиль Arial 16 пт полужирный"/>
    <w:uiPriority w:val="99"/>
    <w:qFormat/>
    <w:rsid w:val="006C0F9D"/>
    <w:rPr>
      <w:rFonts w:ascii="Arial" w:hAnsi="Arial"/>
      <w:b/>
      <w:sz w:val="32"/>
    </w:rPr>
  </w:style>
  <w:style w:type="character" w:customStyle="1" w:styleId="b">
    <w:name w:val="b"/>
    <w:uiPriority w:val="99"/>
    <w:qFormat/>
    <w:rsid w:val="006C0F9D"/>
  </w:style>
  <w:style w:type="paragraph" w:customStyle="1" w:styleId="12a">
    <w:name w:val="стиль12"/>
    <w:basedOn w:val="a2"/>
    <w:uiPriority w:val="99"/>
    <w:qFormat/>
    <w:rsid w:val="006C0F9D"/>
    <w:pPr>
      <w:widowControl/>
      <w:snapToGrid/>
      <w:spacing w:beforeAutospacing="1" w:afterAutospacing="1"/>
    </w:pPr>
    <w:rPr>
      <w:rFonts w:ascii="Arial" w:eastAsia="Times New Roman" w:hAnsi="Arial" w:cs="Arial"/>
      <w:color w:val="676767"/>
      <w:sz w:val="20"/>
    </w:rPr>
  </w:style>
  <w:style w:type="character" w:customStyle="1" w:styleId="FontStyle61">
    <w:name w:val="Font Style61"/>
    <w:uiPriority w:val="99"/>
    <w:qFormat/>
    <w:rsid w:val="006C0F9D"/>
    <w:rPr>
      <w:rFonts w:ascii="MS Reference Sans Serif" w:hAnsi="MS Reference Sans Serif"/>
      <w:sz w:val="12"/>
    </w:rPr>
  </w:style>
  <w:style w:type="character" w:customStyle="1" w:styleId="FontStyle60">
    <w:name w:val="Font Style60"/>
    <w:uiPriority w:val="99"/>
    <w:qFormat/>
    <w:rsid w:val="006C0F9D"/>
    <w:rPr>
      <w:rFonts w:ascii="MS Reference Sans Serif" w:hAnsi="MS Reference Sans Serif"/>
      <w:sz w:val="16"/>
    </w:rPr>
  </w:style>
  <w:style w:type="paragraph" w:customStyle="1" w:styleId="Style101">
    <w:name w:val="Стиль Style10 + Черный"/>
    <w:basedOn w:val="a2"/>
    <w:next w:val="a2"/>
    <w:uiPriority w:val="99"/>
    <w:qFormat/>
    <w:rsid w:val="006C0F9D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paragraph" w:customStyle="1" w:styleId="Style1010">
    <w:name w:val="Стиль Style10 + Черный1"/>
    <w:basedOn w:val="a2"/>
    <w:next w:val="a2"/>
    <w:uiPriority w:val="99"/>
    <w:qFormat/>
    <w:rsid w:val="006C0F9D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character" w:customStyle="1" w:styleId="FontStyle79">
    <w:name w:val="Font Style79"/>
    <w:uiPriority w:val="99"/>
    <w:qFormat/>
    <w:rsid w:val="006C0F9D"/>
    <w:rPr>
      <w:rFonts w:ascii="MS Reference Sans Serif" w:hAnsi="MS Reference Sans Serif"/>
      <w:sz w:val="22"/>
    </w:rPr>
  </w:style>
  <w:style w:type="paragraph" w:customStyle="1" w:styleId="Style48">
    <w:name w:val="Style48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WW8Num2z1">
    <w:name w:val="WW8Num2z1"/>
    <w:uiPriority w:val="99"/>
    <w:qFormat/>
    <w:rsid w:val="006C0F9D"/>
    <w:rPr>
      <w:rFonts w:ascii="Times New Roman" w:hAnsi="Times New Roman"/>
    </w:rPr>
  </w:style>
  <w:style w:type="paragraph" w:customStyle="1" w:styleId="Textbody0">
    <w:name w:val="Text body"/>
    <w:basedOn w:val="Standard"/>
    <w:uiPriority w:val="99"/>
    <w:qFormat/>
    <w:rsid w:val="006C0F9D"/>
    <w:pPr>
      <w:autoSpaceDN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Index">
    <w:name w:val="Index"/>
    <w:basedOn w:val="Standard"/>
    <w:uiPriority w:val="99"/>
    <w:qFormat/>
    <w:rsid w:val="006C0F9D"/>
    <w:pPr>
      <w:suppressLineNumbers/>
      <w:autoSpaceDN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TimesET10pt">
    <w:name w:val="Стиль Основной текст + TimesET 10 pt Знак Знак Знак Знак Знак Знак Знак Знак Знак Знак Знак Знак Знак Знак Знак Знак Знак Знак"/>
    <w:basedOn w:val="aff1"/>
    <w:link w:val="TimesET10pt0"/>
    <w:uiPriority w:val="99"/>
    <w:qFormat/>
    <w:rsid w:val="006C0F9D"/>
    <w:pPr>
      <w:autoSpaceDE w:val="0"/>
      <w:autoSpaceDN w:val="0"/>
      <w:adjustRightInd w:val="0"/>
      <w:spacing w:line="240" w:lineRule="auto"/>
      <w:ind w:firstLine="340"/>
      <w:jc w:val="both"/>
    </w:pPr>
    <w:rPr>
      <w:rFonts w:ascii="TimesET" w:eastAsia="Calibri" w:hAnsi="TimesET"/>
      <w:color w:val="000000"/>
      <w:sz w:val="19"/>
    </w:rPr>
  </w:style>
  <w:style w:type="character" w:customStyle="1" w:styleId="TimesET10pt0">
    <w:name w:val="Стиль Основной текст + TimesET 10 pt Знак Знак Знак Знак Знак Знак Знак Знак Знак Знак Знак Знак Знак Знак Знак Знак Знак Знак Знак"/>
    <w:link w:val="TimesET10pt"/>
    <w:uiPriority w:val="99"/>
    <w:qFormat/>
    <w:locked/>
    <w:rsid w:val="006C0F9D"/>
    <w:rPr>
      <w:rFonts w:ascii="TimesET" w:eastAsia="Calibri" w:hAnsi="TimesET" w:cs="Times New Roman"/>
      <w:color w:val="000000"/>
      <w:sz w:val="19"/>
      <w:szCs w:val="20"/>
      <w:lang w:eastAsia="ru-RU"/>
    </w:rPr>
  </w:style>
  <w:style w:type="character" w:customStyle="1" w:styleId="331">
    <w:name w:val="Знак3 Знак Знак3"/>
    <w:uiPriority w:val="99"/>
    <w:qFormat/>
    <w:locked/>
    <w:rsid w:val="006C0F9D"/>
    <w:rPr>
      <w:rFonts w:ascii="Courier New" w:hAnsi="Courier New"/>
      <w:lang w:val="ru-RU" w:eastAsia="ru-RU"/>
    </w:rPr>
  </w:style>
  <w:style w:type="character" w:customStyle="1" w:styleId="WW8Num2z2">
    <w:name w:val="WW8Num2z2"/>
    <w:uiPriority w:val="99"/>
    <w:qFormat/>
    <w:rsid w:val="006C0F9D"/>
    <w:rPr>
      <w:rFonts w:ascii="Wingdings" w:hAnsi="Wingdings"/>
    </w:rPr>
  </w:style>
  <w:style w:type="character" w:customStyle="1" w:styleId="WW8Num3z2">
    <w:name w:val="WW8Num3z2"/>
    <w:uiPriority w:val="99"/>
    <w:qFormat/>
    <w:rsid w:val="006C0F9D"/>
    <w:rPr>
      <w:rFonts w:ascii="Wingdings" w:hAnsi="Wingdings"/>
    </w:rPr>
  </w:style>
  <w:style w:type="character" w:customStyle="1" w:styleId="WW8Num3z3">
    <w:name w:val="WW8Num3z3"/>
    <w:uiPriority w:val="99"/>
    <w:qFormat/>
    <w:rsid w:val="006C0F9D"/>
    <w:rPr>
      <w:rFonts w:ascii="Symbol" w:hAnsi="Symbol"/>
    </w:rPr>
  </w:style>
  <w:style w:type="character" w:customStyle="1" w:styleId="WW8Num12z1">
    <w:name w:val="WW8Num12z1"/>
    <w:uiPriority w:val="99"/>
    <w:qFormat/>
    <w:rsid w:val="006C0F9D"/>
    <w:rPr>
      <w:b/>
    </w:rPr>
  </w:style>
  <w:style w:type="character" w:customStyle="1" w:styleId="WW8Num12z5">
    <w:name w:val="WW8Num12z5"/>
    <w:uiPriority w:val="99"/>
    <w:qFormat/>
    <w:rsid w:val="006C0F9D"/>
  </w:style>
  <w:style w:type="character" w:customStyle="1" w:styleId="WW8Num12z6">
    <w:name w:val="WW8Num12z6"/>
    <w:uiPriority w:val="99"/>
    <w:qFormat/>
    <w:rsid w:val="006C0F9D"/>
  </w:style>
  <w:style w:type="character" w:customStyle="1" w:styleId="WW8Num12z7">
    <w:name w:val="WW8Num12z7"/>
    <w:uiPriority w:val="99"/>
    <w:qFormat/>
    <w:rsid w:val="006C0F9D"/>
  </w:style>
  <w:style w:type="character" w:customStyle="1" w:styleId="WW8Num12z8">
    <w:name w:val="WW8Num12z8"/>
    <w:uiPriority w:val="99"/>
    <w:qFormat/>
    <w:rsid w:val="006C0F9D"/>
  </w:style>
  <w:style w:type="character" w:customStyle="1" w:styleId="WW8Num17z2">
    <w:name w:val="WW8Num17z2"/>
    <w:uiPriority w:val="99"/>
    <w:qFormat/>
    <w:rsid w:val="006C0F9D"/>
  </w:style>
  <w:style w:type="character" w:customStyle="1" w:styleId="WW8Num17z3">
    <w:name w:val="WW8Num17z3"/>
    <w:uiPriority w:val="99"/>
    <w:qFormat/>
    <w:rsid w:val="006C0F9D"/>
  </w:style>
  <w:style w:type="character" w:customStyle="1" w:styleId="WW8Num17z4">
    <w:name w:val="WW8Num17z4"/>
    <w:uiPriority w:val="99"/>
    <w:qFormat/>
    <w:rsid w:val="006C0F9D"/>
  </w:style>
  <w:style w:type="character" w:customStyle="1" w:styleId="WW8Num17z5">
    <w:name w:val="WW8Num17z5"/>
    <w:uiPriority w:val="99"/>
    <w:qFormat/>
    <w:rsid w:val="006C0F9D"/>
  </w:style>
  <w:style w:type="character" w:customStyle="1" w:styleId="WW8Num17z6">
    <w:name w:val="WW8Num17z6"/>
    <w:uiPriority w:val="99"/>
    <w:qFormat/>
    <w:rsid w:val="006C0F9D"/>
  </w:style>
  <w:style w:type="character" w:customStyle="1" w:styleId="WW8Num17z7">
    <w:name w:val="WW8Num17z7"/>
    <w:uiPriority w:val="99"/>
    <w:qFormat/>
    <w:rsid w:val="006C0F9D"/>
  </w:style>
  <w:style w:type="character" w:customStyle="1" w:styleId="WW8Num17z8">
    <w:name w:val="WW8Num17z8"/>
    <w:uiPriority w:val="99"/>
    <w:qFormat/>
    <w:rsid w:val="006C0F9D"/>
  </w:style>
  <w:style w:type="character" w:customStyle="1" w:styleId="WW8Num20z0">
    <w:name w:val="WW8Num20z0"/>
    <w:uiPriority w:val="99"/>
    <w:qFormat/>
    <w:rsid w:val="006C0F9D"/>
  </w:style>
  <w:style w:type="character" w:customStyle="1" w:styleId="WW8Num21z0">
    <w:name w:val="WW8Num21z0"/>
    <w:uiPriority w:val="99"/>
    <w:qFormat/>
    <w:rsid w:val="006C0F9D"/>
  </w:style>
  <w:style w:type="character" w:customStyle="1" w:styleId="WW8Num21z1">
    <w:name w:val="WW8Num21z1"/>
    <w:uiPriority w:val="99"/>
    <w:qFormat/>
    <w:rsid w:val="006C0F9D"/>
  </w:style>
  <w:style w:type="character" w:customStyle="1" w:styleId="WW8Num21z2">
    <w:name w:val="WW8Num21z2"/>
    <w:uiPriority w:val="99"/>
    <w:qFormat/>
    <w:rsid w:val="006C0F9D"/>
  </w:style>
  <w:style w:type="character" w:customStyle="1" w:styleId="WW8Num21z3">
    <w:name w:val="WW8Num21z3"/>
    <w:uiPriority w:val="99"/>
    <w:qFormat/>
    <w:rsid w:val="006C0F9D"/>
  </w:style>
  <w:style w:type="character" w:customStyle="1" w:styleId="WW8Num21z4">
    <w:name w:val="WW8Num21z4"/>
    <w:uiPriority w:val="99"/>
    <w:qFormat/>
    <w:rsid w:val="006C0F9D"/>
  </w:style>
  <w:style w:type="character" w:customStyle="1" w:styleId="WW8Num21z5">
    <w:name w:val="WW8Num21z5"/>
    <w:uiPriority w:val="99"/>
    <w:qFormat/>
    <w:rsid w:val="006C0F9D"/>
  </w:style>
  <w:style w:type="character" w:customStyle="1" w:styleId="WW8Num21z6">
    <w:name w:val="WW8Num21z6"/>
    <w:uiPriority w:val="99"/>
    <w:qFormat/>
    <w:rsid w:val="006C0F9D"/>
  </w:style>
  <w:style w:type="character" w:customStyle="1" w:styleId="WW8Num21z7">
    <w:name w:val="WW8Num21z7"/>
    <w:uiPriority w:val="99"/>
    <w:qFormat/>
    <w:rsid w:val="006C0F9D"/>
  </w:style>
  <w:style w:type="character" w:customStyle="1" w:styleId="WW8Num21z8">
    <w:name w:val="WW8Num21z8"/>
    <w:uiPriority w:val="99"/>
    <w:qFormat/>
    <w:rsid w:val="006C0F9D"/>
  </w:style>
  <w:style w:type="character" w:customStyle="1" w:styleId="WW8Num22z0">
    <w:name w:val="WW8Num22z0"/>
    <w:uiPriority w:val="99"/>
    <w:qFormat/>
    <w:rsid w:val="006C0F9D"/>
    <w:rPr>
      <w:rFonts w:ascii="Symbol" w:hAnsi="Symbol"/>
    </w:rPr>
  </w:style>
  <w:style w:type="character" w:customStyle="1" w:styleId="WW8Num22z1">
    <w:name w:val="WW8Num22z1"/>
    <w:uiPriority w:val="99"/>
    <w:qFormat/>
    <w:rsid w:val="006C0F9D"/>
    <w:rPr>
      <w:rFonts w:ascii="Courier New" w:hAnsi="Courier New"/>
    </w:rPr>
  </w:style>
  <w:style w:type="character" w:customStyle="1" w:styleId="WW8Num22z2">
    <w:name w:val="WW8Num22z2"/>
    <w:uiPriority w:val="99"/>
    <w:qFormat/>
    <w:rsid w:val="006C0F9D"/>
    <w:rPr>
      <w:rFonts w:ascii="Wingdings" w:hAnsi="Wingdings"/>
    </w:rPr>
  </w:style>
  <w:style w:type="character" w:customStyle="1" w:styleId="WW8Num23z0">
    <w:name w:val="WW8Num23z0"/>
    <w:uiPriority w:val="99"/>
    <w:qFormat/>
    <w:rsid w:val="006C0F9D"/>
  </w:style>
  <w:style w:type="character" w:customStyle="1" w:styleId="WW8Num23z1">
    <w:name w:val="WW8Num23z1"/>
    <w:uiPriority w:val="99"/>
    <w:qFormat/>
    <w:rsid w:val="006C0F9D"/>
  </w:style>
  <w:style w:type="character" w:customStyle="1" w:styleId="WW8Num23z2">
    <w:name w:val="WW8Num23z2"/>
    <w:uiPriority w:val="99"/>
    <w:qFormat/>
    <w:rsid w:val="006C0F9D"/>
  </w:style>
  <w:style w:type="character" w:customStyle="1" w:styleId="WW8Num23z3">
    <w:name w:val="WW8Num23z3"/>
    <w:uiPriority w:val="99"/>
    <w:qFormat/>
    <w:rsid w:val="006C0F9D"/>
  </w:style>
  <w:style w:type="character" w:customStyle="1" w:styleId="WW8Num23z4">
    <w:name w:val="WW8Num23z4"/>
    <w:uiPriority w:val="99"/>
    <w:qFormat/>
    <w:rsid w:val="006C0F9D"/>
  </w:style>
  <w:style w:type="character" w:customStyle="1" w:styleId="WW8Num23z5">
    <w:name w:val="WW8Num23z5"/>
    <w:uiPriority w:val="99"/>
    <w:qFormat/>
    <w:rsid w:val="006C0F9D"/>
  </w:style>
  <w:style w:type="character" w:customStyle="1" w:styleId="WW8Num23z6">
    <w:name w:val="WW8Num23z6"/>
    <w:uiPriority w:val="99"/>
    <w:qFormat/>
    <w:rsid w:val="006C0F9D"/>
  </w:style>
  <w:style w:type="character" w:customStyle="1" w:styleId="WW8Num23z7">
    <w:name w:val="WW8Num23z7"/>
    <w:uiPriority w:val="99"/>
    <w:qFormat/>
    <w:rsid w:val="006C0F9D"/>
  </w:style>
  <w:style w:type="character" w:customStyle="1" w:styleId="WW8Num23z8">
    <w:name w:val="WW8Num23z8"/>
    <w:uiPriority w:val="99"/>
    <w:qFormat/>
    <w:rsid w:val="006C0F9D"/>
  </w:style>
  <w:style w:type="character" w:customStyle="1" w:styleId="WW8Num24z0">
    <w:name w:val="WW8Num24z0"/>
    <w:uiPriority w:val="99"/>
    <w:qFormat/>
    <w:rsid w:val="006C0F9D"/>
    <w:rPr>
      <w:rFonts w:ascii="Symbol" w:hAnsi="Symbol"/>
      <w:sz w:val="24"/>
    </w:rPr>
  </w:style>
  <w:style w:type="character" w:customStyle="1" w:styleId="WW8Num24z1">
    <w:name w:val="WW8Num24z1"/>
    <w:uiPriority w:val="99"/>
    <w:qFormat/>
    <w:rsid w:val="006C0F9D"/>
    <w:rPr>
      <w:rFonts w:ascii="Courier New" w:hAnsi="Courier New"/>
    </w:rPr>
  </w:style>
  <w:style w:type="character" w:customStyle="1" w:styleId="WW8Num24z2">
    <w:name w:val="WW8Num24z2"/>
    <w:uiPriority w:val="99"/>
    <w:qFormat/>
    <w:rsid w:val="006C0F9D"/>
    <w:rPr>
      <w:rFonts w:ascii="Wingdings" w:hAnsi="Wingdings"/>
    </w:rPr>
  </w:style>
  <w:style w:type="character" w:customStyle="1" w:styleId="WW8Num24z3">
    <w:name w:val="WW8Num24z3"/>
    <w:uiPriority w:val="99"/>
    <w:qFormat/>
    <w:rsid w:val="006C0F9D"/>
    <w:rPr>
      <w:rFonts w:ascii="Symbol" w:hAnsi="Symbol"/>
    </w:rPr>
  </w:style>
  <w:style w:type="character" w:customStyle="1" w:styleId="WW8Num25z0">
    <w:name w:val="WW8Num25z0"/>
    <w:uiPriority w:val="99"/>
    <w:qFormat/>
    <w:rsid w:val="006C0F9D"/>
    <w:rPr>
      <w:rFonts w:ascii="Symbol" w:hAnsi="Symbol"/>
      <w:color w:val="auto"/>
    </w:rPr>
  </w:style>
  <w:style w:type="character" w:customStyle="1" w:styleId="WW8Num25z1">
    <w:name w:val="WW8Num25z1"/>
    <w:uiPriority w:val="99"/>
    <w:qFormat/>
    <w:rsid w:val="006C0F9D"/>
    <w:rPr>
      <w:rFonts w:ascii="Courier New" w:hAnsi="Courier New"/>
    </w:rPr>
  </w:style>
  <w:style w:type="character" w:customStyle="1" w:styleId="WW8Num25z2">
    <w:name w:val="WW8Num25z2"/>
    <w:uiPriority w:val="99"/>
    <w:qFormat/>
    <w:rsid w:val="006C0F9D"/>
    <w:rPr>
      <w:rFonts w:ascii="Wingdings" w:hAnsi="Wingdings"/>
    </w:rPr>
  </w:style>
  <w:style w:type="character" w:customStyle="1" w:styleId="WW8Num25z3">
    <w:name w:val="WW8Num25z3"/>
    <w:uiPriority w:val="99"/>
    <w:qFormat/>
    <w:rsid w:val="006C0F9D"/>
    <w:rPr>
      <w:rFonts w:ascii="Symbol" w:hAnsi="Symbol"/>
    </w:rPr>
  </w:style>
  <w:style w:type="character" w:customStyle="1" w:styleId="WW8Num26z0">
    <w:name w:val="WW8Num26z0"/>
    <w:uiPriority w:val="99"/>
    <w:qFormat/>
    <w:rsid w:val="006C0F9D"/>
    <w:rPr>
      <w:rFonts w:ascii="Symbol" w:hAnsi="Symbol"/>
    </w:rPr>
  </w:style>
  <w:style w:type="character" w:customStyle="1" w:styleId="WW8Num26z1">
    <w:name w:val="WW8Num26z1"/>
    <w:uiPriority w:val="99"/>
    <w:qFormat/>
    <w:rsid w:val="006C0F9D"/>
    <w:rPr>
      <w:rFonts w:ascii="Courier New" w:hAnsi="Courier New"/>
    </w:rPr>
  </w:style>
  <w:style w:type="character" w:customStyle="1" w:styleId="WW8Num26z2">
    <w:name w:val="WW8Num26z2"/>
    <w:uiPriority w:val="99"/>
    <w:qFormat/>
    <w:rsid w:val="006C0F9D"/>
    <w:rPr>
      <w:rFonts w:ascii="Wingdings" w:hAnsi="Wingdings"/>
    </w:rPr>
  </w:style>
  <w:style w:type="character" w:customStyle="1" w:styleId="WW8Num27z0">
    <w:name w:val="WW8Num27z0"/>
    <w:uiPriority w:val="99"/>
    <w:qFormat/>
    <w:rsid w:val="006C0F9D"/>
  </w:style>
  <w:style w:type="character" w:customStyle="1" w:styleId="WW8Num27z1">
    <w:name w:val="WW8Num27z1"/>
    <w:uiPriority w:val="99"/>
    <w:qFormat/>
    <w:rsid w:val="006C0F9D"/>
  </w:style>
  <w:style w:type="character" w:customStyle="1" w:styleId="WW8Num27z2">
    <w:name w:val="WW8Num27z2"/>
    <w:uiPriority w:val="99"/>
    <w:qFormat/>
    <w:rsid w:val="006C0F9D"/>
  </w:style>
  <w:style w:type="character" w:customStyle="1" w:styleId="WW8Num27z3">
    <w:name w:val="WW8Num27z3"/>
    <w:uiPriority w:val="99"/>
    <w:qFormat/>
    <w:rsid w:val="006C0F9D"/>
  </w:style>
  <w:style w:type="character" w:customStyle="1" w:styleId="WW8Num27z4">
    <w:name w:val="WW8Num27z4"/>
    <w:uiPriority w:val="99"/>
    <w:qFormat/>
    <w:rsid w:val="006C0F9D"/>
  </w:style>
  <w:style w:type="character" w:customStyle="1" w:styleId="WW8Num27z5">
    <w:name w:val="WW8Num27z5"/>
    <w:uiPriority w:val="99"/>
    <w:qFormat/>
    <w:rsid w:val="006C0F9D"/>
  </w:style>
  <w:style w:type="character" w:customStyle="1" w:styleId="WW8Num27z6">
    <w:name w:val="WW8Num27z6"/>
    <w:uiPriority w:val="99"/>
    <w:qFormat/>
    <w:rsid w:val="006C0F9D"/>
  </w:style>
  <w:style w:type="character" w:customStyle="1" w:styleId="WW8Num27z7">
    <w:name w:val="WW8Num27z7"/>
    <w:uiPriority w:val="99"/>
    <w:qFormat/>
    <w:rsid w:val="006C0F9D"/>
  </w:style>
  <w:style w:type="character" w:customStyle="1" w:styleId="WW8Num27z8">
    <w:name w:val="WW8Num27z8"/>
    <w:uiPriority w:val="99"/>
    <w:qFormat/>
    <w:rsid w:val="006C0F9D"/>
  </w:style>
  <w:style w:type="character" w:customStyle="1" w:styleId="WW8Num28z0">
    <w:name w:val="WW8Num28z0"/>
    <w:uiPriority w:val="99"/>
    <w:qFormat/>
    <w:rsid w:val="006C0F9D"/>
  </w:style>
  <w:style w:type="character" w:customStyle="1" w:styleId="WW8Num28z1">
    <w:name w:val="WW8Num28z1"/>
    <w:uiPriority w:val="99"/>
    <w:qFormat/>
    <w:rsid w:val="006C0F9D"/>
    <w:rPr>
      <w:rFonts w:ascii="Symbol" w:hAnsi="Symbol"/>
      <w:sz w:val="24"/>
    </w:rPr>
  </w:style>
  <w:style w:type="character" w:customStyle="1" w:styleId="WW8Num28z2">
    <w:name w:val="WW8Num28z2"/>
    <w:uiPriority w:val="99"/>
    <w:qFormat/>
    <w:rsid w:val="006C0F9D"/>
  </w:style>
  <w:style w:type="character" w:customStyle="1" w:styleId="WW8Num28z3">
    <w:name w:val="WW8Num28z3"/>
    <w:uiPriority w:val="99"/>
    <w:qFormat/>
    <w:rsid w:val="006C0F9D"/>
  </w:style>
  <w:style w:type="character" w:customStyle="1" w:styleId="WW8Num28z4">
    <w:name w:val="WW8Num28z4"/>
    <w:uiPriority w:val="99"/>
    <w:qFormat/>
    <w:rsid w:val="006C0F9D"/>
  </w:style>
  <w:style w:type="character" w:customStyle="1" w:styleId="WW8Num28z5">
    <w:name w:val="WW8Num28z5"/>
    <w:uiPriority w:val="99"/>
    <w:qFormat/>
    <w:rsid w:val="006C0F9D"/>
  </w:style>
  <w:style w:type="character" w:customStyle="1" w:styleId="WW8Num28z6">
    <w:name w:val="WW8Num28z6"/>
    <w:uiPriority w:val="99"/>
    <w:qFormat/>
    <w:rsid w:val="006C0F9D"/>
  </w:style>
  <w:style w:type="character" w:customStyle="1" w:styleId="WW8Num28z7">
    <w:name w:val="WW8Num28z7"/>
    <w:uiPriority w:val="99"/>
    <w:qFormat/>
    <w:rsid w:val="006C0F9D"/>
  </w:style>
  <w:style w:type="character" w:customStyle="1" w:styleId="WW8Num28z8">
    <w:name w:val="WW8Num28z8"/>
    <w:uiPriority w:val="99"/>
    <w:qFormat/>
    <w:rsid w:val="006C0F9D"/>
  </w:style>
  <w:style w:type="character" w:customStyle="1" w:styleId="WW8Num29z0">
    <w:name w:val="WW8Num29z0"/>
    <w:uiPriority w:val="99"/>
    <w:qFormat/>
    <w:rsid w:val="006C0F9D"/>
  </w:style>
  <w:style w:type="character" w:customStyle="1" w:styleId="WW8Num29z1">
    <w:name w:val="WW8Num29z1"/>
    <w:uiPriority w:val="99"/>
    <w:qFormat/>
    <w:rsid w:val="006C0F9D"/>
  </w:style>
  <w:style w:type="character" w:customStyle="1" w:styleId="WW8Num29z2">
    <w:name w:val="WW8Num29z2"/>
    <w:uiPriority w:val="99"/>
    <w:qFormat/>
    <w:rsid w:val="006C0F9D"/>
  </w:style>
  <w:style w:type="character" w:customStyle="1" w:styleId="WW8Num29z3">
    <w:name w:val="WW8Num29z3"/>
    <w:uiPriority w:val="99"/>
    <w:qFormat/>
    <w:rsid w:val="006C0F9D"/>
  </w:style>
  <w:style w:type="character" w:customStyle="1" w:styleId="WW8Num29z4">
    <w:name w:val="WW8Num29z4"/>
    <w:uiPriority w:val="99"/>
    <w:qFormat/>
    <w:rsid w:val="006C0F9D"/>
  </w:style>
  <w:style w:type="character" w:customStyle="1" w:styleId="WW8Num29z5">
    <w:name w:val="WW8Num29z5"/>
    <w:uiPriority w:val="99"/>
    <w:qFormat/>
    <w:rsid w:val="006C0F9D"/>
  </w:style>
  <w:style w:type="character" w:customStyle="1" w:styleId="WW8Num29z6">
    <w:name w:val="WW8Num29z6"/>
    <w:uiPriority w:val="99"/>
    <w:qFormat/>
    <w:rsid w:val="006C0F9D"/>
  </w:style>
  <w:style w:type="character" w:customStyle="1" w:styleId="WW8Num29z7">
    <w:name w:val="WW8Num29z7"/>
    <w:uiPriority w:val="99"/>
    <w:qFormat/>
    <w:rsid w:val="006C0F9D"/>
  </w:style>
  <w:style w:type="character" w:customStyle="1" w:styleId="WW8Num29z8">
    <w:name w:val="WW8Num29z8"/>
    <w:uiPriority w:val="99"/>
    <w:qFormat/>
    <w:rsid w:val="006C0F9D"/>
  </w:style>
  <w:style w:type="character" w:customStyle="1" w:styleId="WW8Num30z0">
    <w:name w:val="WW8Num30z0"/>
    <w:uiPriority w:val="99"/>
    <w:qFormat/>
    <w:rsid w:val="006C0F9D"/>
    <w:rPr>
      <w:rFonts w:ascii="Wingdings" w:hAnsi="Wingdings"/>
    </w:rPr>
  </w:style>
  <w:style w:type="character" w:customStyle="1" w:styleId="WW8Num30z1">
    <w:name w:val="WW8Num30z1"/>
    <w:uiPriority w:val="99"/>
    <w:qFormat/>
    <w:rsid w:val="006C0F9D"/>
    <w:rPr>
      <w:rFonts w:ascii="Courier New" w:hAnsi="Courier New"/>
    </w:rPr>
  </w:style>
  <w:style w:type="character" w:customStyle="1" w:styleId="WW8Num30z3">
    <w:name w:val="WW8Num30z3"/>
    <w:uiPriority w:val="99"/>
    <w:qFormat/>
    <w:rsid w:val="006C0F9D"/>
    <w:rPr>
      <w:rFonts w:ascii="Symbol" w:hAnsi="Symbol"/>
    </w:rPr>
  </w:style>
  <w:style w:type="character" w:customStyle="1" w:styleId="WW8Num31z0">
    <w:name w:val="WW8Num31z0"/>
    <w:uiPriority w:val="99"/>
    <w:qFormat/>
    <w:rsid w:val="006C0F9D"/>
    <w:rPr>
      <w:rFonts w:ascii="Wingdings" w:hAnsi="Wingdings"/>
    </w:rPr>
  </w:style>
  <w:style w:type="character" w:customStyle="1" w:styleId="WW8Num31z1">
    <w:name w:val="WW8Num31z1"/>
    <w:uiPriority w:val="99"/>
    <w:qFormat/>
    <w:rsid w:val="006C0F9D"/>
    <w:rPr>
      <w:rFonts w:ascii="Courier New" w:hAnsi="Courier New"/>
    </w:rPr>
  </w:style>
  <w:style w:type="character" w:customStyle="1" w:styleId="WW8Num31z3">
    <w:name w:val="WW8Num31z3"/>
    <w:uiPriority w:val="99"/>
    <w:qFormat/>
    <w:rsid w:val="006C0F9D"/>
    <w:rPr>
      <w:rFonts w:ascii="Symbol" w:hAnsi="Symbol"/>
    </w:rPr>
  </w:style>
  <w:style w:type="character" w:customStyle="1" w:styleId="WW8Num32z0">
    <w:name w:val="WW8Num32z0"/>
    <w:uiPriority w:val="99"/>
    <w:qFormat/>
    <w:rsid w:val="006C0F9D"/>
  </w:style>
  <w:style w:type="character" w:customStyle="1" w:styleId="WW8Num32z1">
    <w:name w:val="WW8Num32z1"/>
    <w:uiPriority w:val="99"/>
    <w:qFormat/>
    <w:rsid w:val="006C0F9D"/>
    <w:rPr>
      <w:rFonts w:ascii="Courier New" w:hAnsi="Courier New"/>
    </w:rPr>
  </w:style>
  <w:style w:type="character" w:customStyle="1" w:styleId="WW8Num32z2">
    <w:name w:val="WW8Num32z2"/>
    <w:uiPriority w:val="99"/>
    <w:qFormat/>
    <w:rsid w:val="006C0F9D"/>
    <w:rPr>
      <w:rFonts w:ascii="Wingdings" w:hAnsi="Wingdings"/>
    </w:rPr>
  </w:style>
  <w:style w:type="character" w:customStyle="1" w:styleId="WW8Num32z3">
    <w:name w:val="WW8Num32z3"/>
    <w:uiPriority w:val="99"/>
    <w:qFormat/>
    <w:rsid w:val="006C0F9D"/>
    <w:rPr>
      <w:rFonts w:ascii="Symbol" w:hAnsi="Symbol"/>
    </w:rPr>
  </w:style>
  <w:style w:type="paragraph" w:customStyle="1" w:styleId="affffffffd">
    <w:name w:val="Содержимое врезки"/>
    <w:basedOn w:val="a2"/>
    <w:uiPriority w:val="99"/>
    <w:qFormat/>
    <w:rsid w:val="006C0F9D"/>
    <w:pPr>
      <w:widowControl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ext1">
    <w:name w:val="text1"/>
    <w:basedOn w:val="a2"/>
    <w:uiPriority w:val="99"/>
    <w:qFormat/>
    <w:rsid w:val="006C0F9D"/>
    <w:pPr>
      <w:widowControl/>
      <w:snapToGrid/>
      <w:spacing w:before="0" w:after="300"/>
    </w:pPr>
    <w:rPr>
      <w:rFonts w:eastAsia="Times New Roman"/>
      <w:szCs w:val="24"/>
    </w:rPr>
  </w:style>
  <w:style w:type="character" w:customStyle="1" w:styleId="FontStyle310">
    <w:name w:val="Font Style310"/>
    <w:uiPriority w:val="99"/>
    <w:qFormat/>
    <w:rsid w:val="006C0F9D"/>
    <w:rPr>
      <w:rFonts w:ascii="Times New Roman" w:hAnsi="Times New Roman"/>
      <w:sz w:val="18"/>
    </w:rPr>
  </w:style>
  <w:style w:type="paragraph" w:customStyle="1" w:styleId="2121">
    <w:name w:val="Стиль Заголовок 2 + 12 пт"/>
    <w:basedOn w:val="20"/>
    <w:uiPriority w:val="99"/>
    <w:qFormat/>
    <w:rsid w:val="006C0F9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affffffffe">
    <w:name w:val="Базовый"/>
    <w:uiPriority w:val="99"/>
    <w:qFormat/>
    <w:rsid w:val="006C0F9D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0">
    <w:name w:val="Интернет-ссылка"/>
    <w:uiPriority w:val="99"/>
    <w:qFormat/>
    <w:rsid w:val="006C0F9D"/>
    <w:rPr>
      <w:color w:val="0000FF"/>
      <w:u w:val="single"/>
    </w:rPr>
  </w:style>
  <w:style w:type="character" w:customStyle="1" w:styleId="textmaincenter">
    <w:name w:val="textmain_center"/>
    <w:basedOn w:val="a3"/>
    <w:uiPriority w:val="99"/>
    <w:qFormat/>
    <w:rsid w:val="006C0F9D"/>
    <w:rPr>
      <w:rFonts w:cs="Times New Roman"/>
    </w:rPr>
  </w:style>
  <w:style w:type="character" w:customStyle="1" w:styleId="WW8Num2z3">
    <w:name w:val="WW8Num2z3"/>
    <w:uiPriority w:val="99"/>
    <w:qFormat/>
    <w:rsid w:val="006C0F9D"/>
  </w:style>
  <w:style w:type="character" w:customStyle="1" w:styleId="WW8Num2z4">
    <w:name w:val="WW8Num2z4"/>
    <w:uiPriority w:val="99"/>
    <w:qFormat/>
    <w:rsid w:val="006C0F9D"/>
  </w:style>
  <w:style w:type="character" w:customStyle="1" w:styleId="WW8Num2z5">
    <w:name w:val="WW8Num2z5"/>
    <w:uiPriority w:val="99"/>
    <w:qFormat/>
    <w:rsid w:val="006C0F9D"/>
  </w:style>
  <w:style w:type="character" w:customStyle="1" w:styleId="WW8Num2z6">
    <w:name w:val="WW8Num2z6"/>
    <w:uiPriority w:val="99"/>
    <w:qFormat/>
    <w:rsid w:val="006C0F9D"/>
  </w:style>
  <w:style w:type="character" w:customStyle="1" w:styleId="WW8Num2z7">
    <w:name w:val="WW8Num2z7"/>
    <w:uiPriority w:val="99"/>
    <w:qFormat/>
    <w:rsid w:val="006C0F9D"/>
  </w:style>
  <w:style w:type="character" w:customStyle="1" w:styleId="WW8Num2z8">
    <w:name w:val="WW8Num2z8"/>
    <w:uiPriority w:val="99"/>
    <w:qFormat/>
    <w:rsid w:val="006C0F9D"/>
  </w:style>
  <w:style w:type="character" w:customStyle="1" w:styleId="WW8Num3z4">
    <w:name w:val="WW8Num3z4"/>
    <w:uiPriority w:val="99"/>
    <w:qFormat/>
    <w:rsid w:val="006C0F9D"/>
  </w:style>
  <w:style w:type="character" w:customStyle="1" w:styleId="WW8Num3z5">
    <w:name w:val="WW8Num3z5"/>
    <w:uiPriority w:val="99"/>
    <w:qFormat/>
    <w:rsid w:val="006C0F9D"/>
  </w:style>
  <w:style w:type="character" w:customStyle="1" w:styleId="WW8Num3z6">
    <w:name w:val="WW8Num3z6"/>
    <w:uiPriority w:val="99"/>
    <w:qFormat/>
    <w:rsid w:val="006C0F9D"/>
  </w:style>
  <w:style w:type="character" w:customStyle="1" w:styleId="WW8Num3z7">
    <w:name w:val="WW8Num3z7"/>
    <w:uiPriority w:val="99"/>
    <w:qFormat/>
    <w:rsid w:val="006C0F9D"/>
  </w:style>
  <w:style w:type="character" w:customStyle="1" w:styleId="WW8Num3z8">
    <w:name w:val="WW8Num3z8"/>
    <w:uiPriority w:val="99"/>
    <w:qFormat/>
    <w:rsid w:val="006C0F9D"/>
  </w:style>
  <w:style w:type="paragraph" w:customStyle="1" w:styleId="LO-Normal">
    <w:name w:val="LO-Normal"/>
    <w:uiPriority w:val="99"/>
    <w:qFormat/>
    <w:rsid w:val="006C0F9D"/>
    <w:pPr>
      <w:widowControl w:val="0"/>
      <w:suppressAutoHyphens/>
      <w:spacing w:after="0" w:line="240" w:lineRule="auto"/>
      <w:ind w:firstLine="420"/>
      <w:jc w:val="both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afffffffff">
    <w:name w:val="Стиль Обычный"/>
    <w:uiPriority w:val="99"/>
    <w:qFormat/>
    <w:rsid w:val="006C0F9D"/>
    <w:rPr>
      <w:rFonts w:ascii="Times New Roman" w:hAnsi="Times New Roman"/>
      <w:sz w:val="24"/>
    </w:rPr>
  </w:style>
  <w:style w:type="paragraph" w:customStyle="1" w:styleId="afffffffff0">
    <w:name w:val="Стиль Основной текст"/>
    <w:basedOn w:val="a2"/>
    <w:uiPriority w:val="99"/>
    <w:qFormat/>
    <w:rsid w:val="006C0F9D"/>
    <w:pPr>
      <w:widowControl/>
      <w:snapToGrid/>
      <w:spacing w:before="0" w:after="0"/>
    </w:pPr>
    <w:rPr>
      <w:rFonts w:eastAsia="Times New Roman"/>
    </w:rPr>
  </w:style>
  <w:style w:type="paragraph" w:customStyle="1" w:styleId="afffffffff1">
    <w:name w:val="Основа"/>
    <w:basedOn w:val="a2"/>
    <w:uiPriority w:val="99"/>
    <w:qFormat/>
    <w:rsid w:val="006C0F9D"/>
    <w:pPr>
      <w:widowControl/>
      <w:snapToGrid/>
      <w:spacing w:before="0" w:after="0"/>
      <w:ind w:firstLine="709"/>
      <w:jc w:val="both"/>
    </w:pPr>
    <w:rPr>
      <w:rFonts w:ascii="Verdana" w:eastAsia="Times New Roman" w:hAnsi="Verdana"/>
      <w:bCs/>
      <w:sz w:val="20"/>
    </w:rPr>
  </w:style>
  <w:style w:type="paragraph" w:customStyle="1" w:styleId="1271">
    <w:name w:val="Стиль По ширине Первая строка:  127 см Междустр.интервал:  полут..."/>
    <w:basedOn w:val="a2"/>
    <w:uiPriority w:val="99"/>
    <w:qFormat/>
    <w:rsid w:val="006C0F9D"/>
    <w:pPr>
      <w:widowControl/>
      <w:snapToGrid/>
      <w:spacing w:before="0" w:after="0" w:line="360" w:lineRule="auto"/>
    </w:pPr>
    <w:rPr>
      <w:rFonts w:eastAsia="Times New Roman"/>
    </w:rPr>
  </w:style>
  <w:style w:type="paragraph" w:customStyle="1" w:styleId="21f0">
    <w:name w:val="Красная строка 21"/>
    <w:basedOn w:val="aff8"/>
    <w:uiPriority w:val="99"/>
    <w:qFormat/>
    <w:rsid w:val="006C0F9D"/>
    <w:pPr>
      <w:suppressAutoHyphens/>
      <w:snapToGrid/>
      <w:spacing w:before="0"/>
      <w:ind w:firstLine="210"/>
    </w:pPr>
    <w:rPr>
      <w:rFonts w:ascii="Arial" w:eastAsia="MS PMincho" w:hAnsi="Arial" w:cs="Mangal"/>
      <w:b/>
      <w:bCs/>
      <w:kern w:val="1"/>
      <w:sz w:val="32"/>
      <w:szCs w:val="32"/>
      <w:lang w:val="en-US" w:eastAsia="hi-IN" w:bidi="hi-IN"/>
    </w:rPr>
  </w:style>
  <w:style w:type="paragraph" w:customStyle="1" w:styleId="09">
    <w:name w:val="Стиль Междустр.интервал:  множитель 09 ин"/>
    <w:basedOn w:val="a2"/>
    <w:uiPriority w:val="99"/>
    <w:qFormat/>
    <w:rsid w:val="006C0F9D"/>
    <w:pPr>
      <w:widowControl/>
      <w:snapToGrid/>
      <w:spacing w:before="0" w:after="0"/>
    </w:pPr>
    <w:rPr>
      <w:rFonts w:eastAsia="Times New Roman"/>
    </w:rPr>
  </w:style>
  <w:style w:type="character" w:customStyle="1" w:styleId="butback1">
    <w:name w:val="butback1"/>
    <w:uiPriority w:val="99"/>
    <w:qFormat/>
    <w:rsid w:val="006C0F9D"/>
    <w:rPr>
      <w:color w:val="666666"/>
    </w:rPr>
  </w:style>
  <w:style w:type="character" w:customStyle="1" w:styleId="FontStyle95">
    <w:name w:val="Font Style95"/>
    <w:uiPriority w:val="99"/>
    <w:qFormat/>
    <w:rsid w:val="006C0F9D"/>
    <w:rPr>
      <w:rFonts w:ascii="Times New Roman" w:hAnsi="Times New Roman"/>
      <w:sz w:val="22"/>
    </w:rPr>
  </w:style>
  <w:style w:type="character" w:customStyle="1" w:styleId="FontStyle94">
    <w:name w:val="Font Style94"/>
    <w:uiPriority w:val="99"/>
    <w:qFormat/>
    <w:rsid w:val="006C0F9D"/>
    <w:rPr>
      <w:rFonts w:ascii="Times New Roman" w:hAnsi="Times New Roman"/>
      <w:b/>
      <w:sz w:val="22"/>
    </w:rPr>
  </w:style>
  <w:style w:type="character" w:customStyle="1" w:styleId="FontStyle231">
    <w:name w:val="Font Style231"/>
    <w:uiPriority w:val="99"/>
    <w:qFormat/>
    <w:rsid w:val="006C0F9D"/>
    <w:rPr>
      <w:rFonts w:ascii="Times New Roman" w:hAnsi="Times New Roman"/>
      <w:sz w:val="26"/>
    </w:rPr>
  </w:style>
  <w:style w:type="character" w:customStyle="1" w:styleId="FontStyle145">
    <w:name w:val="Font Style145"/>
    <w:uiPriority w:val="99"/>
    <w:qFormat/>
    <w:rsid w:val="006C0F9D"/>
    <w:rPr>
      <w:rFonts w:ascii="Times New Roman" w:hAnsi="Times New Roman"/>
      <w:color w:val="000000"/>
      <w:sz w:val="18"/>
    </w:rPr>
  </w:style>
  <w:style w:type="character" w:customStyle="1" w:styleId="FontStyle215">
    <w:name w:val="Font Style215"/>
    <w:uiPriority w:val="99"/>
    <w:qFormat/>
    <w:rsid w:val="006C0F9D"/>
    <w:rPr>
      <w:rFonts w:ascii="Times New Roman" w:hAnsi="Times New Roman"/>
      <w:b/>
      <w:color w:val="000000"/>
      <w:sz w:val="18"/>
    </w:rPr>
  </w:style>
  <w:style w:type="character" w:customStyle="1" w:styleId="FontStyle153">
    <w:name w:val="Font Style153"/>
    <w:uiPriority w:val="99"/>
    <w:qFormat/>
    <w:rsid w:val="006C0F9D"/>
    <w:rPr>
      <w:rFonts w:ascii="Times New Roman" w:hAnsi="Times New Roman"/>
      <w:i/>
      <w:color w:val="000000"/>
      <w:sz w:val="18"/>
    </w:rPr>
  </w:style>
  <w:style w:type="paragraph" w:customStyle="1" w:styleId="Style1011">
    <w:name w:val="Style101"/>
    <w:basedOn w:val="a2"/>
    <w:uiPriority w:val="99"/>
    <w:qFormat/>
    <w:rsid w:val="006C0F9D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character" w:customStyle="1" w:styleId="FontStyle173">
    <w:name w:val="Font Style173"/>
    <w:uiPriority w:val="99"/>
    <w:qFormat/>
    <w:rsid w:val="006C0F9D"/>
    <w:rPr>
      <w:rFonts w:ascii="Times New Roman" w:hAnsi="Times New Roman"/>
      <w:i/>
      <w:color w:val="000000"/>
      <w:spacing w:val="20"/>
      <w:sz w:val="18"/>
    </w:rPr>
  </w:style>
  <w:style w:type="paragraph" w:customStyle="1" w:styleId="Style92">
    <w:name w:val="Style92"/>
    <w:basedOn w:val="a2"/>
    <w:uiPriority w:val="99"/>
    <w:qFormat/>
    <w:rsid w:val="006C0F9D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Style87">
    <w:name w:val="Style87"/>
    <w:basedOn w:val="a2"/>
    <w:uiPriority w:val="99"/>
    <w:qFormat/>
    <w:rsid w:val="006C0F9D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text0">
    <w:name w:val="text0"/>
    <w:basedOn w:val="a2"/>
    <w:uiPriority w:val="99"/>
    <w:qFormat/>
    <w:rsid w:val="006C0F9D"/>
    <w:pPr>
      <w:widowControl/>
      <w:snapToGrid/>
      <w:spacing w:before="48" w:after="48"/>
      <w:jc w:val="both"/>
    </w:pPr>
    <w:rPr>
      <w:rFonts w:eastAsia="Times New Roman"/>
      <w:szCs w:val="24"/>
    </w:rPr>
  </w:style>
  <w:style w:type="character" w:customStyle="1" w:styleId="b-serp-url">
    <w:name w:val="b-serp-url"/>
    <w:basedOn w:val="a3"/>
    <w:uiPriority w:val="99"/>
    <w:qFormat/>
    <w:rsid w:val="006C0F9D"/>
    <w:rPr>
      <w:rFonts w:cs="Times New Roman"/>
    </w:rPr>
  </w:style>
  <w:style w:type="paragraph" w:customStyle="1" w:styleId="biblio">
    <w:name w:val="biblio"/>
    <w:basedOn w:val="a2"/>
    <w:uiPriority w:val="99"/>
    <w:qFormat/>
    <w:rsid w:val="006C0F9D"/>
    <w:pPr>
      <w:widowControl/>
      <w:snapToGrid/>
      <w:spacing w:before="48" w:after="48"/>
      <w:ind w:firstLine="360"/>
      <w:jc w:val="both"/>
    </w:pPr>
    <w:rPr>
      <w:rFonts w:eastAsia="Times New Roman"/>
      <w:sz w:val="19"/>
      <w:szCs w:val="19"/>
    </w:rPr>
  </w:style>
  <w:style w:type="paragraph" w:customStyle="1" w:styleId="biblio0">
    <w:name w:val="biblio0"/>
    <w:basedOn w:val="a2"/>
    <w:uiPriority w:val="99"/>
    <w:qFormat/>
    <w:rsid w:val="006C0F9D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podpis">
    <w:name w:val="podpis"/>
    <w:basedOn w:val="a2"/>
    <w:uiPriority w:val="99"/>
    <w:qFormat/>
    <w:rsid w:val="006C0F9D"/>
    <w:pPr>
      <w:widowControl/>
      <w:snapToGrid/>
      <w:spacing w:before="48" w:after="48"/>
      <w:jc w:val="right"/>
    </w:pPr>
    <w:rPr>
      <w:rFonts w:eastAsia="Times New Roman"/>
      <w:i/>
      <w:iCs/>
      <w:sz w:val="19"/>
      <w:szCs w:val="19"/>
    </w:rPr>
  </w:style>
  <w:style w:type="paragraph" w:customStyle="1" w:styleId="ris">
    <w:name w:val="ris"/>
    <w:basedOn w:val="a2"/>
    <w:uiPriority w:val="99"/>
    <w:qFormat/>
    <w:rsid w:val="006C0F9D"/>
    <w:pPr>
      <w:widowControl/>
      <w:snapToGrid/>
      <w:spacing w:before="48" w:after="48"/>
      <w:jc w:val="center"/>
    </w:pPr>
    <w:rPr>
      <w:rFonts w:eastAsia="Times New Roman"/>
      <w:i/>
      <w:iCs/>
      <w:sz w:val="19"/>
      <w:szCs w:val="19"/>
    </w:rPr>
  </w:style>
  <w:style w:type="paragraph" w:customStyle="1" w:styleId="small0">
    <w:name w:val="small0"/>
    <w:basedOn w:val="a2"/>
    <w:uiPriority w:val="99"/>
    <w:qFormat/>
    <w:rsid w:val="006C0F9D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stih4">
    <w:name w:val="stih4"/>
    <w:basedOn w:val="a2"/>
    <w:uiPriority w:val="99"/>
    <w:qFormat/>
    <w:rsid w:val="006C0F9D"/>
    <w:pPr>
      <w:widowControl/>
      <w:snapToGrid/>
      <w:spacing w:before="120" w:after="120"/>
      <w:ind w:left="3240"/>
    </w:pPr>
    <w:rPr>
      <w:rFonts w:eastAsia="Times New Roman"/>
      <w:sz w:val="19"/>
      <w:szCs w:val="19"/>
    </w:rPr>
  </w:style>
  <w:style w:type="paragraph" w:customStyle="1" w:styleId="zag8">
    <w:name w:val="zag8"/>
    <w:basedOn w:val="a2"/>
    <w:uiPriority w:val="99"/>
    <w:qFormat/>
    <w:rsid w:val="006C0F9D"/>
    <w:pPr>
      <w:widowControl/>
      <w:snapToGrid/>
      <w:spacing w:before="240" w:after="48"/>
      <w:jc w:val="center"/>
    </w:pPr>
    <w:rPr>
      <w:rFonts w:eastAsia="Times New Roman"/>
      <w:sz w:val="19"/>
      <w:szCs w:val="19"/>
    </w:rPr>
  </w:style>
  <w:style w:type="character" w:customStyle="1" w:styleId="page">
    <w:name w:val="page"/>
    <w:uiPriority w:val="99"/>
    <w:rsid w:val="006C0F9D"/>
    <w:rPr>
      <w:i/>
      <w:vanish/>
      <w:color w:val="00008B"/>
      <w:sz w:val="19"/>
      <w:bdr w:val="single" w:sz="4" w:space="0" w:color="C1C1C1"/>
    </w:rPr>
  </w:style>
  <w:style w:type="paragraph" w:customStyle="1" w:styleId="hook">
    <w:name w:val="hook"/>
    <w:basedOn w:val="a2"/>
    <w:uiPriority w:val="99"/>
    <w:qFormat/>
    <w:rsid w:val="006C0F9D"/>
    <w:pPr>
      <w:widowControl/>
      <w:snapToGrid/>
      <w:spacing w:beforeAutospacing="1" w:afterAutospacing="1"/>
    </w:pPr>
    <w:rPr>
      <w:rFonts w:ascii="Comic Sans MS" w:eastAsia="Times New Roman" w:hAnsi="Comic Sans MS"/>
      <w:b/>
      <w:bCs/>
      <w:szCs w:val="24"/>
    </w:rPr>
  </w:style>
  <w:style w:type="character" w:customStyle="1" w:styleId="current">
    <w:name w:val="current"/>
    <w:basedOn w:val="a3"/>
    <w:uiPriority w:val="99"/>
    <w:qFormat/>
    <w:rsid w:val="006C0F9D"/>
    <w:rPr>
      <w:rFonts w:cs="Times New Roman"/>
    </w:rPr>
  </w:style>
  <w:style w:type="paragraph" w:customStyle="1" w:styleId="afffffffff2">
    <w:name w:val="Цитаты"/>
    <w:basedOn w:val="a2"/>
    <w:uiPriority w:val="99"/>
    <w:qFormat/>
    <w:rsid w:val="006C0F9D"/>
    <w:pPr>
      <w:widowControl/>
      <w:ind w:left="360" w:right="360"/>
    </w:pPr>
    <w:rPr>
      <w:rFonts w:eastAsia="Times New Roman"/>
    </w:rPr>
  </w:style>
  <w:style w:type="character" w:customStyle="1" w:styleId="FontStyle235">
    <w:name w:val="Font Style235"/>
    <w:uiPriority w:val="99"/>
    <w:qFormat/>
    <w:rsid w:val="006C0F9D"/>
    <w:rPr>
      <w:rFonts w:ascii="Arial" w:hAnsi="Arial"/>
      <w:b/>
      <w:sz w:val="18"/>
    </w:rPr>
  </w:style>
  <w:style w:type="character" w:customStyle="1" w:styleId="FontStyle255">
    <w:name w:val="Font Style255"/>
    <w:uiPriority w:val="99"/>
    <w:qFormat/>
    <w:rsid w:val="006C0F9D"/>
    <w:rPr>
      <w:rFonts w:ascii="Times New Roman" w:hAnsi="Times New Roman"/>
      <w:b/>
      <w:i/>
      <w:sz w:val="20"/>
    </w:rPr>
  </w:style>
  <w:style w:type="character" w:customStyle="1" w:styleId="FontStyle256">
    <w:name w:val="Font Style256"/>
    <w:uiPriority w:val="99"/>
    <w:qFormat/>
    <w:rsid w:val="006C0F9D"/>
    <w:rPr>
      <w:rFonts w:ascii="Times New Roman" w:hAnsi="Times New Roman"/>
      <w:b/>
      <w:sz w:val="20"/>
    </w:rPr>
  </w:style>
  <w:style w:type="character" w:customStyle="1" w:styleId="FontStyle240">
    <w:name w:val="Font Style240"/>
    <w:uiPriority w:val="99"/>
    <w:qFormat/>
    <w:rsid w:val="006C0F9D"/>
    <w:rPr>
      <w:rFonts w:ascii="Times New Roman" w:hAnsi="Times New Roman"/>
      <w:sz w:val="18"/>
    </w:rPr>
  </w:style>
  <w:style w:type="character" w:customStyle="1" w:styleId="FontStyle253">
    <w:name w:val="Font Style253"/>
    <w:uiPriority w:val="99"/>
    <w:qFormat/>
    <w:rsid w:val="006C0F9D"/>
    <w:rPr>
      <w:rFonts w:ascii="Times New Roman" w:hAnsi="Times New Roman"/>
      <w:i/>
      <w:sz w:val="18"/>
    </w:rPr>
  </w:style>
  <w:style w:type="character" w:customStyle="1" w:styleId="FontStyle234">
    <w:name w:val="Font Style234"/>
    <w:uiPriority w:val="99"/>
    <w:qFormat/>
    <w:rsid w:val="006C0F9D"/>
    <w:rPr>
      <w:rFonts w:ascii="Arial" w:hAnsi="Arial"/>
      <w:b/>
      <w:sz w:val="16"/>
    </w:rPr>
  </w:style>
  <w:style w:type="paragraph" w:customStyle="1" w:styleId="Style55">
    <w:name w:val="Style55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paragraph" w:customStyle="1" w:styleId="Style69">
    <w:name w:val="Style69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235" w:lineRule="exact"/>
      <w:ind w:hanging="206"/>
      <w:jc w:val="both"/>
    </w:pPr>
    <w:rPr>
      <w:rFonts w:ascii="Segoe UI" w:eastAsia="Times New Roman" w:hAnsi="Segoe UI" w:cs="Segoe UI"/>
      <w:szCs w:val="24"/>
    </w:rPr>
  </w:style>
  <w:style w:type="paragraph" w:customStyle="1" w:styleId="Style72">
    <w:name w:val="Style72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character" w:customStyle="1" w:styleId="citation">
    <w:name w:val="citation"/>
    <w:basedOn w:val="a3"/>
    <w:uiPriority w:val="99"/>
    <w:qFormat/>
    <w:rsid w:val="006C0F9D"/>
    <w:rPr>
      <w:rFonts w:cs="Times New Roman"/>
    </w:rPr>
  </w:style>
  <w:style w:type="character" w:customStyle="1" w:styleId="xmlemitalic10">
    <w:name w:val="xmlemitalic1"/>
    <w:basedOn w:val="a3"/>
    <w:uiPriority w:val="99"/>
    <w:qFormat/>
    <w:rsid w:val="006C0F9D"/>
    <w:rPr>
      <w:rFonts w:cs="Times New Roman"/>
    </w:rPr>
  </w:style>
  <w:style w:type="paragraph" w:customStyle="1" w:styleId="nospacing">
    <w:name w:val="nospacing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ilogRazd">
    <w:name w:val="Prilog Razd"/>
    <w:uiPriority w:val="99"/>
    <w:qFormat/>
    <w:rsid w:val="006C0F9D"/>
    <w:pPr>
      <w:keepNext/>
      <w:widowControl w:val="0"/>
      <w:autoSpaceDE w:val="0"/>
      <w:autoSpaceDN w:val="0"/>
      <w:adjustRightInd w:val="0"/>
      <w:spacing w:line="207" w:lineRule="atLeast"/>
      <w:jc w:val="center"/>
    </w:pPr>
    <w:rPr>
      <w:rFonts w:ascii="SchoolBookCTT" w:eastAsia="Times New Roman" w:hAnsi="SchoolBookCTT" w:cs="SchoolBookCTT"/>
      <w:b/>
      <w:bCs/>
      <w:sz w:val="20"/>
      <w:szCs w:val="20"/>
      <w:lang w:eastAsia="ru-RU"/>
    </w:rPr>
  </w:style>
  <w:style w:type="paragraph" w:customStyle="1" w:styleId="osntext">
    <w:name w:val="osn_text"/>
    <w:basedOn w:val="a2"/>
    <w:uiPriority w:val="99"/>
    <w:qFormat/>
    <w:rsid w:val="006C0F9D"/>
    <w:pPr>
      <w:snapToGrid/>
      <w:spacing w:before="0" w:after="0"/>
      <w:ind w:firstLine="567"/>
      <w:jc w:val="both"/>
    </w:pPr>
    <w:rPr>
      <w:rFonts w:eastAsia="Times New Roman"/>
      <w:sz w:val="20"/>
    </w:rPr>
  </w:style>
  <w:style w:type="paragraph" w:customStyle="1" w:styleId="Style43">
    <w:name w:val="Style43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475" w:lineRule="exact"/>
      <w:ind w:firstLine="706"/>
      <w:jc w:val="both"/>
    </w:pPr>
    <w:rPr>
      <w:rFonts w:eastAsia="Times New Roman"/>
      <w:szCs w:val="24"/>
    </w:rPr>
  </w:style>
  <w:style w:type="character" w:customStyle="1" w:styleId="font23">
    <w:name w:val="font23"/>
    <w:uiPriority w:val="99"/>
    <w:qFormat/>
    <w:rsid w:val="006C0F9D"/>
  </w:style>
  <w:style w:type="character" w:customStyle="1" w:styleId="texttext1">
    <w:name w:val="texttext1"/>
    <w:uiPriority w:val="99"/>
    <w:qFormat/>
    <w:rsid w:val="006C0F9D"/>
    <w:rPr>
      <w:rFonts w:ascii="Verdana" w:hAnsi="Verdana"/>
      <w:color w:val="000000"/>
      <w:sz w:val="19"/>
      <w:u w:val="none"/>
    </w:rPr>
  </w:style>
  <w:style w:type="character" w:customStyle="1" w:styleId="FontStyle64">
    <w:name w:val="Font Style64"/>
    <w:uiPriority w:val="99"/>
    <w:qFormat/>
    <w:rsid w:val="006C0F9D"/>
    <w:rPr>
      <w:rFonts w:ascii="Times New Roman" w:hAnsi="Times New Roman"/>
      <w:b/>
      <w:sz w:val="24"/>
    </w:rPr>
  </w:style>
  <w:style w:type="character" w:customStyle="1" w:styleId="authorabout">
    <w:name w:val="authorabout"/>
    <w:uiPriority w:val="99"/>
    <w:qFormat/>
    <w:rsid w:val="006C0F9D"/>
    <w:rPr>
      <w:rFonts w:ascii="Times New Roman" w:hAnsi="Times New Roman"/>
    </w:rPr>
  </w:style>
  <w:style w:type="character" w:customStyle="1" w:styleId="textbf">
    <w:name w:val="textbf"/>
    <w:uiPriority w:val="99"/>
    <w:qFormat/>
    <w:rsid w:val="006C0F9D"/>
  </w:style>
  <w:style w:type="character" w:customStyle="1" w:styleId="textit">
    <w:name w:val="textit"/>
    <w:uiPriority w:val="99"/>
    <w:qFormat/>
    <w:rsid w:val="006C0F9D"/>
  </w:style>
  <w:style w:type="character" w:customStyle="1" w:styleId="textdoc1">
    <w:name w:val="textdoc1"/>
    <w:uiPriority w:val="99"/>
    <w:qFormat/>
    <w:rsid w:val="006C0F9D"/>
  </w:style>
  <w:style w:type="paragraph" w:customStyle="1" w:styleId="textdoc">
    <w:name w:val="textdoc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sonormalcxsplast">
    <w:name w:val="msonormalcxsplast"/>
    <w:basedOn w:val="a2"/>
    <w:uiPriority w:val="99"/>
    <w:qFormat/>
    <w:rsid w:val="006C0F9D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paragraph" w:customStyle="1" w:styleId="msonormalcxspmiddlecxspmiddle">
    <w:name w:val="msonormalcxspmiddlecxspmiddle"/>
    <w:basedOn w:val="a2"/>
    <w:uiPriority w:val="99"/>
    <w:qFormat/>
    <w:rsid w:val="006C0F9D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character" w:customStyle="1" w:styleId="FontStyle52">
    <w:name w:val="Font Style52"/>
    <w:uiPriority w:val="99"/>
    <w:qFormat/>
    <w:rsid w:val="006C0F9D"/>
    <w:rPr>
      <w:rFonts w:ascii="Times New Roman" w:hAnsi="Times New Roman"/>
      <w:sz w:val="20"/>
    </w:rPr>
  </w:style>
  <w:style w:type="character" w:customStyle="1" w:styleId="snsep">
    <w:name w:val="snsep"/>
    <w:uiPriority w:val="99"/>
    <w:qFormat/>
    <w:rsid w:val="006C0F9D"/>
  </w:style>
  <w:style w:type="paragraph" w:customStyle="1" w:styleId="normalrus">
    <w:name w:val="normalrus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0cxspmiddle">
    <w:name w:val="a0cxspmiddl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w-editsection">
    <w:name w:val="mw-editsection"/>
    <w:uiPriority w:val="99"/>
    <w:qFormat/>
    <w:rsid w:val="006C0F9D"/>
  </w:style>
  <w:style w:type="character" w:customStyle="1" w:styleId="num0">
    <w:name w:val="num0"/>
    <w:uiPriority w:val="99"/>
    <w:qFormat/>
    <w:rsid w:val="006C0F9D"/>
  </w:style>
  <w:style w:type="paragraph" w:customStyle="1" w:styleId="Style27">
    <w:name w:val="Style27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446" w:lineRule="exact"/>
      <w:ind w:firstLine="533"/>
      <w:jc w:val="both"/>
    </w:pPr>
    <w:rPr>
      <w:rFonts w:eastAsia="Times New Roman"/>
      <w:szCs w:val="24"/>
    </w:rPr>
  </w:style>
  <w:style w:type="character" w:customStyle="1" w:styleId="copy3">
    <w:name w:val="copy3"/>
    <w:uiPriority w:val="99"/>
    <w:qFormat/>
    <w:rsid w:val="006C0F9D"/>
  </w:style>
  <w:style w:type="character" w:customStyle="1" w:styleId="style80">
    <w:name w:val="style8"/>
    <w:uiPriority w:val="99"/>
    <w:qFormat/>
    <w:rsid w:val="006C0F9D"/>
  </w:style>
  <w:style w:type="paragraph" w:customStyle="1" w:styleId="ptx2">
    <w:name w:val="ptx2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512">
    <w:name w:val="Заголовок 5 Знак1"/>
    <w:uiPriority w:val="99"/>
    <w:qFormat/>
    <w:locked/>
    <w:rsid w:val="006C0F9D"/>
    <w:rPr>
      <w:b/>
      <w:i/>
      <w:sz w:val="26"/>
    </w:rPr>
  </w:style>
  <w:style w:type="character" w:customStyle="1" w:styleId="afffffffff3">
    <w:name w:val="Выделение жирным"/>
    <w:uiPriority w:val="99"/>
    <w:qFormat/>
    <w:rsid w:val="006C0F9D"/>
    <w:rPr>
      <w:b/>
    </w:rPr>
  </w:style>
  <w:style w:type="character" w:customStyle="1" w:styleId="ListLabel1">
    <w:name w:val="ListLabel 1"/>
    <w:uiPriority w:val="99"/>
    <w:qFormat/>
    <w:rsid w:val="006C0F9D"/>
    <w:rPr>
      <w:color w:val="000000"/>
      <w:spacing w:val="0"/>
      <w:position w:val="0"/>
      <w:sz w:val="20"/>
      <w:u w:val="none"/>
      <w:vertAlign w:val="baseline"/>
    </w:rPr>
  </w:style>
  <w:style w:type="character" w:customStyle="1" w:styleId="ListLabel2">
    <w:name w:val="ListLabel 2"/>
    <w:uiPriority w:val="99"/>
    <w:qFormat/>
    <w:rsid w:val="006C0F9D"/>
  </w:style>
  <w:style w:type="character" w:customStyle="1" w:styleId="ListLabel3">
    <w:name w:val="ListLabel 3"/>
    <w:uiPriority w:val="99"/>
    <w:qFormat/>
    <w:rsid w:val="006C0F9D"/>
    <w:rPr>
      <w:b/>
    </w:rPr>
  </w:style>
  <w:style w:type="character" w:customStyle="1" w:styleId="ListLabel4">
    <w:name w:val="ListLabel 4"/>
    <w:uiPriority w:val="99"/>
    <w:qFormat/>
    <w:rsid w:val="006C0F9D"/>
  </w:style>
  <w:style w:type="character" w:customStyle="1" w:styleId="ListLabel5">
    <w:name w:val="ListLabel 5"/>
    <w:uiPriority w:val="99"/>
    <w:qFormat/>
    <w:rsid w:val="006C0F9D"/>
    <w:rPr>
      <w:color w:val="00000A"/>
    </w:rPr>
  </w:style>
  <w:style w:type="character" w:customStyle="1" w:styleId="ListLabel6">
    <w:name w:val="ListLabel 6"/>
    <w:uiPriority w:val="99"/>
    <w:qFormat/>
    <w:rsid w:val="006C0F9D"/>
    <w:rPr>
      <w:sz w:val="20"/>
    </w:rPr>
  </w:style>
  <w:style w:type="character" w:customStyle="1" w:styleId="2ff9">
    <w:name w:val="Название Знак2"/>
    <w:uiPriority w:val="99"/>
    <w:qFormat/>
    <w:locked/>
    <w:rsid w:val="006C0F9D"/>
    <w:rPr>
      <w:i/>
      <w:color w:val="00000A"/>
      <w:sz w:val="24"/>
    </w:rPr>
  </w:style>
  <w:style w:type="character" w:customStyle="1" w:styleId="2ffa">
    <w:name w:val="Схема документа Знак2"/>
    <w:uiPriority w:val="99"/>
    <w:qFormat/>
    <w:locked/>
    <w:rsid w:val="006C0F9D"/>
    <w:rPr>
      <w:rFonts w:ascii="Tahoma" w:hAnsi="Tahoma"/>
      <w:color w:val="00000A"/>
      <w:shd w:val="clear" w:color="auto" w:fill="000080"/>
    </w:rPr>
  </w:style>
  <w:style w:type="character" w:customStyle="1" w:styleId="323">
    <w:name w:val="Основной текст с отступом 3 Знак2"/>
    <w:uiPriority w:val="99"/>
    <w:qFormat/>
    <w:locked/>
    <w:rsid w:val="006C0F9D"/>
    <w:rPr>
      <w:color w:val="00000A"/>
      <w:sz w:val="16"/>
      <w:lang w:val="ru-RU" w:eastAsia="ru-RU"/>
    </w:rPr>
  </w:style>
  <w:style w:type="character" w:customStyle="1" w:styleId="2ffb">
    <w:name w:val="Нижний колонтитул Знак2"/>
    <w:uiPriority w:val="99"/>
    <w:qFormat/>
    <w:locked/>
    <w:rsid w:val="006C0F9D"/>
    <w:rPr>
      <w:sz w:val="24"/>
    </w:rPr>
  </w:style>
  <w:style w:type="character" w:customStyle="1" w:styleId="2ffc">
    <w:name w:val="Текст выноски Знак2"/>
    <w:uiPriority w:val="99"/>
    <w:qFormat/>
    <w:locked/>
    <w:rsid w:val="006C0F9D"/>
    <w:rPr>
      <w:rFonts w:ascii="Tahoma" w:hAnsi="Tahoma"/>
      <w:color w:val="00000A"/>
      <w:sz w:val="16"/>
    </w:rPr>
  </w:style>
  <w:style w:type="character" w:customStyle="1" w:styleId="228">
    <w:name w:val="Основной текст 2 Знак2"/>
    <w:uiPriority w:val="99"/>
    <w:qFormat/>
    <w:locked/>
    <w:rsid w:val="006C0F9D"/>
    <w:rPr>
      <w:sz w:val="24"/>
    </w:rPr>
  </w:style>
  <w:style w:type="paragraph" w:customStyle="1" w:styleId="afffffffff4">
    <w:name w:val="Заглавие"/>
    <w:basedOn w:val="affffffffe"/>
    <w:uiPriority w:val="99"/>
    <w:qFormat/>
    <w:rsid w:val="006C0F9D"/>
    <w:pPr>
      <w:jc w:val="center"/>
    </w:pPr>
    <w:rPr>
      <w:sz w:val="20"/>
      <w:szCs w:val="20"/>
    </w:rPr>
  </w:style>
  <w:style w:type="table" w:customStyle="1" w:styleId="11fa">
    <w:name w:val="Сетка таблицы11"/>
    <w:uiPriority w:val="99"/>
    <w:rsid w:val="006C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1834">
    <w:name w:val="ft1834"/>
    <w:uiPriority w:val="99"/>
    <w:qFormat/>
    <w:rsid w:val="006C0F9D"/>
  </w:style>
  <w:style w:type="character" w:customStyle="1" w:styleId="ft1846">
    <w:name w:val="ft1846"/>
    <w:uiPriority w:val="99"/>
    <w:qFormat/>
    <w:rsid w:val="006C0F9D"/>
  </w:style>
  <w:style w:type="character" w:customStyle="1" w:styleId="ft1850">
    <w:name w:val="ft1850"/>
    <w:uiPriority w:val="99"/>
    <w:qFormat/>
    <w:rsid w:val="006C0F9D"/>
  </w:style>
  <w:style w:type="character" w:customStyle="1" w:styleId="ft1994">
    <w:name w:val="ft1994"/>
    <w:uiPriority w:val="99"/>
    <w:qFormat/>
    <w:rsid w:val="006C0F9D"/>
  </w:style>
  <w:style w:type="character" w:customStyle="1" w:styleId="ft2006">
    <w:name w:val="ft2006"/>
    <w:uiPriority w:val="99"/>
    <w:qFormat/>
    <w:rsid w:val="006C0F9D"/>
  </w:style>
  <w:style w:type="character" w:customStyle="1" w:styleId="ft2181">
    <w:name w:val="ft2181"/>
    <w:uiPriority w:val="99"/>
    <w:qFormat/>
    <w:rsid w:val="006C0F9D"/>
  </w:style>
  <w:style w:type="character" w:customStyle="1" w:styleId="ft2193">
    <w:name w:val="ft2193"/>
    <w:uiPriority w:val="99"/>
    <w:qFormat/>
    <w:rsid w:val="006C0F9D"/>
  </w:style>
  <w:style w:type="character" w:customStyle="1" w:styleId="ft2205">
    <w:name w:val="ft2205"/>
    <w:uiPriority w:val="99"/>
    <w:qFormat/>
    <w:rsid w:val="006C0F9D"/>
  </w:style>
  <w:style w:type="character" w:customStyle="1" w:styleId="ft2213">
    <w:name w:val="ft2213"/>
    <w:uiPriority w:val="99"/>
    <w:qFormat/>
    <w:rsid w:val="006C0F9D"/>
  </w:style>
  <w:style w:type="character" w:customStyle="1" w:styleId="editsection">
    <w:name w:val="editsection"/>
    <w:uiPriority w:val="99"/>
    <w:qFormat/>
    <w:rsid w:val="006C0F9D"/>
  </w:style>
  <w:style w:type="paragraph" w:customStyle="1" w:styleId="-10-11">
    <w:name w:val="А-10-11"/>
    <w:basedOn w:val="a2"/>
    <w:uiPriority w:val="99"/>
    <w:qFormat/>
    <w:rsid w:val="006C0F9D"/>
    <w:pPr>
      <w:widowControl/>
      <w:snapToGrid/>
      <w:spacing w:before="0" w:after="0" w:line="233" w:lineRule="exact"/>
      <w:ind w:firstLine="397"/>
      <w:jc w:val="both"/>
    </w:pPr>
    <w:rPr>
      <w:rFonts w:eastAsia="Times New Roman"/>
      <w:sz w:val="20"/>
    </w:rPr>
  </w:style>
  <w:style w:type="paragraph" w:customStyle="1" w:styleId="iauiueiiiaaiio">
    <w:name w:val="iau?iue ii i?aaiio"/>
    <w:basedOn w:val="a2"/>
    <w:uiPriority w:val="99"/>
    <w:qFormat/>
    <w:rsid w:val="006C0F9D"/>
    <w:pPr>
      <w:widowControl/>
      <w:overflowPunct w:val="0"/>
      <w:autoSpaceDE w:val="0"/>
      <w:autoSpaceDN w:val="0"/>
      <w:adjustRightInd w:val="0"/>
      <w:snapToGrid/>
      <w:spacing w:before="0" w:after="0"/>
      <w:jc w:val="right"/>
      <w:textAlignment w:val="baseline"/>
    </w:pPr>
    <w:rPr>
      <w:rFonts w:eastAsia="Times New Roman"/>
      <w:sz w:val="20"/>
    </w:rPr>
  </w:style>
  <w:style w:type="character" w:customStyle="1" w:styleId="f1">
    <w:name w:val="f1"/>
    <w:uiPriority w:val="99"/>
    <w:qFormat/>
    <w:rsid w:val="006C0F9D"/>
  </w:style>
  <w:style w:type="paragraph" w:customStyle="1" w:styleId="131">
    <w:name w:val="Стиль Стиль по ширине Междустр.интервал:  множитель 13 ин + полужир...1"/>
    <w:basedOn w:val="a2"/>
    <w:uiPriority w:val="99"/>
    <w:qFormat/>
    <w:rsid w:val="006C0F9D"/>
    <w:pPr>
      <w:widowControl/>
      <w:numPr>
        <w:numId w:val="7"/>
      </w:numPr>
      <w:tabs>
        <w:tab w:val="left" w:pos="680"/>
        <w:tab w:val="left" w:pos="851"/>
      </w:tabs>
      <w:snapToGrid/>
      <w:spacing w:before="0" w:after="0" w:line="312" w:lineRule="auto"/>
      <w:ind w:left="680" w:hanging="226"/>
    </w:pPr>
    <w:rPr>
      <w:rFonts w:eastAsia="Times New Roman"/>
      <w:bCs/>
      <w:i/>
    </w:rPr>
  </w:style>
  <w:style w:type="table" w:customStyle="1" w:styleId="12b">
    <w:name w:val="Сетка таблицы12"/>
    <w:uiPriority w:val="99"/>
    <w:rsid w:val="006C0F9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TimesNewRoman122">
    <w:name w:val="Стиль Заголовок 2 + Times New Roman 12 пт По левому краю"/>
    <w:basedOn w:val="20"/>
    <w:uiPriority w:val="99"/>
    <w:qFormat/>
    <w:rsid w:val="006C0F9D"/>
    <w:p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1TimesNewRoman12">
    <w:name w:val="Стиль Загол. 1 ур. + Times New Roman 12 пт"/>
    <w:basedOn w:val="a2"/>
    <w:uiPriority w:val="99"/>
    <w:qFormat/>
    <w:rsid w:val="006C0F9D"/>
    <w:pPr>
      <w:keepNext/>
      <w:widowControl/>
      <w:autoSpaceDE w:val="0"/>
      <w:autoSpaceDN w:val="0"/>
      <w:adjustRightInd w:val="0"/>
      <w:snapToGrid/>
      <w:spacing w:before="0" w:after="0" w:line="360" w:lineRule="auto"/>
      <w:jc w:val="center"/>
    </w:pPr>
    <w:rPr>
      <w:rFonts w:eastAsia="Times New Roman" w:cs="PragmaticaCTT"/>
      <w:b/>
      <w:bCs/>
      <w:caps/>
      <w:sz w:val="26"/>
    </w:rPr>
  </w:style>
  <w:style w:type="paragraph" w:customStyle="1" w:styleId="afffffffff5">
    <w:name w:val="НаКурсач"/>
    <w:basedOn w:val="a2"/>
    <w:uiPriority w:val="99"/>
    <w:qFormat/>
    <w:rsid w:val="006C0F9D"/>
    <w:pPr>
      <w:widowControl/>
      <w:snapToGrid/>
      <w:spacing w:before="0" w:after="0" w:line="312" w:lineRule="auto"/>
      <w:jc w:val="both"/>
    </w:pPr>
    <w:rPr>
      <w:rFonts w:eastAsia="Times New Roman"/>
      <w:sz w:val="28"/>
      <w:szCs w:val="24"/>
    </w:rPr>
  </w:style>
  <w:style w:type="character" w:customStyle="1" w:styleId="a11">
    <w:name w:val="a1"/>
    <w:uiPriority w:val="99"/>
    <w:qFormat/>
    <w:rsid w:val="006C0F9D"/>
  </w:style>
  <w:style w:type="character" w:customStyle="1" w:styleId="1113">
    <w:name w:val="Сильное выделение111"/>
    <w:uiPriority w:val="99"/>
    <w:qFormat/>
    <w:rsid w:val="006C0F9D"/>
    <w:rPr>
      <w:b/>
    </w:rPr>
  </w:style>
  <w:style w:type="paragraph" w:customStyle="1" w:styleId="HTML1a">
    <w:name w:val="Стандартный HTML1"/>
    <w:basedOn w:val="a2"/>
    <w:uiPriority w:val="99"/>
    <w:qFormat/>
    <w:rsid w:val="006C0F9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eastAsia="Times New Roman" w:hAnsi="Courier New" w:cs="Courier New"/>
      <w:kern w:val="1"/>
      <w:sz w:val="20"/>
      <w:lang w:eastAsia="hi-IN" w:bidi="hi-IN"/>
    </w:rPr>
  </w:style>
  <w:style w:type="character" w:customStyle="1" w:styleId="field-content">
    <w:name w:val="field-content"/>
    <w:uiPriority w:val="99"/>
    <w:qFormat/>
    <w:rsid w:val="006C0F9D"/>
  </w:style>
  <w:style w:type="character" w:customStyle="1" w:styleId="reference-text">
    <w:name w:val="reference-text"/>
    <w:uiPriority w:val="99"/>
    <w:qFormat/>
    <w:rsid w:val="006C0F9D"/>
  </w:style>
  <w:style w:type="paragraph" w:customStyle="1" w:styleId="snip1">
    <w:name w:val="snip1"/>
    <w:basedOn w:val="a2"/>
    <w:uiPriority w:val="99"/>
    <w:qFormat/>
    <w:rsid w:val="006C0F9D"/>
    <w:pPr>
      <w:widowControl/>
      <w:snapToGrid/>
      <w:spacing w:before="49" w:after="0" w:line="300" w:lineRule="atLeast"/>
    </w:pPr>
    <w:rPr>
      <w:rFonts w:eastAsia="Times New Roman"/>
      <w:color w:val="000000"/>
      <w:szCs w:val="24"/>
    </w:rPr>
  </w:style>
  <w:style w:type="paragraph" w:customStyle="1" w:styleId="Style74">
    <w:name w:val="Style74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274" w:lineRule="exact"/>
      <w:ind w:firstLine="293"/>
      <w:jc w:val="both"/>
    </w:pPr>
    <w:rPr>
      <w:rFonts w:eastAsia="Times New Roman"/>
      <w:szCs w:val="24"/>
    </w:rPr>
  </w:style>
  <w:style w:type="paragraph" w:customStyle="1" w:styleId="-1">
    <w:name w:val="Обычный-1"/>
    <w:basedOn w:val="a2"/>
    <w:uiPriority w:val="99"/>
    <w:qFormat/>
    <w:rsid w:val="006C0F9D"/>
    <w:pPr>
      <w:snapToGrid/>
      <w:spacing w:before="0" w:after="0" w:line="360" w:lineRule="auto"/>
      <w:ind w:firstLine="720"/>
      <w:jc w:val="both"/>
    </w:pPr>
    <w:rPr>
      <w:rFonts w:eastAsia="Times New Roman"/>
    </w:rPr>
  </w:style>
  <w:style w:type="paragraph" w:customStyle="1" w:styleId="normal5">
    <w:name w:val="normal5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c">
    <w:name w:val="Абзац списка Знак1"/>
    <w:link w:val="afffc"/>
    <w:uiPriority w:val="34"/>
    <w:qFormat/>
    <w:locked/>
    <w:rsid w:val="006C0F9D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2c">
    <w:name w:val="Обычный12"/>
    <w:uiPriority w:val="99"/>
    <w:qFormat/>
    <w:rsid w:val="006C0F9D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2">
    <w:name w:val="Знак Знак202"/>
    <w:uiPriority w:val="99"/>
    <w:qFormat/>
    <w:rsid w:val="006C0F9D"/>
    <w:rPr>
      <w:rFonts w:ascii="Arial" w:hAnsi="Arial"/>
      <w:sz w:val="22"/>
    </w:rPr>
  </w:style>
  <w:style w:type="paragraph" w:customStyle="1" w:styleId="3fc">
    <w:name w:val="Знак Знак Знак Знак Знак Знак3"/>
    <w:basedOn w:val="a2"/>
    <w:uiPriority w:val="99"/>
    <w:qFormat/>
    <w:rsid w:val="006C0F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42">
    <w:name w:val="Знак Знак74"/>
    <w:uiPriority w:val="99"/>
    <w:qFormat/>
    <w:rsid w:val="006C0F9D"/>
    <w:rPr>
      <w:sz w:val="16"/>
      <w:lang w:val="ru-RU" w:eastAsia="ru-RU"/>
    </w:rPr>
  </w:style>
  <w:style w:type="character" w:customStyle="1" w:styleId="1420">
    <w:name w:val="Знак Знак142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102">
    <w:name w:val="Знак Знак102"/>
    <w:uiPriority w:val="99"/>
    <w:qFormat/>
    <w:locked/>
    <w:rsid w:val="006C0F9D"/>
    <w:rPr>
      <w:sz w:val="16"/>
      <w:lang w:val="ru-RU" w:eastAsia="ru-RU"/>
    </w:rPr>
  </w:style>
  <w:style w:type="character" w:customStyle="1" w:styleId="6120">
    <w:name w:val="Знак Знак612"/>
    <w:uiPriority w:val="99"/>
    <w:qFormat/>
    <w:rsid w:val="006C0F9D"/>
    <w:rPr>
      <w:rFonts w:ascii="Arial" w:hAnsi="Arial"/>
      <w:b/>
      <w:i/>
      <w:sz w:val="28"/>
      <w:lang w:val="ru-RU" w:eastAsia="en-US"/>
    </w:rPr>
  </w:style>
  <w:style w:type="character" w:customStyle="1" w:styleId="1630">
    <w:name w:val="Знак Знак163"/>
    <w:uiPriority w:val="99"/>
    <w:qFormat/>
    <w:locked/>
    <w:rsid w:val="006C0F9D"/>
    <w:rPr>
      <w:b/>
      <w:caps/>
      <w:sz w:val="24"/>
      <w:lang w:val="ru-RU" w:eastAsia="ru-RU"/>
    </w:rPr>
  </w:style>
  <w:style w:type="character" w:customStyle="1" w:styleId="4b">
    <w:name w:val="Знак Знак Знак4"/>
    <w:uiPriority w:val="99"/>
    <w:qFormat/>
    <w:rsid w:val="006C0F9D"/>
    <w:rPr>
      <w:rFonts w:ascii="Times New Roman" w:hAnsi="Times New Roman"/>
      <w:b/>
      <w:caps/>
      <w:sz w:val="28"/>
    </w:rPr>
  </w:style>
  <w:style w:type="character" w:customStyle="1" w:styleId="252">
    <w:name w:val="Знак Знак252"/>
    <w:uiPriority w:val="99"/>
    <w:qFormat/>
    <w:rsid w:val="006C0F9D"/>
    <w:rPr>
      <w:rFonts w:ascii="Times New Roman" w:hAnsi="Times New Roman"/>
      <w:b/>
      <w:sz w:val="28"/>
    </w:rPr>
  </w:style>
  <w:style w:type="character" w:customStyle="1" w:styleId="2220">
    <w:name w:val="Знак Знак222"/>
    <w:uiPriority w:val="99"/>
    <w:qFormat/>
    <w:rsid w:val="006C0F9D"/>
    <w:rPr>
      <w:rFonts w:ascii="Times New Roman" w:hAnsi="Times New Roman"/>
      <w:sz w:val="24"/>
    </w:rPr>
  </w:style>
  <w:style w:type="character" w:customStyle="1" w:styleId="1920">
    <w:name w:val="Знак Знак192"/>
    <w:uiPriority w:val="99"/>
    <w:qFormat/>
    <w:rsid w:val="006C0F9D"/>
    <w:rPr>
      <w:rFonts w:ascii="Times New Roman" w:hAnsi="Times New Roman"/>
      <w:sz w:val="16"/>
      <w:lang w:eastAsia="ru-RU"/>
    </w:rPr>
  </w:style>
  <w:style w:type="character" w:customStyle="1" w:styleId="1820">
    <w:name w:val="Знак Знак182"/>
    <w:uiPriority w:val="99"/>
    <w:qFormat/>
    <w:rsid w:val="006C0F9D"/>
    <w:rPr>
      <w:rFonts w:ascii="Courier New" w:hAnsi="Courier New"/>
    </w:rPr>
  </w:style>
  <w:style w:type="character" w:customStyle="1" w:styleId="1720">
    <w:name w:val="Знак Знак172"/>
    <w:uiPriority w:val="99"/>
    <w:qFormat/>
    <w:rsid w:val="006C0F9D"/>
    <w:rPr>
      <w:rFonts w:ascii="Times New Roman" w:hAnsi="Times New Roman"/>
      <w:sz w:val="24"/>
    </w:rPr>
  </w:style>
  <w:style w:type="character" w:customStyle="1" w:styleId="1520">
    <w:name w:val="Знак Знак152"/>
    <w:uiPriority w:val="99"/>
    <w:qFormat/>
    <w:rsid w:val="006C0F9D"/>
    <w:rPr>
      <w:b/>
      <w:sz w:val="28"/>
    </w:rPr>
  </w:style>
  <w:style w:type="character" w:customStyle="1" w:styleId="4120">
    <w:name w:val="Знак Знак412"/>
    <w:uiPriority w:val="99"/>
    <w:qFormat/>
    <w:locked/>
    <w:rsid w:val="006C0F9D"/>
    <w:rPr>
      <w:rFonts w:ascii="Arial" w:hAnsi="Arial"/>
      <w:b/>
      <w:i/>
      <w:sz w:val="28"/>
      <w:lang w:val="ru-RU" w:eastAsia="en-US"/>
    </w:rPr>
  </w:style>
  <w:style w:type="character" w:customStyle="1" w:styleId="233">
    <w:name w:val="Знак Знак23 Знак3"/>
    <w:uiPriority w:val="99"/>
    <w:locked/>
    <w:rsid w:val="006C0F9D"/>
    <w:rPr>
      <w:rFonts w:ascii="Tahoma" w:hAnsi="Tahoma"/>
      <w:sz w:val="16"/>
    </w:rPr>
  </w:style>
  <w:style w:type="paragraph" w:customStyle="1" w:styleId="4c">
    <w:name w:val="Знак Знак Знак Знак Знак Знак Знак Знак Знак Знак Знак Знак Знак4"/>
    <w:basedOn w:val="a2"/>
    <w:uiPriority w:val="99"/>
    <w:qFormat/>
    <w:rsid w:val="006C0F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24">
    <w:name w:val="Знак32"/>
    <w:basedOn w:val="a2"/>
    <w:uiPriority w:val="99"/>
    <w:qFormat/>
    <w:rsid w:val="006C0F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20">
    <w:name w:val="Знак Знак532"/>
    <w:uiPriority w:val="99"/>
    <w:qFormat/>
    <w:locked/>
    <w:rsid w:val="006C0F9D"/>
    <w:rPr>
      <w:b/>
      <w:caps/>
      <w:sz w:val="24"/>
      <w:lang w:val="ru-RU" w:eastAsia="ru-RU"/>
    </w:rPr>
  </w:style>
  <w:style w:type="character" w:customStyle="1" w:styleId="2ffd">
    <w:name w:val="Без интервала Знак2"/>
    <w:uiPriority w:val="99"/>
    <w:qFormat/>
    <w:locked/>
    <w:rsid w:val="006C0F9D"/>
    <w:rPr>
      <w:sz w:val="24"/>
      <w:lang w:eastAsia="en-US"/>
    </w:rPr>
  </w:style>
  <w:style w:type="character" w:customStyle="1" w:styleId="1121">
    <w:name w:val="Знак1 Знак Знак12"/>
    <w:uiPriority w:val="99"/>
    <w:qFormat/>
    <w:locked/>
    <w:rsid w:val="006C0F9D"/>
    <w:rPr>
      <w:rFonts w:ascii="Times New Roman" w:hAnsi="Times New Roman"/>
      <w:sz w:val="24"/>
      <w:lang w:eastAsia="ru-RU"/>
    </w:rPr>
  </w:style>
  <w:style w:type="character" w:customStyle="1" w:styleId="462">
    <w:name w:val="Знак Знак462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482">
    <w:name w:val="Знак Знак482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442">
    <w:name w:val="Знак Знак442"/>
    <w:uiPriority w:val="99"/>
    <w:qFormat/>
    <w:locked/>
    <w:rsid w:val="006C0F9D"/>
    <w:rPr>
      <w:sz w:val="24"/>
    </w:rPr>
  </w:style>
  <w:style w:type="character" w:customStyle="1" w:styleId="5120">
    <w:name w:val="Знак Знак512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432">
    <w:name w:val="Знак Знак432"/>
    <w:uiPriority w:val="99"/>
    <w:qFormat/>
    <w:locked/>
    <w:rsid w:val="006C0F9D"/>
    <w:rPr>
      <w:color w:val="000000"/>
      <w:sz w:val="24"/>
      <w:lang w:eastAsia="ru-RU"/>
    </w:rPr>
  </w:style>
  <w:style w:type="character" w:customStyle="1" w:styleId="422">
    <w:name w:val="Знак Знак422"/>
    <w:uiPriority w:val="99"/>
    <w:qFormat/>
    <w:rsid w:val="006C0F9D"/>
    <w:rPr>
      <w:rFonts w:ascii="Times New Roman" w:hAnsi="Times New Roman"/>
      <w:sz w:val="16"/>
    </w:rPr>
  </w:style>
  <w:style w:type="character" w:customStyle="1" w:styleId="492">
    <w:name w:val="Знак Знак492"/>
    <w:uiPriority w:val="99"/>
    <w:qFormat/>
    <w:rsid w:val="006C0F9D"/>
    <w:rPr>
      <w:rFonts w:ascii="Times New Roman" w:hAnsi="Times New Roman"/>
      <w:b/>
      <w:caps/>
      <w:sz w:val="24"/>
      <w:lang w:eastAsia="ru-RU"/>
    </w:rPr>
  </w:style>
  <w:style w:type="character" w:customStyle="1" w:styleId="472">
    <w:name w:val="Знак Знак472"/>
    <w:uiPriority w:val="99"/>
    <w:qFormat/>
    <w:rsid w:val="006C0F9D"/>
    <w:rPr>
      <w:rFonts w:ascii="Times New Roman" w:hAnsi="Times New Roman"/>
      <w:b/>
      <w:sz w:val="27"/>
      <w:lang w:eastAsia="ru-RU"/>
    </w:rPr>
  </w:style>
  <w:style w:type="character" w:customStyle="1" w:styleId="452">
    <w:name w:val="Знак Знак452"/>
    <w:uiPriority w:val="99"/>
    <w:qFormat/>
    <w:rsid w:val="006C0F9D"/>
    <w:rPr>
      <w:rFonts w:ascii="Times New Roman" w:hAnsi="Times New Roman"/>
      <w:b/>
      <w:i/>
      <w:sz w:val="26"/>
      <w:lang w:eastAsia="ru-RU"/>
    </w:rPr>
  </w:style>
  <w:style w:type="character" w:customStyle="1" w:styleId="534">
    <w:name w:val="Знак5 Знак Знак3"/>
    <w:uiPriority w:val="99"/>
    <w:qFormat/>
    <w:locked/>
    <w:rsid w:val="006C0F9D"/>
    <w:rPr>
      <w:sz w:val="16"/>
    </w:rPr>
  </w:style>
  <w:style w:type="character" w:customStyle="1" w:styleId="502">
    <w:name w:val="Знак Знак502"/>
    <w:uiPriority w:val="99"/>
    <w:qFormat/>
    <w:locked/>
    <w:rsid w:val="006C0F9D"/>
    <w:rPr>
      <w:b/>
      <w:sz w:val="28"/>
      <w:lang w:val="ru-RU" w:eastAsia="ru-RU"/>
    </w:rPr>
  </w:style>
  <w:style w:type="character" w:customStyle="1" w:styleId="522">
    <w:name w:val="Знак Знак522"/>
    <w:uiPriority w:val="99"/>
    <w:qFormat/>
    <w:rsid w:val="006C0F9D"/>
    <w:rPr>
      <w:rFonts w:ascii="Arial" w:hAnsi="Arial"/>
      <w:b/>
      <w:i/>
      <w:sz w:val="28"/>
    </w:rPr>
  </w:style>
  <w:style w:type="character" w:customStyle="1" w:styleId="5121">
    <w:name w:val="Знак5 Знак Знак12"/>
    <w:uiPriority w:val="99"/>
    <w:qFormat/>
    <w:locked/>
    <w:rsid w:val="006C0F9D"/>
    <w:rPr>
      <w:sz w:val="16"/>
      <w:lang w:val="ru-RU" w:eastAsia="ru-RU"/>
    </w:rPr>
  </w:style>
  <w:style w:type="character" w:customStyle="1" w:styleId="621">
    <w:name w:val="Знак6 Знак Знак2"/>
    <w:uiPriority w:val="99"/>
    <w:qFormat/>
    <w:rsid w:val="006C0F9D"/>
    <w:rPr>
      <w:sz w:val="24"/>
      <w:lang w:val="ru-RU" w:eastAsia="ru-RU"/>
    </w:rPr>
  </w:style>
  <w:style w:type="character" w:customStyle="1" w:styleId="5210">
    <w:name w:val="Знак5 Знак21"/>
    <w:uiPriority w:val="99"/>
    <w:rsid w:val="006C0F9D"/>
    <w:rPr>
      <w:sz w:val="16"/>
    </w:rPr>
  </w:style>
  <w:style w:type="character" w:customStyle="1" w:styleId="UnresolvedMention">
    <w:name w:val="Unresolved Mention"/>
    <w:basedOn w:val="a3"/>
    <w:uiPriority w:val="99"/>
    <w:semiHidden/>
    <w:qFormat/>
    <w:rsid w:val="006C0F9D"/>
    <w:rPr>
      <w:rFonts w:cs="Times New Roman"/>
      <w:color w:val="605E5C"/>
      <w:shd w:val="clear" w:color="auto" w:fill="E1DFDD"/>
    </w:rPr>
  </w:style>
  <w:style w:type="character" w:customStyle="1" w:styleId="203">
    <w:name w:val="Знак Знак203"/>
    <w:uiPriority w:val="99"/>
    <w:qFormat/>
    <w:rsid w:val="006C0F9D"/>
    <w:rPr>
      <w:rFonts w:ascii="Arial" w:hAnsi="Arial"/>
      <w:sz w:val="22"/>
    </w:rPr>
  </w:style>
  <w:style w:type="paragraph" w:customStyle="1" w:styleId="4d">
    <w:name w:val="Знак Знак Знак Знак Знак Знак4"/>
    <w:basedOn w:val="a2"/>
    <w:uiPriority w:val="99"/>
    <w:qFormat/>
    <w:rsid w:val="006C0F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50">
    <w:name w:val="Знак Знак75"/>
    <w:uiPriority w:val="99"/>
    <w:rsid w:val="006C0F9D"/>
    <w:rPr>
      <w:sz w:val="16"/>
      <w:lang w:val="ru-RU" w:eastAsia="ru-RU"/>
    </w:rPr>
  </w:style>
  <w:style w:type="character" w:customStyle="1" w:styleId="1430">
    <w:name w:val="Знак Знак143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103">
    <w:name w:val="Знак Знак103"/>
    <w:uiPriority w:val="99"/>
    <w:qFormat/>
    <w:locked/>
    <w:rsid w:val="006C0F9D"/>
    <w:rPr>
      <w:sz w:val="16"/>
      <w:lang w:val="ru-RU" w:eastAsia="ru-RU"/>
    </w:rPr>
  </w:style>
  <w:style w:type="character" w:customStyle="1" w:styleId="6130">
    <w:name w:val="Знак Знак613"/>
    <w:uiPriority w:val="99"/>
    <w:qFormat/>
    <w:rsid w:val="006C0F9D"/>
    <w:rPr>
      <w:rFonts w:ascii="Arial" w:hAnsi="Arial"/>
      <w:b/>
      <w:i/>
      <w:sz w:val="28"/>
      <w:lang w:val="ru-RU" w:eastAsia="en-US"/>
    </w:rPr>
  </w:style>
  <w:style w:type="character" w:customStyle="1" w:styleId="164">
    <w:name w:val="Знак Знак164"/>
    <w:uiPriority w:val="99"/>
    <w:qFormat/>
    <w:locked/>
    <w:rsid w:val="006C0F9D"/>
    <w:rPr>
      <w:b/>
      <w:caps/>
      <w:sz w:val="24"/>
      <w:lang w:val="ru-RU" w:eastAsia="ru-RU"/>
    </w:rPr>
  </w:style>
  <w:style w:type="character" w:customStyle="1" w:styleId="5b">
    <w:name w:val="Знак Знак Знак5"/>
    <w:uiPriority w:val="99"/>
    <w:qFormat/>
    <w:rsid w:val="006C0F9D"/>
    <w:rPr>
      <w:rFonts w:ascii="Times New Roman" w:hAnsi="Times New Roman"/>
      <w:b/>
      <w:caps/>
      <w:sz w:val="28"/>
    </w:rPr>
  </w:style>
  <w:style w:type="character" w:customStyle="1" w:styleId="253">
    <w:name w:val="Знак Знак253"/>
    <w:uiPriority w:val="99"/>
    <w:qFormat/>
    <w:rsid w:val="006C0F9D"/>
    <w:rPr>
      <w:rFonts w:ascii="Times New Roman" w:hAnsi="Times New Roman"/>
      <w:b/>
      <w:sz w:val="28"/>
    </w:rPr>
  </w:style>
  <w:style w:type="character" w:customStyle="1" w:styleId="2230">
    <w:name w:val="Знак Знак223"/>
    <w:uiPriority w:val="99"/>
    <w:qFormat/>
    <w:rsid w:val="006C0F9D"/>
    <w:rPr>
      <w:rFonts w:ascii="Times New Roman" w:hAnsi="Times New Roman"/>
      <w:sz w:val="24"/>
    </w:rPr>
  </w:style>
  <w:style w:type="character" w:customStyle="1" w:styleId="193">
    <w:name w:val="Знак Знак193"/>
    <w:uiPriority w:val="99"/>
    <w:qFormat/>
    <w:rsid w:val="006C0F9D"/>
    <w:rPr>
      <w:rFonts w:ascii="Times New Roman" w:hAnsi="Times New Roman"/>
      <w:sz w:val="16"/>
      <w:lang w:eastAsia="ru-RU"/>
    </w:rPr>
  </w:style>
  <w:style w:type="character" w:customStyle="1" w:styleId="183">
    <w:name w:val="Знак Знак183"/>
    <w:uiPriority w:val="99"/>
    <w:qFormat/>
    <w:rsid w:val="006C0F9D"/>
    <w:rPr>
      <w:rFonts w:ascii="Courier New" w:hAnsi="Courier New"/>
    </w:rPr>
  </w:style>
  <w:style w:type="character" w:customStyle="1" w:styleId="173">
    <w:name w:val="Знак Знак173"/>
    <w:uiPriority w:val="99"/>
    <w:qFormat/>
    <w:rsid w:val="006C0F9D"/>
    <w:rPr>
      <w:rFonts w:ascii="Times New Roman" w:hAnsi="Times New Roman"/>
      <w:sz w:val="24"/>
    </w:rPr>
  </w:style>
  <w:style w:type="character" w:customStyle="1" w:styleId="153">
    <w:name w:val="Знак Знак153"/>
    <w:uiPriority w:val="99"/>
    <w:qFormat/>
    <w:rsid w:val="006C0F9D"/>
    <w:rPr>
      <w:b/>
      <w:sz w:val="28"/>
    </w:rPr>
  </w:style>
  <w:style w:type="character" w:customStyle="1" w:styleId="4130">
    <w:name w:val="Знак Знак413"/>
    <w:uiPriority w:val="99"/>
    <w:qFormat/>
    <w:locked/>
    <w:rsid w:val="006C0F9D"/>
    <w:rPr>
      <w:rFonts w:ascii="Arial" w:hAnsi="Arial"/>
      <w:b/>
      <w:i/>
      <w:sz w:val="28"/>
      <w:lang w:val="ru-RU" w:eastAsia="en-US"/>
    </w:rPr>
  </w:style>
  <w:style w:type="character" w:customStyle="1" w:styleId="234">
    <w:name w:val="Знак Знак23 Знак4"/>
    <w:uiPriority w:val="99"/>
    <w:qFormat/>
    <w:locked/>
    <w:rsid w:val="006C0F9D"/>
    <w:rPr>
      <w:rFonts w:ascii="Tahoma" w:hAnsi="Tahoma"/>
      <w:sz w:val="16"/>
    </w:rPr>
  </w:style>
  <w:style w:type="paragraph" w:customStyle="1" w:styleId="5c">
    <w:name w:val="Знак Знак Знак Знак Знак Знак Знак Знак Знак Знак Знак Знак Знак5"/>
    <w:basedOn w:val="a2"/>
    <w:uiPriority w:val="99"/>
    <w:qFormat/>
    <w:rsid w:val="006C0F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32">
    <w:name w:val="Знак33"/>
    <w:basedOn w:val="a2"/>
    <w:uiPriority w:val="99"/>
    <w:qFormat/>
    <w:rsid w:val="006C0F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30">
    <w:name w:val="Знак Знак533"/>
    <w:uiPriority w:val="99"/>
    <w:qFormat/>
    <w:locked/>
    <w:rsid w:val="006C0F9D"/>
    <w:rPr>
      <w:b/>
      <w:caps/>
      <w:sz w:val="24"/>
      <w:lang w:val="ru-RU" w:eastAsia="ru-RU"/>
    </w:rPr>
  </w:style>
  <w:style w:type="character" w:customStyle="1" w:styleId="3fd">
    <w:name w:val="Без интервала Знак3"/>
    <w:uiPriority w:val="99"/>
    <w:qFormat/>
    <w:locked/>
    <w:rsid w:val="006C0F9D"/>
    <w:rPr>
      <w:sz w:val="24"/>
      <w:lang w:eastAsia="en-US"/>
    </w:rPr>
  </w:style>
  <w:style w:type="character" w:customStyle="1" w:styleId="1131">
    <w:name w:val="Знак1 Знак Знак13"/>
    <w:uiPriority w:val="99"/>
    <w:qFormat/>
    <w:locked/>
    <w:rsid w:val="006C0F9D"/>
    <w:rPr>
      <w:rFonts w:ascii="Times New Roman" w:hAnsi="Times New Roman"/>
      <w:sz w:val="24"/>
      <w:lang w:eastAsia="ru-RU"/>
    </w:rPr>
  </w:style>
  <w:style w:type="character" w:customStyle="1" w:styleId="463">
    <w:name w:val="Знак Знак463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483">
    <w:name w:val="Знак Знак483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443">
    <w:name w:val="Знак Знак443"/>
    <w:uiPriority w:val="99"/>
    <w:qFormat/>
    <w:locked/>
    <w:rsid w:val="006C0F9D"/>
    <w:rPr>
      <w:sz w:val="24"/>
    </w:rPr>
  </w:style>
  <w:style w:type="character" w:customStyle="1" w:styleId="513">
    <w:name w:val="Знак Знак513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433">
    <w:name w:val="Знак Знак433"/>
    <w:uiPriority w:val="99"/>
    <w:qFormat/>
    <w:locked/>
    <w:rsid w:val="006C0F9D"/>
    <w:rPr>
      <w:color w:val="000000"/>
      <w:sz w:val="24"/>
      <w:lang w:eastAsia="ru-RU"/>
    </w:rPr>
  </w:style>
  <w:style w:type="character" w:customStyle="1" w:styleId="423">
    <w:name w:val="Знак Знак423"/>
    <w:uiPriority w:val="99"/>
    <w:qFormat/>
    <w:rsid w:val="006C0F9D"/>
    <w:rPr>
      <w:rFonts w:ascii="Times New Roman" w:hAnsi="Times New Roman"/>
      <w:sz w:val="16"/>
    </w:rPr>
  </w:style>
  <w:style w:type="character" w:customStyle="1" w:styleId="493">
    <w:name w:val="Знак Знак493"/>
    <w:uiPriority w:val="99"/>
    <w:qFormat/>
    <w:rsid w:val="006C0F9D"/>
    <w:rPr>
      <w:rFonts w:ascii="Times New Roman" w:hAnsi="Times New Roman"/>
      <w:b/>
      <w:caps/>
      <w:sz w:val="24"/>
      <w:lang w:eastAsia="ru-RU"/>
    </w:rPr>
  </w:style>
  <w:style w:type="character" w:customStyle="1" w:styleId="473">
    <w:name w:val="Знак Знак473"/>
    <w:uiPriority w:val="99"/>
    <w:qFormat/>
    <w:rsid w:val="006C0F9D"/>
    <w:rPr>
      <w:rFonts w:ascii="Times New Roman" w:hAnsi="Times New Roman"/>
      <w:b/>
      <w:sz w:val="27"/>
      <w:lang w:eastAsia="ru-RU"/>
    </w:rPr>
  </w:style>
  <w:style w:type="character" w:customStyle="1" w:styleId="453">
    <w:name w:val="Знак Знак453"/>
    <w:uiPriority w:val="99"/>
    <w:qFormat/>
    <w:rsid w:val="006C0F9D"/>
    <w:rPr>
      <w:rFonts w:ascii="Times New Roman" w:hAnsi="Times New Roman"/>
      <w:b/>
      <w:i/>
      <w:sz w:val="26"/>
      <w:lang w:eastAsia="ru-RU"/>
    </w:rPr>
  </w:style>
  <w:style w:type="character" w:customStyle="1" w:styleId="541">
    <w:name w:val="Знак5 Знак Знак4"/>
    <w:uiPriority w:val="99"/>
    <w:qFormat/>
    <w:locked/>
    <w:rsid w:val="006C0F9D"/>
    <w:rPr>
      <w:sz w:val="16"/>
    </w:rPr>
  </w:style>
  <w:style w:type="character" w:customStyle="1" w:styleId="503">
    <w:name w:val="Знак Знак503"/>
    <w:uiPriority w:val="99"/>
    <w:qFormat/>
    <w:locked/>
    <w:rsid w:val="006C0F9D"/>
    <w:rPr>
      <w:b/>
      <w:sz w:val="28"/>
      <w:lang w:val="ru-RU" w:eastAsia="ru-RU"/>
    </w:rPr>
  </w:style>
  <w:style w:type="character" w:customStyle="1" w:styleId="523">
    <w:name w:val="Знак Знак523"/>
    <w:uiPriority w:val="99"/>
    <w:qFormat/>
    <w:rsid w:val="006C0F9D"/>
    <w:rPr>
      <w:rFonts w:ascii="Arial" w:hAnsi="Arial"/>
      <w:b/>
      <w:i/>
      <w:sz w:val="28"/>
    </w:rPr>
  </w:style>
  <w:style w:type="character" w:customStyle="1" w:styleId="5130">
    <w:name w:val="Знак5 Знак Знак13"/>
    <w:uiPriority w:val="99"/>
    <w:qFormat/>
    <w:locked/>
    <w:rsid w:val="006C0F9D"/>
    <w:rPr>
      <w:sz w:val="16"/>
      <w:lang w:val="ru-RU" w:eastAsia="ru-RU"/>
    </w:rPr>
  </w:style>
  <w:style w:type="character" w:customStyle="1" w:styleId="631">
    <w:name w:val="Знак6 Знак Знак3"/>
    <w:uiPriority w:val="99"/>
    <w:qFormat/>
    <w:rsid w:val="006C0F9D"/>
    <w:rPr>
      <w:sz w:val="24"/>
      <w:lang w:val="ru-RU" w:eastAsia="ru-RU"/>
    </w:rPr>
  </w:style>
  <w:style w:type="paragraph" w:customStyle="1" w:styleId="5d">
    <w:name w:val="Знак Знак Знак Знак Знак Знак5"/>
    <w:basedOn w:val="a2"/>
    <w:uiPriority w:val="99"/>
    <w:qFormat/>
    <w:rsid w:val="006C0F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6">
    <w:name w:val="Знак Знак76"/>
    <w:uiPriority w:val="99"/>
    <w:qFormat/>
    <w:rsid w:val="006C0F9D"/>
    <w:rPr>
      <w:sz w:val="16"/>
      <w:lang w:val="ru-RU" w:eastAsia="ru-RU"/>
    </w:rPr>
  </w:style>
  <w:style w:type="character" w:customStyle="1" w:styleId="1440">
    <w:name w:val="Знак Знак144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104">
    <w:name w:val="Знак Знак104"/>
    <w:uiPriority w:val="99"/>
    <w:qFormat/>
    <w:locked/>
    <w:rsid w:val="006C0F9D"/>
    <w:rPr>
      <w:sz w:val="16"/>
      <w:lang w:val="ru-RU" w:eastAsia="ru-RU"/>
    </w:rPr>
  </w:style>
  <w:style w:type="character" w:customStyle="1" w:styleId="614">
    <w:name w:val="Знак Знак614"/>
    <w:uiPriority w:val="99"/>
    <w:qFormat/>
    <w:rsid w:val="006C0F9D"/>
    <w:rPr>
      <w:rFonts w:ascii="Arial" w:hAnsi="Arial"/>
      <w:b/>
      <w:i/>
      <w:sz w:val="28"/>
      <w:lang w:val="ru-RU" w:eastAsia="en-US"/>
    </w:rPr>
  </w:style>
  <w:style w:type="character" w:customStyle="1" w:styleId="165">
    <w:name w:val="Знак Знак165"/>
    <w:uiPriority w:val="99"/>
    <w:qFormat/>
    <w:locked/>
    <w:rsid w:val="006C0F9D"/>
    <w:rPr>
      <w:b/>
      <w:caps/>
      <w:sz w:val="24"/>
      <w:lang w:val="ru-RU" w:eastAsia="ru-RU"/>
    </w:rPr>
  </w:style>
  <w:style w:type="character" w:customStyle="1" w:styleId="6a">
    <w:name w:val="Знак Знак Знак6"/>
    <w:uiPriority w:val="99"/>
    <w:qFormat/>
    <w:rsid w:val="006C0F9D"/>
    <w:rPr>
      <w:rFonts w:ascii="Times New Roman" w:hAnsi="Times New Roman"/>
      <w:b/>
      <w:caps/>
      <w:sz w:val="28"/>
    </w:rPr>
  </w:style>
  <w:style w:type="character" w:customStyle="1" w:styleId="254">
    <w:name w:val="Знак Знак254"/>
    <w:uiPriority w:val="99"/>
    <w:qFormat/>
    <w:rsid w:val="006C0F9D"/>
    <w:rPr>
      <w:rFonts w:ascii="Times New Roman" w:hAnsi="Times New Roman"/>
      <w:b/>
      <w:sz w:val="28"/>
    </w:rPr>
  </w:style>
  <w:style w:type="character" w:customStyle="1" w:styleId="2240">
    <w:name w:val="Знак Знак224"/>
    <w:uiPriority w:val="99"/>
    <w:qFormat/>
    <w:rsid w:val="006C0F9D"/>
    <w:rPr>
      <w:rFonts w:ascii="Times New Roman" w:hAnsi="Times New Roman"/>
      <w:sz w:val="24"/>
    </w:rPr>
  </w:style>
  <w:style w:type="character" w:customStyle="1" w:styleId="204">
    <w:name w:val="Знак Знак204"/>
    <w:uiPriority w:val="99"/>
    <w:qFormat/>
    <w:rsid w:val="006C0F9D"/>
    <w:rPr>
      <w:rFonts w:ascii="Arial" w:hAnsi="Arial"/>
      <w:sz w:val="22"/>
    </w:rPr>
  </w:style>
  <w:style w:type="character" w:customStyle="1" w:styleId="194">
    <w:name w:val="Знак Знак194"/>
    <w:uiPriority w:val="99"/>
    <w:qFormat/>
    <w:rsid w:val="006C0F9D"/>
    <w:rPr>
      <w:rFonts w:ascii="Times New Roman" w:hAnsi="Times New Roman"/>
      <w:sz w:val="16"/>
      <w:lang w:eastAsia="ru-RU"/>
    </w:rPr>
  </w:style>
  <w:style w:type="character" w:customStyle="1" w:styleId="184">
    <w:name w:val="Знак Знак184"/>
    <w:uiPriority w:val="99"/>
    <w:qFormat/>
    <w:rsid w:val="006C0F9D"/>
    <w:rPr>
      <w:rFonts w:ascii="Courier New" w:hAnsi="Courier New"/>
    </w:rPr>
  </w:style>
  <w:style w:type="character" w:customStyle="1" w:styleId="174">
    <w:name w:val="Знак Знак174"/>
    <w:uiPriority w:val="99"/>
    <w:qFormat/>
    <w:rsid w:val="006C0F9D"/>
    <w:rPr>
      <w:rFonts w:ascii="Times New Roman" w:hAnsi="Times New Roman"/>
      <w:sz w:val="24"/>
    </w:rPr>
  </w:style>
  <w:style w:type="character" w:customStyle="1" w:styleId="154">
    <w:name w:val="Знак Знак154"/>
    <w:uiPriority w:val="99"/>
    <w:qFormat/>
    <w:rsid w:val="006C0F9D"/>
    <w:rPr>
      <w:b/>
      <w:sz w:val="28"/>
    </w:rPr>
  </w:style>
  <w:style w:type="character" w:customStyle="1" w:styleId="4140">
    <w:name w:val="Знак Знак414"/>
    <w:uiPriority w:val="99"/>
    <w:qFormat/>
    <w:locked/>
    <w:rsid w:val="006C0F9D"/>
    <w:rPr>
      <w:rFonts w:ascii="Arial" w:hAnsi="Arial"/>
      <w:b/>
      <w:i/>
      <w:sz w:val="28"/>
      <w:lang w:val="ru-RU" w:eastAsia="en-US"/>
    </w:rPr>
  </w:style>
  <w:style w:type="character" w:customStyle="1" w:styleId="235">
    <w:name w:val="Знак Знак23 Знак5"/>
    <w:uiPriority w:val="99"/>
    <w:qFormat/>
    <w:locked/>
    <w:rsid w:val="006C0F9D"/>
    <w:rPr>
      <w:rFonts w:ascii="Tahoma" w:hAnsi="Tahoma"/>
      <w:sz w:val="16"/>
    </w:rPr>
  </w:style>
  <w:style w:type="paragraph" w:customStyle="1" w:styleId="6b">
    <w:name w:val="Знак Знак Знак Знак Знак Знак Знак Знак Знак Знак Знак Знак Знак6"/>
    <w:basedOn w:val="a2"/>
    <w:uiPriority w:val="99"/>
    <w:qFormat/>
    <w:rsid w:val="006C0F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43">
    <w:name w:val="Знак34"/>
    <w:basedOn w:val="a2"/>
    <w:uiPriority w:val="99"/>
    <w:qFormat/>
    <w:rsid w:val="006C0F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40">
    <w:name w:val="Знак Знак534"/>
    <w:uiPriority w:val="99"/>
    <w:qFormat/>
    <w:locked/>
    <w:rsid w:val="006C0F9D"/>
    <w:rPr>
      <w:b/>
      <w:caps/>
      <w:sz w:val="24"/>
      <w:lang w:val="ru-RU" w:eastAsia="ru-RU"/>
    </w:rPr>
  </w:style>
  <w:style w:type="character" w:customStyle="1" w:styleId="4e">
    <w:name w:val="Без интервала Знак4"/>
    <w:uiPriority w:val="99"/>
    <w:qFormat/>
    <w:locked/>
    <w:rsid w:val="006C0F9D"/>
    <w:rPr>
      <w:sz w:val="24"/>
      <w:lang w:eastAsia="en-US"/>
    </w:rPr>
  </w:style>
  <w:style w:type="character" w:customStyle="1" w:styleId="1141">
    <w:name w:val="Знак1 Знак Знак14"/>
    <w:uiPriority w:val="99"/>
    <w:qFormat/>
    <w:locked/>
    <w:rsid w:val="006C0F9D"/>
    <w:rPr>
      <w:rFonts w:ascii="Times New Roman" w:hAnsi="Times New Roman"/>
      <w:sz w:val="24"/>
      <w:lang w:eastAsia="ru-RU"/>
    </w:rPr>
  </w:style>
  <w:style w:type="character" w:customStyle="1" w:styleId="464">
    <w:name w:val="Знак Знак464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484">
    <w:name w:val="Знак Знак484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444">
    <w:name w:val="Знак Знак444"/>
    <w:uiPriority w:val="99"/>
    <w:qFormat/>
    <w:locked/>
    <w:rsid w:val="006C0F9D"/>
    <w:rPr>
      <w:sz w:val="24"/>
    </w:rPr>
  </w:style>
  <w:style w:type="character" w:customStyle="1" w:styleId="514">
    <w:name w:val="Знак Знак514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434">
    <w:name w:val="Знак Знак434"/>
    <w:uiPriority w:val="99"/>
    <w:qFormat/>
    <w:locked/>
    <w:rsid w:val="006C0F9D"/>
    <w:rPr>
      <w:color w:val="000000"/>
      <w:sz w:val="24"/>
      <w:lang w:eastAsia="ru-RU"/>
    </w:rPr>
  </w:style>
  <w:style w:type="character" w:customStyle="1" w:styleId="424">
    <w:name w:val="Знак Знак424"/>
    <w:uiPriority w:val="99"/>
    <w:qFormat/>
    <w:rsid w:val="006C0F9D"/>
    <w:rPr>
      <w:rFonts w:ascii="Times New Roman" w:hAnsi="Times New Roman"/>
      <w:sz w:val="16"/>
    </w:rPr>
  </w:style>
  <w:style w:type="character" w:customStyle="1" w:styleId="494">
    <w:name w:val="Знак Знак494"/>
    <w:uiPriority w:val="99"/>
    <w:qFormat/>
    <w:rsid w:val="006C0F9D"/>
    <w:rPr>
      <w:rFonts w:ascii="Times New Roman" w:hAnsi="Times New Roman"/>
      <w:b/>
      <w:caps/>
      <w:sz w:val="24"/>
      <w:lang w:eastAsia="ru-RU"/>
    </w:rPr>
  </w:style>
  <w:style w:type="character" w:customStyle="1" w:styleId="474">
    <w:name w:val="Знак Знак474"/>
    <w:uiPriority w:val="99"/>
    <w:qFormat/>
    <w:rsid w:val="006C0F9D"/>
    <w:rPr>
      <w:rFonts w:ascii="Times New Roman" w:hAnsi="Times New Roman"/>
      <w:b/>
      <w:sz w:val="27"/>
      <w:lang w:eastAsia="ru-RU"/>
    </w:rPr>
  </w:style>
  <w:style w:type="character" w:customStyle="1" w:styleId="454">
    <w:name w:val="Знак Знак454"/>
    <w:uiPriority w:val="99"/>
    <w:qFormat/>
    <w:rsid w:val="006C0F9D"/>
    <w:rPr>
      <w:rFonts w:ascii="Times New Roman" w:hAnsi="Times New Roman"/>
      <w:b/>
      <w:i/>
      <w:sz w:val="26"/>
      <w:lang w:eastAsia="ru-RU"/>
    </w:rPr>
  </w:style>
  <w:style w:type="character" w:customStyle="1" w:styleId="551">
    <w:name w:val="Знак5 Знак Знак5"/>
    <w:uiPriority w:val="99"/>
    <w:qFormat/>
    <w:locked/>
    <w:rsid w:val="006C0F9D"/>
    <w:rPr>
      <w:sz w:val="16"/>
    </w:rPr>
  </w:style>
  <w:style w:type="character" w:customStyle="1" w:styleId="504">
    <w:name w:val="Знак Знак504"/>
    <w:uiPriority w:val="99"/>
    <w:qFormat/>
    <w:locked/>
    <w:rsid w:val="006C0F9D"/>
    <w:rPr>
      <w:b/>
      <w:sz w:val="28"/>
      <w:lang w:val="ru-RU" w:eastAsia="ru-RU"/>
    </w:rPr>
  </w:style>
  <w:style w:type="character" w:customStyle="1" w:styleId="524">
    <w:name w:val="Знак Знак524"/>
    <w:uiPriority w:val="99"/>
    <w:qFormat/>
    <w:rsid w:val="006C0F9D"/>
    <w:rPr>
      <w:rFonts w:ascii="Arial" w:hAnsi="Arial"/>
      <w:b/>
      <w:i/>
      <w:sz w:val="28"/>
    </w:rPr>
  </w:style>
  <w:style w:type="character" w:customStyle="1" w:styleId="5140">
    <w:name w:val="Знак5 Знак Знак14"/>
    <w:uiPriority w:val="99"/>
    <w:qFormat/>
    <w:locked/>
    <w:rsid w:val="006C0F9D"/>
    <w:rPr>
      <w:sz w:val="16"/>
      <w:lang w:val="ru-RU" w:eastAsia="ru-RU"/>
    </w:rPr>
  </w:style>
  <w:style w:type="character" w:customStyle="1" w:styleId="641">
    <w:name w:val="Знак6 Знак Знак4"/>
    <w:uiPriority w:val="99"/>
    <w:qFormat/>
    <w:rsid w:val="006C0F9D"/>
    <w:rPr>
      <w:sz w:val="24"/>
      <w:lang w:val="ru-RU" w:eastAsia="ru-RU"/>
    </w:rPr>
  </w:style>
  <w:style w:type="character" w:customStyle="1" w:styleId="205">
    <w:name w:val="Знак Знак205"/>
    <w:uiPriority w:val="99"/>
    <w:qFormat/>
    <w:rsid w:val="006C0F9D"/>
    <w:rPr>
      <w:rFonts w:ascii="Arial" w:hAnsi="Arial"/>
      <w:sz w:val="22"/>
    </w:rPr>
  </w:style>
  <w:style w:type="character" w:customStyle="1" w:styleId="206">
    <w:name w:val="Знак Знак206"/>
    <w:uiPriority w:val="99"/>
    <w:qFormat/>
    <w:rsid w:val="006C0F9D"/>
    <w:rPr>
      <w:rFonts w:ascii="Arial" w:hAnsi="Arial"/>
      <w:sz w:val="22"/>
    </w:rPr>
  </w:style>
  <w:style w:type="paragraph" w:customStyle="1" w:styleId="6c">
    <w:name w:val="Знак Знак Знак Знак Знак Знак6"/>
    <w:basedOn w:val="a2"/>
    <w:uiPriority w:val="99"/>
    <w:qFormat/>
    <w:rsid w:val="006C0F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4f">
    <w:name w:val="Основной текст Знак4"/>
    <w:uiPriority w:val="99"/>
    <w:qFormat/>
    <w:rsid w:val="006C0F9D"/>
    <w:rPr>
      <w:sz w:val="24"/>
    </w:rPr>
  </w:style>
  <w:style w:type="character" w:customStyle="1" w:styleId="77">
    <w:name w:val="Знак Знак77"/>
    <w:uiPriority w:val="99"/>
    <w:qFormat/>
    <w:rsid w:val="006C0F9D"/>
    <w:rPr>
      <w:sz w:val="16"/>
      <w:lang w:val="ru-RU" w:eastAsia="ru-RU"/>
    </w:rPr>
  </w:style>
  <w:style w:type="character" w:customStyle="1" w:styleId="1450">
    <w:name w:val="Знак Знак145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105">
    <w:name w:val="Знак Знак105"/>
    <w:uiPriority w:val="99"/>
    <w:qFormat/>
    <w:locked/>
    <w:rsid w:val="006C0F9D"/>
    <w:rPr>
      <w:sz w:val="16"/>
      <w:lang w:val="ru-RU" w:eastAsia="ru-RU"/>
    </w:rPr>
  </w:style>
  <w:style w:type="character" w:customStyle="1" w:styleId="615">
    <w:name w:val="Знак Знак615"/>
    <w:uiPriority w:val="99"/>
    <w:qFormat/>
    <w:rsid w:val="006C0F9D"/>
    <w:rPr>
      <w:rFonts w:ascii="Arial" w:hAnsi="Arial"/>
      <w:b/>
      <w:i/>
      <w:sz w:val="28"/>
      <w:lang w:val="ru-RU" w:eastAsia="en-US"/>
    </w:rPr>
  </w:style>
  <w:style w:type="character" w:customStyle="1" w:styleId="166">
    <w:name w:val="Знак Знак166"/>
    <w:uiPriority w:val="99"/>
    <w:qFormat/>
    <w:locked/>
    <w:rsid w:val="006C0F9D"/>
    <w:rPr>
      <w:b/>
      <w:caps/>
      <w:sz w:val="24"/>
      <w:lang w:val="ru-RU" w:eastAsia="ru-RU"/>
    </w:rPr>
  </w:style>
  <w:style w:type="character" w:customStyle="1" w:styleId="78">
    <w:name w:val="Знак Знак Знак7"/>
    <w:uiPriority w:val="99"/>
    <w:qFormat/>
    <w:rsid w:val="006C0F9D"/>
    <w:rPr>
      <w:rFonts w:ascii="Times New Roman" w:hAnsi="Times New Roman"/>
      <w:b/>
      <w:caps/>
      <w:sz w:val="28"/>
    </w:rPr>
  </w:style>
  <w:style w:type="character" w:customStyle="1" w:styleId="255">
    <w:name w:val="Знак Знак255"/>
    <w:uiPriority w:val="99"/>
    <w:qFormat/>
    <w:rsid w:val="006C0F9D"/>
    <w:rPr>
      <w:rFonts w:ascii="Times New Roman" w:hAnsi="Times New Roman"/>
      <w:b/>
      <w:sz w:val="28"/>
    </w:rPr>
  </w:style>
  <w:style w:type="character" w:customStyle="1" w:styleId="2250">
    <w:name w:val="Знак Знак225"/>
    <w:uiPriority w:val="99"/>
    <w:qFormat/>
    <w:rsid w:val="006C0F9D"/>
    <w:rPr>
      <w:rFonts w:ascii="Times New Roman" w:hAnsi="Times New Roman"/>
      <w:sz w:val="24"/>
    </w:rPr>
  </w:style>
  <w:style w:type="character" w:customStyle="1" w:styleId="195">
    <w:name w:val="Знак Знак195"/>
    <w:uiPriority w:val="99"/>
    <w:qFormat/>
    <w:rsid w:val="006C0F9D"/>
    <w:rPr>
      <w:rFonts w:ascii="Times New Roman" w:hAnsi="Times New Roman"/>
      <w:sz w:val="16"/>
      <w:lang w:eastAsia="ru-RU"/>
    </w:rPr>
  </w:style>
  <w:style w:type="character" w:customStyle="1" w:styleId="185">
    <w:name w:val="Знак Знак185"/>
    <w:uiPriority w:val="99"/>
    <w:qFormat/>
    <w:rsid w:val="006C0F9D"/>
    <w:rPr>
      <w:rFonts w:ascii="Courier New" w:hAnsi="Courier New"/>
    </w:rPr>
  </w:style>
  <w:style w:type="character" w:customStyle="1" w:styleId="175">
    <w:name w:val="Знак Знак175"/>
    <w:uiPriority w:val="99"/>
    <w:qFormat/>
    <w:rsid w:val="006C0F9D"/>
    <w:rPr>
      <w:rFonts w:ascii="Times New Roman" w:hAnsi="Times New Roman"/>
      <w:sz w:val="24"/>
    </w:rPr>
  </w:style>
  <w:style w:type="character" w:customStyle="1" w:styleId="155">
    <w:name w:val="Знак Знак155"/>
    <w:uiPriority w:val="99"/>
    <w:qFormat/>
    <w:rsid w:val="006C0F9D"/>
    <w:rPr>
      <w:b/>
      <w:sz w:val="28"/>
    </w:rPr>
  </w:style>
  <w:style w:type="character" w:customStyle="1" w:styleId="415">
    <w:name w:val="Знак Знак415"/>
    <w:uiPriority w:val="99"/>
    <w:qFormat/>
    <w:locked/>
    <w:rsid w:val="006C0F9D"/>
    <w:rPr>
      <w:rFonts w:ascii="Arial" w:hAnsi="Arial"/>
      <w:b/>
      <w:i/>
      <w:sz w:val="28"/>
      <w:lang w:val="ru-RU" w:eastAsia="en-US"/>
    </w:rPr>
  </w:style>
  <w:style w:type="character" w:customStyle="1" w:styleId="236">
    <w:name w:val="Знак Знак23 Знак6"/>
    <w:uiPriority w:val="99"/>
    <w:qFormat/>
    <w:locked/>
    <w:rsid w:val="006C0F9D"/>
    <w:rPr>
      <w:rFonts w:ascii="Tahoma" w:hAnsi="Tahoma"/>
      <w:sz w:val="16"/>
    </w:rPr>
  </w:style>
  <w:style w:type="paragraph" w:customStyle="1" w:styleId="79">
    <w:name w:val="Знак Знак Знак Знак Знак Знак Знак Знак Знак Знак Знак Знак Знак7"/>
    <w:basedOn w:val="a2"/>
    <w:uiPriority w:val="99"/>
    <w:qFormat/>
    <w:rsid w:val="006C0F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52">
    <w:name w:val="Знак35"/>
    <w:basedOn w:val="a2"/>
    <w:uiPriority w:val="99"/>
    <w:qFormat/>
    <w:rsid w:val="006C0F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5">
    <w:name w:val="Знак Знак535"/>
    <w:uiPriority w:val="99"/>
    <w:qFormat/>
    <w:locked/>
    <w:rsid w:val="006C0F9D"/>
    <w:rPr>
      <w:b/>
      <w:caps/>
      <w:sz w:val="24"/>
      <w:lang w:val="ru-RU" w:eastAsia="ru-RU"/>
    </w:rPr>
  </w:style>
  <w:style w:type="character" w:customStyle="1" w:styleId="5e">
    <w:name w:val="Без интервала Знак5"/>
    <w:uiPriority w:val="99"/>
    <w:qFormat/>
    <w:locked/>
    <w:rsid w:val="006C0F9D"/>
    <w:rPr>
      <w:sz w:val="24"/>
      <w:lang w:eastAsia="en-US"/>
    </w:rPr>
  </w:style>
  <w:style w:type="character" w:customStyle="1" w:styleId="1151">
    <w:name w:val="Знак1 Знак Знак15"/>
    <w:uiPriority w:val="99"/>
    <w:qFormat/>
    <w:locked/>
    <w:rsid w:val="006C0F9D"/>
    <w:rPr>
      <w:rFonts w:ascii="Times New Roman" w:hAnsi="Times New Roman"/>
      <w:sz w:val="24"/>
      <w:lang w:eastAsia="ru-RU"/>
    </w:rPr>
  </w:style>
  <w:style w:type="character" w:customStyle="1" w:styleId="465">
    <w:name w:val="Знак Знак465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485">
    <w:name w:val="Знак Знак485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445">
    <w:name w:val="Знак Знак445"/>
    <w:uiPriority w:val="99"/>
    <w:qFormat/>
    <w:locked/>
    <w:rsid w:val="006C0F9D"/>
    <w:rPr>
      <w:sz w:val="24"/>
    </w:rPr>
  </w:style>
  <w:style w:type="character" w:customStyle="1" w:styleId="515">
    <w:name w:val="Знак Знак515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435">
    <w:name w:val="Знак Знак435"/>
    <w:uiPriority w:val="99"/>
    <w:qFormat/>
    <w:locked/>
    <w:rsid w:val="006C0F9D"/>
    <w:rPr>
      <w:color w:val="000000"/>
      <w:sz w:val="24"/>
      <w:lang w:eastAsia="ru-RU"/>
    </w:rPr>
  </w:style>
  <w:style w:type="character" w:customStyle="1" w:styleId="425">
    <w:name w:val="Знак Знак425"/>
    <w:uiPriority w:val="99"/>
    <w:qFormat/>
    <w:rsid w:val="006C0F9D"/>
    <w:rPr>
      <w:rFonts w:ascii="Times New Roman" w:hAnsi="Times New Roman"/>
      <w:sz w:val="16"/>
    </w:rPr>
  </w:style>
  <w:style w:type="character" w:customStyle="1" w:styleId="495">
    <w:name w:val="Знак Знак495"/>
    <w:uiPriority w:val="99"/>
    <w:qFormat/>
    <w:rsid w:val="006C0F9D"/>
    <w:rPr>
      <w:rFonts w:ascii="Times New Roman" w:hAnsi="Times New Roman"/>
      <w:b/>
      <w:caps/>
      <w:sz w:val="24"/>
      <w:lang w:eastAsia="ru-RU"/>
    </w:rPr>
  </w:style>
  <w:style w:type="character" w:customStyle="1" w:styleId="475">
    <w:name w:val="Знак Знак475"/>
    <w:uiPriority w:val="99"/>
    <w:qFormat/>
    <w:rsid w:val="006C0F9D"/>
    <w:rPr>
      <w:rFonts w:ascii="Times New Roman" w:hAnsi="Times New Roman"/>
      <w:b/>
      <w:sz w:val="27"/>
      <w:lang w:eastAsia="ru-RU"/>
    </w:rPr>
  </w:style>
  <w:style w:type="character" w:customStyle="1" w:styleId="455">
    <w:name w:val="Знак Знак455"/>
    <w:uiPriority w:val="99"/>
    <w:qFormat/>
    <w:rsid w:val="006C0F9D"/>
    <w:rPr>
      <w:rFonts w:ascii="Times New Roman" w:hAnsi="Times New Roman"/>
      <w:b/>
      <w:i/>
      <w:sz w:val="26"/>
      <w:lang w:eastAsia="ru-RU"/>
    </w:rPr>
  </w:style>
  <w:style w:type="character" w:customStyle="1" w:styleId="561">
    <w:name w:val="Знак5 Знак Знак6"/>
    <w:uiPriority w:val="99"/>
    <w:qFormat/>
    <w:locked/>
    <w:rsid w:val="006C0F9D"/>
    <w:rPr>
      <w:sz w:val="16"/>
    </w:rPr>
  </w:style>
  <w:style w:type="character" w:customStyle="1" w:styleId="505">
    <w:name w:val="Знак Знак505"/>
    <w:uiPriority w:val="99"/>
    <w:qFormat/>
    <w:locked/>
    <w:rsid w:val="006C0F9D"/>
    <w:rPr>
      <w:b/>
      <w:sz w:val="28"/>
      <w:lang w:val="ru-RU" w:eastAsia="ru-RU"/>
    </w:rPr>
  </w:style>
  <w:style w:type="character" w:customStyle="1" w:styleId="525">
    <w:name w:val="Знак Знак525"/>
    <w:uiPriority w:val="99"/>
    <w:qFormat/>
    <w:rsid w:val="006C0F9D"/>
    <w:rPr>
      <w:rFonts w:ascii="Arial" w:hAnsi="Arial"/>
      <w:b/>
      <w:i/>
      <w:sz w:val="28"/>
    </w:rPr>
  </w:style>
  <w:style w:type="character" w:customStyle="1" w:styleId="5150">
    <w:name w:val="Знак5 Знак Знак15"/>
    <w:uiPriority w:val="99"/>
    <w:qFormat/>
    <w:locked/>
    <w:rsid w:val="006C0F9D"/>
    <w:rPr>
      <w:sz w:val="16"/>
      <w:lang w:val="ru-RU" w:eastAsia="ru-RU"/>
    </w:rPr>
  </w:style>
  <w:style w:type="character" w:customStyle="1" w:styleId="651">
    <w:name w:val="Знак6 Знак Знак5"/>
    <w:uiPriority w:val="99"/>
    <w:qFormat/>
    <w:rsid w:val="006C0F9D"/>
    <w:rPr>
      <w:sz w:val="24"/>
      <w:lang w:val="ru-RU" w:eastAsia="ru-RU"/>
    </w:rPr>
  </w:style>
  <w:style w:type="character" w:customStyle="1" w:styleId="207">
    <w:name w:val="Знак Знак207"/>
    <w:uiPriority w:val="99"/>
    <w:qFormat/>
    <w:rsid w:val="006C0F9D"/>
    <w:rPr>
      <w:rFonts w:ascii="Arial" w:hAnsi="Arial"/>
      <w:sz w:val="22"/>
    </w:rPr>
  </w:style>
  <w:style w:type="character" w:customStyle="1" w:styleId="208">
    <w:name w:val="Знак Знак208"/>
    <w:uiPriority w:val="99"/>
    <w:qFormat/>
    <w:rsid w:val="006C0F9D"/>
    <w:rPr>
      <w:rFonts w:ascii="Arial" w:hAnsi="Arial"/>
      <w:sz w:val="22"/>
    </w:rPr>
  </w:style>
  <w:style w:type="character" w:customStyle="1" w:styleId="209">
    <w:name w:val="Знак Знак209"/>
    <w:uiPriority w:val="99"/>
    <w:qFormat/>
    <w:rsid w:val="006C0F9D"/>
    <w:rPr>
      <w:rFonts w:ascii="Arial" w:hAnsi="Arial"/>
      <w:sz w:val="22"/>
    </w:rPr>
  </w:style>
  <w:style w:type="character" w:customStyle="1" w:styleId="616">
    <w:name w:val="Знак Знак616"/>
    <w:uiPriority w:val="99"/>
    <w:qFormat/>
    <w:rsid w:val="006C0F9D"/>
    <w:rPr>
      <w:rFonts w:ascii="Calibri" w:hAnsi="Calibri"/>
      <w:i/>
      <w:sz w:val="24"/>
    </w:rPr>
  </w:style>
  <w:style w:type="paragraph" w:customStyle="1" w:styleId="7a">
    <w:name w:val="Знак Знак Знак Знак Знак Знак7"/>
    <w:basedOn w:val="a2"/>
    <w:uiPriority w:val="99"/>
    <w:qFormat/>
    <w:rsid w:val="006C0F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37">
    <w:name w:val="Основной текст 2 Знак3"/>
    <w:uiPriority w:val="99"/>
    <w:qFormat/>
    <w:rsid w:val="006C0F9D"/>
    <w:rPr>
      <w:sz w:val="24"/>
    </w:rPr>
  </w:style>
  <w:style w:type="character" w:customStyle="1" w:styleId="780">
    <w:name w:val="Знак Знак78"/>
    <w:uiPriority w:val="99"/>
    <w:qFormat/>
    <w:rsid w:val="006C0F9D"/>
    <w:rPr>
      <w:sz w:val="16"/>
      <w:lang w:val="ru-RU" w:eastAsia="ru-RU"/>
    </w:rPr>
  </w:style>
  <w:style w:type="character" w:customStyle="1" w:styleId="1460">
    <w:name w:val="Знак Знак146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106">
    <w:name w:val="Знак Знак106"/>
    <w:uiPriority w:val="99"/>
    <w:qFormat/>
    <w:locked/>
    <w:rsid w:val="006C0F9D"/>
    <w:rPr>
      <w:sz w:val="16"/>
      <w:lang w:val="ru-RU" w:eastAsia="ru-RU"/>
    </w:rPr>
  </w:style>
  <w:style w:type="character" w:customStyle="1" w:styleId="167">
    <w:name w:val="Знак Знак167"/>
    <w:uiPriority w:val="99"/>
    <w:qFormat/>
    <w:locked/>
    <w:rsid w:val="006C0F9D"/>
    <w:rPr>
      <w:b/>
      <w:caps/>
      <w:sz w:val="24"/>
      <w:lang w:val="ru-RU" w:eastAsia="ru-RU"/>
    </w:rPr>
  </w:style>
  <w:style w:type="character" w:customStyle="1" w:styleId="83">
    <w:name w:val="Знак Знак Знак8"/>
    <w:uiPriority w:val="99"/>
    <w:qFormat/>
    <w:rsid w:val="006C0F9D"/>
    <w:rPr>
      <w:rFonts w:ascii="Times New Roman" w:hAnsi="Times New Roman"/>
      <w:b/>
      <w:caps/>
      <w:sz w:val="28"/>
    </w:rPr>
  </w:style>
  <w:style w:type="character" w:customStyle="1" w:styleId="256">
    <w:name w:val="Знак Знак256"/>
    <w:uiPriority w:val="99"/>
    <w:qFormat/>
    <w:rsid w:val="006C0F9D"/>
    <w:rPr>
      <w:rFonts w:ascii="Times New Roman" w:hAnsi="Times New Roman"/>
      <w:b/>
      <w:sz w:val="28"/>
    </w:rPr>
  </w:style>
  <w:style w:type="character" w:customStyle="1" w:styleId="2260">
    <w:name w:val="Знак Знак226"/>
    <w:uiPriority w:val="99"/>
    <w:qFormat/>
    <w:rsid w:val="006C0F9D"/>
    <w:rPr>
      <w:rFonts w:ascii="Times New Roman" w:hAnsi="Times New Roman"/>
      <w:sz w:val="24"/>
    </w:rPr>
  </w:style>
  <w:style w:type="character" w:customStyle="1" w:styleId="196">
    <w:name w:val="Знак Знак196"/>
    <w:uiPriority w:val="99"/>
    <w:qFormat/>
    <w:rsid w:val="006C0F9D"/>
    <w:rPr>
      <w:rFonts w:ascii="Times New Roman" w:hAnsi="Times New Roman"/>
      <w:sz w:val="16"/>
      <w:lang w:eastAsia="ru-RU"/>
    </w:rPr>
  </w:style>
  <w:style w:type="character" w:customStyle="1" w:styleId="186">
    <w:name w:val="Знак Знак186"/>
    <w:uiPriority w:val="99"/>
    <w:qFormat/>
    <w:rsid w:val="006C0F9D"/>
    <w:rPr>
      <w:rFonts w:ascii="Courier New" w:hAnsi="Courier New"/>
    </w:rPr>
  </w:style>
  <w:style w:type="character" w:customStyle="1" w:styleId="176">
    <w:name w:val="Знак Знак176"/>
    <w:uiPriority w:val="99"/>
    <w:qFormat/>
    <w:rsid w:val="006C0F9D"/>
    <w:rPr>
      <w:rFonts w:ascii="Times New Roman" w:hAnsi="Times New Roman"/>
      <w:sz w:val="24"/>
    </w:rPr>
  </w:style>
  <w:style w:type="character" w:customStyle="1" w:styleId="156">
    <w:name w:val="Знак Знак156"/>
    <w:uiPriority w:val="99"/>
    <w:qFormat/>
    <w:rsid w:val="006C0F9D"/>
    <w:rPr>
      <w:b/>
      <w:sz w:val="28"/>
    </w:rPr>
  </w:style>
  <w:style w:type="character" w:customStyle="1" w:styleId="416">
    <w:name w:val="Знак Знак416"/>
    <w:uiPriority w:val="99"/>
    <w:qFormat/>
    <w:locked/>
    <w:rsid w:val="006C0F9D"/>
    <w:rPr>
      <w:rFonts w:ascii="Arial" w:hAnsi="Arial"/>
      <w:b/>
      <w:i/>
      <w:sz w:val="28"/>
      <w:lang w:val="ru-RU" w:eastAsia="en-US"/>
    </w:rPr>
  </w:style>
  <w:style w:type="character" w:customStyle="1" w:styleId="2370">
    <w:name w:val="Знак Знак23 Знак7"/>
    <w:uiPriority w:val="99"/>
    <w:qFormat/>
    <w:locked/>
    <w:rsid w:val="006C0F9D"/>
    <w:rPr>
      <w:rFonts w:ascii="Tahoma" w:hAnsi="Tahoma"/>
      <w:sz w:val="16"/>
    </w:rPr>
  </w:style>
  <w:style w:type="paragraph" w:customStyle="1" w:styleId="84">
    <w:name w:val="Знак Знак Знак Знак Знак Знак Знак Знак Знак Знак Знак Знак Знак8"/>
    <w:basedOn w:val="a2"/>
    <w:uiPriority w:val="99"/>
    <w:qFormat/>
    <w:rsid w:val="006C0F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61">
    <w:name w:val="Знак36"/>
    <w:basedOn w:val="a2"/>
    <w:uiPriority w:val="99"/>
    <w:qFormat/>
    <w:rsid w:val="006C0F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6">
    <w:name w:val="Знак Знак536"/>
    <w:uiPriority w:val="99"/>
    <w:qFormat/>
    <w:locked/>
    <w:rsid w:val="006C0F9D"/>
    <w:rPr>
      <w:b/>
      <w:caps/>
      <w:sz w:val="24"/>
      <w:lang w:val="ru-RU" w:eastAsia="ru-RU"/>
    </w:rPr>
  </w:style>
  <w:style w:type="character" w:customStyle="1" w:styleId="64">
    <w:name w:val="Без интервала Знак6"/>
    <w:link w:val="affffff2"/>
    <w:uiPriority w:val="99"/>
    <w:qFormat/>
    <w:locked/>
    <w:rsid w:val="006C0F9D"/>
    <w:rPr>
      <w:rFonts w:ascii="Times New Roman" w:eastAsia="Calibri" w:hAnsi="Times New Roman" w:cs="Times New Roman"/>
      <w:lang w:eastAsia="ru-RU"/>
    </w:rPr>
  </w:style>
  <w:style w:type="character" w:customStyle="1" w:styleId="466">
    <w:name w:val="Знак Знак466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486">
    <w:name w:val="Знак Знак486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446">
    <w:name w:val="Знак Знак446"/>
    <w:uiPriority w:val="99"/>
    <w:qFormat/>
    <w:locked/>
    <w:rsid w:val="006C0F9D"/>
    <w:rPr>
      <w:sz w:val="24"/>
    </w:rPr>
  </w:style>
  <w:style w:type="character" w:customStyle="1" w:styleId="516">
    <w:name w:val="Знак Знак516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436">
    <w:name w:val="Знак Знак436"/>
    <w:uiPriority w:val="99"/>
    <w:qFormat/>
    <w:locked/>
    <w:rsid w:val="006C0F9D"/>
    <w:rPr>
      <w:color w:val="000000"/>
      <w:sz w:val="24"/>
      <w:lang w:eastAsia="ru-RU"/>
    </w:rPr>
  </w:style>
  <w:style w:type="character" w:customStyle="1" w:styleId="426">
    <w:name w:val="Знак Знак426"/>
    <w:uiPriority w:val="99"/>
    <w:qFormat/>
    <w:rsid w:val="006C0F9D"/>
    <w:rPr>
      <w:rFonts w:ascii="Times New Roman" w:hAnsi="Times New Roman"/>
      <w:sz w:val="16"/>
    </w:rPr>
  </w:style>
  <w:style w:type="character" w:customStyle="1" w:styleId="496">
    <w:name w:val="Знак Знак496"/>
    <w:uiPriority w:val="99"/>
    <w:qFormat/>
    <w:rsid w:val="006C0F9D"/>
    <w:rPr>
      <w:rFonts w:ascii="Times New Roman" w:hAnsi="Times New Roman"/>
      <w:b/>
      <w:caps/>
      <w:sz w:val="24"/>
      <w:lang w:eastAsia="ru-RU"/>
    </w:rPr>
  </w:style>
  <w:style w:type="character" w:customStyle="1" w:styleId="476">
    <w:name w:val="Знак Знак476"/>
    <w:uiPriority w:val="99"/>
    <w:qFormat/>
    <w:rsid w:val="006C0F9D"/>
    <w:rPr>
      <w:rFonts w:ascii="Times New Roman" w:hAnsi="Times New Roman"/>
      <w:b/>
      <w:sz w:val="27"/>
      <w:lang w:eastAsia="ru-RU"/>
    </w:rPr>
  </w:style>
  <w:style w:type="character" w:customStyle="1" w:styleId="456">
    <w:name w:val="Знак Знак456"/>
    <w:uiPriority w:val="99"/>
    <w:qFormat/>
    <w:rsid w:val="006C0F9D"/>
    <w:rPr>
      <w:rFonts w:ascii="Times New Roman" w:hAnsi="Times New Roman"/>
      <w:b/>
      <w:i/>
      <w:sz w:val="26"/>
      <w:lang w:eastAsia="ru-RU"/>
    </w:rPr>
  </w:style>
  <w:style w:type="character" w:customStyle="1" w:styleId="570">
    <w:name w:val="Знак5 Знак Знак7"/>
    <w:uiPriority w:val="99"/>
    <w:qFormat/>
    <w:locked/>
    <w:rsid w:val="006C0F9D"/>
    <w:rPr>
      <w:sz w:val="16"/>
    </w:rPr>
  </w:style>
  <w:style w:type="character" w:customStyle="1" w:styleId="506">
    <w:name w:val="Знак Знак506"/>
    <w:uiPriority w:val="99"/>
    <w:qFormat/>
    <w:locked/>
    <w:rsid w:val="006C0F9D"/>
    <w:rPr>
      <w:b/>
      <w:sz w:val="28"/>
      <w:lang w:val="ru-RU" w:eastAsia="ru-RU"/>
    </w:rPr>
  </w:style>
  <w:style w:type="character" w:customStyle="1" w:styleId="526">
    <w:name w:val="Знак Знак526"/>
    <w:uiPriority w:val="99"/>
    <w:qFormat/>
    <w:rsid w:val="006C0F9D"/>
    <w:rPr>
      <w:rFonts w:ascii="Arial" w:hAnsi="Arial"/>
      <w:b/>
      <w:i/>
      <w:sz w:val="28"/>
    </w:rPr>
  </w:style>
  <w:style w:type="character" w:customStyle="1" w:styleId="660">
    <w:name w:val="Знак6 Знак Знак6"/>
    <w:uiPriority w:val="99"/>
    <w:qFormat/>
    <w:rsid w:val="006C0F9D"/>
    <w:rPr>
      <w:sz w:val="24"/>
      <w:lang w:val="ru-RU" w:eastAsia="ru-RU"/>
    </w:rPr>
  </w:style>
  <w:style w:type="character" w:customStyle="1" w:styleId="402">
    <w:name w:val="Знак Знак40 Знак"/>
    <w:uiPriority w:val="99"/>
    <w:qFormat/>
    <w:locked/>
    <w:rsid w:val="006C0F9D"/>
    <w:rPr>
      <w:sz w:val="24"/>
      <w:lang w:val="ru-RU" w:eastAsia="ru-RU"/>
    </w:rPr>
  </w:style>
  <w:style w:type="character" w:customStyle="1" w:styleId="afffffffff6">
    <w:name w:val="Тело ИАК Знак"/>
    <w:link w:val="afffffffff7"/>
    <w:uiPriority w:val="99"/>
    <w:qFormat/>
    <w:locked/>
    <w:rsid w:val="006C0F9D"/>
    <w:rPr>
      <w:sz w:val="28"/>
    </w:rPr>
  </w:style>
  <w:style w:type="paragraph" w:customStyle="1" w:styleId="afffffffff7">
    <w:name w:val="Тело ИАК"/>
    <w:basedOn w:val="a2"/>
    <w:link w:val="afffffffff6"/>
    <w:uiPriority w:val="99"/>
    <w:qFormat/>
    <w:rsid w:val="006C0F9D"/>
    <w:pPr>
      <w:widowControl/>
      <w:snapToGrid/>
      <w:spacing w:before="0" w:after="0" w:line="288" w:lineRule="auto"/>
      <w:ind w:firstLine="72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ffffffff8">
    <w:name w:val="кадр"/>
    <w:basedOn w:val="a3"/>
    <w:uiPriority w:val="99"/>
    <w:qFormat/>
    <w:rsid w:val="006C0F9D"/>
    <w:rPr>
      <w:rFonts w:cs="Times New Roman"/>
    </w:rPr>
  </w:style>
  <w:style w:type="character" w:customStyle="1" w:styleId="16">
    <w:name w:val="Оглавление 1 Знак"/>
    <w:basedOn w:val="a3"/>
    <w:link w:val="15"/>
    <w:uiPriority w:val="99"/>
    <w:qFormat/>
    <w:locked/>
    <w:rsid w:val="006C0F9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6">
    <w:name w:val="Знак9"/>
    <w:basedOn w:val="a2"/>
    <w:uiPriority w:val="99"/>
    <w:qFormat/>
    <w:rsid w:val="006C0F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useradditionalinfo1">
    <w:name w:val="useradditionalinfo1"/>
    <w:basedOn w:val="a2"/>
    <w:uiPriority w:val="99"/>
    <w:qFormat/>
    <w:rsid w:val="006C0F9D"/>
    <w:pPr>
      <w:widowControl/>
      <w:pBdr>
        <w:top w:val="dotted" w:sz="4" w:space="3" w:color="CCCCCC"/>
      </w:pBdr>
      <w:snapToGrid/>
      <w:spacing w:after="0"/>
    </w:pPr>
    <w:rPr>
      <w:rFonts w:eastAsia="Times New Roman"/>
      <w:szCs w:val="24"/>
    </w:rPr>
  </w:style>
  <w:style w:type="paragraph" w:customStyle="1" w:styleId="0752">
    <w:name w:val="Стиль Нумерованный список + сверху: (одинарная Авто  075 пт лини...2"/>
    <w:basedOn w:val="afff"/>
    <w:uiPriority w:val="99"/>
    <w:qFormat/>
    <w:rsid w:val="006C0F9D"/>
    <w:pPr>
      <w:numPr>
        <w:numId w:val="8"/>
      </w:numPr>
      <w:tabs>
        <w:tab w:val="left" w:pos="851"/>
      </w:tabs>
      <w:ind w:hanging="511"/>
    </w:pPr>
    <w:rPr>
      <w:szCs w:val="20"/>
    </w:rPr>
  </w:style>
  <w:style w:type="paragraph" w:customStyle="1" w:styleId="0753">
    <w:name w:val="Стиль Нумерованный список + сверху: (одинарная Авто  075 пт лини...3"/>
    <w:basedOn w:val="afff"/>
    <w:uiPriority w:val="99"/>
    <w:qFormat/>
    <w:rsid w:val="006C0F9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4">
    <w:name w:val="Стиль Нумерованный список + сверху: (одинарная Авто  075 пт лини...4"/>
    <w:basedOn w:val="afff"/>
    <w:uiPriority w:val="99"/>
    <w:qFormat/>
    <w:rsid w:val="006C0F9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5">
    <w:name w:val="Стиль Нумерованный список + сверху: (одинарная Авто  075 пт лини...5"/>
    <w:basedOn w:val="afff"/>
    <w:uiPriority w:val="99"/>
    <w:qFormat/>
    <w:rsid w:val="006C0F9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8">
    <w:name w:val="Стиль Нумерованный список + сверху: (одинарная Авто  075 пт лини...8"/>
    <w:basedOn w:val="afff"/>
    <w:uiPriority w:val="99"/>
    <w:qFormat/>
    <w:rsid w:val="006C0F9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9">
    <w:name w:val="Стиль Нумерованный список + сверху: (одинарная Авто  075 пт лини...9"/>
    <w:basedOn w:val="afff"/>
    <w:uiPriority w:val="99"/>
    <w:qFormat/>
    <w:rsid w:val="006C0F9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0">
    <w:name w:val="Стиль Нумерованный список + сверху: (одинарная Авто  075 пт лини...10"/>
    <w:basedOn w:val="afff"/>
    <w:uiPriority w:val="99"/>
    <w:qFormat/>
    <w:rsid w:val="006C0F9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1">
    <w:name w:val="Стиль Нумерованный список + сверху: (одинарная Авто  075 пт лини...11"/>
    <w:basedOn w:val="afff"/>
    <w:uiPriority w:val="99"/>
    <w:qFormat/>
    <w:rsid w:val="006C0F9D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character" w:customStyle="1" w:styleId="7b">
    <w:name w:val="Основной текст (7)_"/>
    <w:basedOn w:val="a3"/>
    <w:uiPriority w:val="99"/>
    <w:qFormat/>
    <w:locked/>
    <w:rsid w:val="006C0F9D"/>
    <w:rPr>
      <w:rFonts w:cs="Times New Roman"/>
      <w:b/>
      <w:bCs/>
      <w:i/>
      <w:iCs/>
      <w:lang w:bidi="ar-SA"/>
    </w:rPr>
  </w:style>
  <w:style w:type="paragraph" w:customStyle="1" w:styleId="bloc">
    <w:name w:val="bloc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rdered">
    <w:name w:val="bordered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">
    <w:name w:val="fr-collapsible-toggl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collapsed">
    <w:name w:val="fr-collapsible-toggle-collapsed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group-toogle-all">
    <w:name w:val="fr-collapsible-group-toogle-all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 w:val="18"/>
      <w:szCs w:val="18"/>
    </w:rPr>
  </w:style>
  <w:style w:type="paragraph" w:customStyle="1" w:styleId="toogleboxnew">
    <w:name w:val="toogleboxnew"/>
    <w:basedOn w:val="a2"/>
    <w:uiPriority w:val="99"/>
    <w:qFormat/>
    <w:rsid w:val="006C0F9D"/>
    <w:pPr>
      <w:widowControl/>
      <w:pBdr>
        <w:top w:val="single" w:sz="6" w:space="2" w:color="AAAAAA"/>
        <w:left w:val="single" w:sz="6" w:space="2" w:color="AAAAAA"/>
        <w:bottom w:val="single" w:sz="6" w:space="0" w:color="AAAAAA"/>
        <w:right w:val="single" w:sz="6" w:space="2" w:color="AAAAAA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toogleboxnewtitle">
    <w:name w:val="toogleboxnew_title"/>
    <w:basedOn w:val="a2"/>
    <w:uiPriority w:val="99"/>
    <w:qFormat/>
    <w:rsid w:val="006C0F9D"/>
    <w:pPr>
      <w:widowControl/>
      <w:shd w:val="clear" w:color="auto" w:fill="EFEFE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">
    <w:name w:val="navboxnew"/>
    <w:basedOn w:val="a2"/>
    <w:uiPriority w:val="99"/>
    <w:qFormat/>
    <w:rsid w:val="006C0F9D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navbar">
    <w:name w:val="navboxnew_tnavbar"/>
    <w:basedOn w:val="a2"/>
    <w:uiPriority w:val="99"/>
    <w:qFormat/>
    <w:rsid w:val="006C0F9D"/>
    <w:pPr>
      <w:widowControl/>
      <w:snapToGrid/>
      <w:spacing w:beforeAutospacing="1" w:afterAutospacing="1"/>
      <w:ind w:left="-1200"/>
    </w:pPr>
    <w:rPr>
      <w:rFonts w:eastAsia="Times New Roman"/>
      <w:sz w:val="19"/>
      <w:szCs w:val="19"/>
    </w:rPr>
  </w:style>
  <w:style w:type="paragraph" w:customStyle="1" w:styleId="navboxnewoldie">
    <w:name w:val="navboxnew_oldie"/>
    <w:basedOn w:val="a2"/>
    <w:uiPriority w:val="99"/>
    <w:qFormat/>
    <w:rsid w:val="006C0F9D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table">
    <w:name w:val="mw-hiero-tabl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outer">
    <w:name w:val="mw-hiero-outer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box">
    <w:name w:val="mw-hiero-box"/>
    <w:basedOn w:val="a2"/>
    <w:uiPriority w:val="99"/>
    <w:qFormat/>
    <w:rsid w:val="006C0F9D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hidden">
    <w:name w:val="ui-helper-hidden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ui-helper-reset">
    <w:name w:val="ui-helper-reset"/>
    <w:basedOn w:val="a2"/>
    <w:uiPriority w:val="99"/>
    <w:qFormat/>
    <w:rsid w:val="006C0F9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helper-clearfix">
    <w:name w:val="ui-helper-clearfix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zfix">
    <w:name w:val="ui-helper-zfix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">
    <w:name w:val="ui-icon"/>
    <w:basedOn w:val="a2"/>
    <w:uiPriority w:val="99"/>
    <w:qFormat/>
    <w:rsid w:val="006C0F9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widget-overlay">
    <w:name w:val="ui-widget-overlay"/>
    <w:basedOn w:val="a2"/>
    <w:uiPriority w:val="99"/>
    <w:qFormat/>
    <w:rsid w:val="006C0F9D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">
    <w:name w:val="ui-widget"/>
    <w:basedOn w:val="a2"/>
    <w:uiPriority w:val="99"/>
    <w:qFormat/>
    <w:rsid w:val="006C0F9D"/>
    <w:pPr>
      <w:widowControl/>
      <w:snapToGrid/>
      <w:spacing w:beforeAutospacing="1" w:afterAutospacing="1"/>
    </w:pPr>
    <w:rPr>
      <w:rFonts w:ascii="Arial" w:eastAsia="Times New Roman" w:hAnsi="Arial" w:cs="Arial"/>
      <w:sz w:val="19"/>
      <w:szCs w:val="19"/>
    </w:rPr>
  </w:style>
  <w:style w:type="paragraph" w:customStyle="1" w:styleId="ui-widget-content">
    <w:name w:val="ui-widget-content"/>
    <w:basedOn w:val="a2"/>
    <w:uiPriority w:val="99"/>
    <w:qFormat/>
    <w:rsid w:val="006C0F9D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napToGrid/>
      <w:spacing w:beforeAutospacing="1" w:afterAutospacing="1"/>
    </w:pPr>
    <w:rPr>
      <w:rFonts w:eastAsia="Times New Roman"/>
      <w:color w:val="362B36"/>
      <w:szCs w:val="24"/>
    </w:rPr>
  </w:style>
  <w:style w:type="paragraph" w:customStyle="1" w:styleId="ui-widget-header">
    <w:name w:val="ui-widget-header"/>
    <w:basedOn w:val="a2"/>
    <w:uiPriority w:val="99"/>
    <w:qFormat/>
    <w:rsid w:val="006C0F9D"/>
    <w:pPr>
      <w:widowControl/>
      <w:pBdr>
        <w:bottom w:val="single" w:sz="6" w:space="0" w:color="BBBBBB"/>
      </w:pBdr>
      <w:shd w:val="clear" w:color="auto" w:fill="FFFFFF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state-default">
    <w:name w:val="ui-state-default"/>
    <w:basedOn w:val="a2"/>
    <w:uiPriority w:val="99"/>
    <w:qFormat/>
    <w:rsid w:val="006C0F9D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">
    <w:name w:val="ui-state-hover"/>
    <w:basedOn w:val="a2"/>
    <w:uiPriority w:val="99"/>
    <w:qFormat/>
    <w:rsid w:val="006C0F9D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">
    <w:name w:val="ui-state-focus"/>
    <w:basedOn w:val="a2"/>
    <w:uiPriority w:val="99"/>
    <w:qFormat/>
    <w:rsid w:val="006C0F9D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">
    <w:name w:val="ui-state-active"/>
    <w:basedOn w:val="a2"/>
    <w:uiPriority w:val="99"/>
    <w:qFormat/>
    <w:rsid w:val="006C0F9D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">
    <w:name w:val="ui-state-highlight"/>
    <w:basedOn w:val="a2"/>
    <w:uiPriority w:val="99"/>
    <w:qFormat/>
    <w:rsid w:val="006C0F9D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">
    <w:name w:val="ui-state-error"/>
    <w:basedOn w:val="a2"/>
    <w:uiPriority w:val="99"/>
    <w:qFormat/>
    <w:rsid w:val="006C0F9D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">
    <w:name w:val="ui-state-error-text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">
    <w:name w:val="ui-priority-primary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">
    <w:name w:val="ui-priority-secondary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">
    <w:name w:val="ui-state-disabled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shadow">
    <w:name w:val="ui-widget-shadow"/>
    <w:basedOn w:val="a2"/>
    <w:uiPriority w:val="99"/>
    <w:qFormat/>
    <w:rsid w:val="006C0F9D"/>
    <w:pPr>
      <w:widowControl/>
      <w:shd w:val="clear" w:color="auto" w:fill="000000"/>
      <w:snapToGrid/>
      <w:spacing w:before="0" w:after="0"/>
      <w:ind w:left="-105"/>
    </w:pPr>
    <w:rPr>
      <w:rFonts w:eastAsia="Times New Roman"/>
      <w:szCs w:val="24"/>
    </w:rPr>
  </w:style>
  <w:style w:type="paragraph" w:customStyle="1" w:styleId="ui-resizable-handle">
    <w:name w:val="ui-resizable-handl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ui-resizable-n">
    <w:name w:val="ui-resizable-n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">
    <w:name w:val="ui-resizable-s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e">
    <w:name w:val="ui-resizable-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w">
    <w:name w:val="ui-resizable-w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e">
    <w:name w:val="ui-resizable-s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w">
    <w:name w:val="ui-resizable-sw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w">
    <w:name w:val="ui-resizable-nw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e">
    <w:name w:val="ui-resizable-n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">
    <w:name w:val="ui-button"/>
    <w:basedOn w:val="a2"/>
    <w:uiPriority w:val="99"/>
    <w:qFormat/>
    <w:rsid w:val="006C0F9D"/>
    <w:pPr>
      <w:widowControl/>
      <w:snapToGrid/>
      <w:spacing w:beforeAutospacing="1" w:afterAutospacing="1"/>
      <w:ind w:right="24"/>
      <w:jc w:val="center"/>
    </w:pPr>
    <w:rPr>
      <w:rFonts w:eastAsia="Times New Roman"/>
      <w:szCs w:val="24"/>
    </w:rPr>
  </w:style>
  <w:style w:type="paragraph" w:customStyle="1" w:styleId="ui-button-icon-only">
    <w:name w:val="ui-button-icon-only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icons-only">
    <w:name w:val="ui-button-icons-only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set">
    <w:name w:val="ui-buttonset"/>
    <w:basedOn w:val="a2"/>
    <w:uiPriority w:val="99"/>
    <w:qFormat/>
    <w:rsid w:val="006C0F9D"/>
    <w:pPr>
      <w:widowControl/>
      <w:snapToGrid/>
      <w:spacing w:beforeAutospacing="1" w:afterAutospacing="1"/>
      <w:ind w:right="105"/>
    </w:pPr>
    <w:rPr>
      <w:rFonts w:eastAsia="Times New Roman"/>
      <w:szCs w:val="24"/>
    </w:rPr>
  </w:style>
  <w:style w:type="paragraph" w:customStyle="1" w:styleId="ui-dialog">
    <w:name w:val="ui-dialog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uggestions">
    <w:name w:val="suggestions"/>
    <w:basedOn w:val="a2"/>
    <w:uiPriority w:val="99"/>
    <w:qFormat/>
    <w:rsid w:val="006C0F9D"/>
    <w:pPr>
      <w:widowControl/>
      <w:snapToGrid/>
      <w:spacing w:before="0" w:after="0"/>
      <w:ind w:right="-15"/>
    </w:pPr>
    <w:rPr>
      <w:rFonts w:eastAsia="Times New Roman"/>
      <w:szCs w:val="24"/>
    </w:rPr>
  </w:style>
  <w:style w:type="paragraph" w:customStyle="1" w:styleId="suggestions-special">
    <w:name w:val="suggestions-special"/>
    <w:basedOn w:val="a2"/>
    <w:uiPriority w:val="99"/>
    <w:qFormat/>
    <w:rsid w:val="006C0F9D"/>
    <w:pPr>
      <w:widowControl/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napToGrid/>
      <w:spacing w:before="0" w:after="0" w:line="300" w:lineRule="atLeast"/>
    </w:pPr>
    <w:rPr>
      <w:rFonts w:eastAsia="Times New Roman"/>
      <w:vanish/>
      <w:szCs w:val="24"/>
    </w:rPr>
  </w:style>
  <w:style w:type="paragraph" w:customStyle="1" w:styleId="suggestions-results">
    <w:name w:val="suggestions-results"/>
    <w:basedOn w:val="a2"/>
    <w:uiPriority w:val="99"/>
    <w:qFormat/>
    <w:rsid w:val="006C0F9D"/>
    <w:pPr>
      <w:widowControl/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napToGrid/>
      <w:spacing w:before="0" w:after="0"/>
    </w:pPr>
    <w:rPr>
      <w:rFonts w:eastAsia="Times New Roman"/>
      <w:szCs w:val="24"/>
    </w:rPr>
  </w:style>
  <w:style w:type="paragraph" w:customStyle="1" w:styleId="suggestions-result">
    <w:name w:val="suggestions-result"/>
    <w:basedOn w:val="a2"/>
    <w:uiPriority w:val="99"/>
    <w:qFormat/>
    <w:rsid w:val="006C0F9D"/>
    <w:pPr>
      <w:widowControl/>
      <w:snapToGrid/>
      <w:spacing w:before="0" w:after="0" w:line="360" w:lineRule="atLeast"/>
    </w:pPr>
    <w:rPr>
      <w:rFonts w:eastAsia="Times New Roman"/>
      <w:color w:val="000000"/>
      <w:szCs w:val="24"/>
    </w:rPr>
  </w:style>
  <w:style w:type="paragraph" w:customStyle="1" w:styleId="suggestions-result-current">
    <w:name w:val="suggestions-result-current"/>
    <w:basedOn w:val="a2"/>
    <w:uiPriority w:val="99"/>
    <w:qFormat/>
    <w:rsid w:val="006C0F9D"/>
    <w:pPr>
      <w:widowControl/>
      <w:shd w:val="clear" w:color="auto" w:fill="4C59A6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autoellipsis-matched">
    <w:name w:val="autoellipsis-matched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mwembedplayer">
    <w:name w:val="mwembedplayer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oadingspinner">
    <w:name w:val="loadingspinner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imported-resource">
    <w:name w:val="mw-imported-resource"/>
    <w:basedOn w:val="a2"/>
    <w:uiPriority w:val="99"/>
    <w:qFormat/>
    <w:rsid w:val="006C0F9D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kaltura-icon">
    <w:name w:val="kaltura-icon"/>
    <w:basedOn w:val="a2"/>
    <w:uiPriority w:val="99"/>
    <w:qFormat/>
    <w:rsid w:val="006C0F9D"/>
    <w:pPr>
      <w:widowControl/>
      <w:snapToGrid/>
      <w:spacing w:before="30" w:afterAutospacing="1"/>
      <w:ind w:left="45"/>
    </w:pPr>
    <w:rPr>
      <w:rFonts w:eastAsia="Times New Roman"/>
      <w:szCs w:val="24"/>
    </w:rPr>
  </w:style>
  <w:style w:type="paragraph" w:customStyle="1" w:styleId="mw-fullscreen-overlay">
    <w:name w:val="mw-fullscreen-overlay"/>
    <w:basedOn w:val="a2"/>
    <w:uiPriority w:val="99"/>
    <w:qFormat/>
    <w:rsid w:val="006C0F9D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">
    <w:name w:val="play-btn-larg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container">
    <w:name w:val="carouselcontainer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videotitle">
    <w:name w:val="carouselvideotitl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b/>
      <w:bCs/>
      <w:color w:val="FFFFFF"/>
      <w:szCs w:val="24"/>
    </w:rPr>
  </w:style>
  <w:style w:type="paragraph" w:customStyle="1" w:styleId="carouselvideotitletext">
    <w:name w:val="carouselvideotitletext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titleduration">
    <w:name w:val="carouseltitleduration"/>
    <w:basedOn w:val="a2"/>
    <w:uiPriority w:val="99"/>
    <w:qFormat/>
    <w:rsid w:val="006C0F9D"/>
    <w:pPr>
      <w:widowControl/>
      <w:shd w:val="clear" w:color="auto" w:fill="5A5A5A"/>
      <w:snapToGrid/>
      <w:spacing w:beforeAutospacing="1" w:afterAutospacing="1"/>
    </w:pPr>
    <w:rPr>
      <w:rFonts w:eastAsia="Times New Roman"/>
      <w:color w:val="D9D9D9"/>
      <w:sz w:val="20"/>
    </w:rPr>
  </w:style>
  <w:style w:type="paragraph" w:customStyle="1" w:styleId="carouselimgtitle">
    <w:name w:val="carouselimgtitle"/>
    <w:basedOn w:val="a2"/>
    <w:uiPriority w:val="99"/>
    <w:qFormat/>
    <w:rsid w:val="006C0F9D"/>
    <w:pPr>
      <w:widowControl/>
      <w:snapToGrid/>
      <w:spacing w:beforeAutospacing="1" w:afterAutospacing="1"/>
      <w:jc w:val="center"/>
    </w:pPr>
    <w:rPr>
      <w:rFonts w:eastAsia="Times New Roman"/>
      <w:color w:val="FFFFFF"/>
      <w:szCs w:val="24"/>
    </w:rPr>
  </w:style>
  <w:style w:type="paragraph" w:customStyle="1" w:styleId="carouselimgduration">
    <w:name w:val="carouselimgduration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carouselprevbutton">
    <w:name w:val="carouselprevbutton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nextbutton">
    <w:name w:val="carouselnextbutton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container">
    <w:name w:val="alert-container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itle">
    <w:name w:val="alert-title"/>
    <w:basedOn w:val="a2"/>
    <w:uiPriority w:val="99"/>
    <w:qFormat/>
    <w:rsid w:val="006C0F9D"/>
    <w:pPr>
      <w:widowControl/>
      <w:pBdr>
        <w:bottom w:val="single" w:sz="6" w:space="4" w:color="D1D1D1"/>
      </w:pBdr>
      <w:shd w:val="clear" w:color="auto" w:fill="E6E6E6"/>
      <w:snapToGrid/>
      <w:spacing w:beforeAutospacing="1" w:afterAutospacing="1"/>
    </w:pPr>
    <w:rPr>
      <w:rFonts w:eastAsia="Times New Roman"/>
      <w:sz w:val="21"/>
      <w:szCs w:val="21"/>
    </w:rPr>
  </w:style>
  <w:style w:type="paragraph" w:customStyle="1" w:styleId="alert-message">
    <w:name w:val="alert-message"/>
    <w:basedOn w:val="a2"/>
    <w:uiPriority w:val="99"/>
    <w:qFormat/>
    <w:rsid w:val="006C0F9D"/>
    <w:pPr>
      <w:widowControl/>
      <w:snapToGrid/>
      <w:spacing w:beforeAutospacing="1" w:afterAutospacing="1"/>
      <w:jc w:val="center"/>
    </w:pPr>
    <w:rPr>
      <w:rFonts w:eastAsia="Times New Roman"/>
      <w:sz w:val="21"/>
      <w:szCs w:val="21"/>
    </w:rPr>
  </w:style>
  <w:style w:type="paragraph" w:customStyle="1" w:styleId="alert-buttons-container">
    <w:name w:val="alert-buttons-container"/>
    <w:basedOn w:val="a2"/>
    <w:uiPriority w:val="99"/>
    <w:qFormat/>
    <w:rsid w:val="006C0F9D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alert-button">
    <w:name w:val="alert-button"/>
    <w:basedOn w:val="a2"/>
    <w:uiPriority w:val="99"/>
    <w:qFormat/>
    <w:rsid w:val="006C0F9D"/>
    <w:pPr>
      <w:widowControl/>
      <w:shd w:val="clear" w:color="auto" w:fill="474747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plusminus-pos">
    <w:name w:val="mw-plusminus-pos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color w:val="00B000"/>
      <w:szCs w:val="24"/>
    </w:rPr>
  </w:style>
  <w:style w:type="paragraph" w:customStyle="1" w:styleId="mw-plusminus-neg">
    <w:name w:val="mw-plusminus-neg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color w:val="FF2050"/>
      <w:szCs w:val="24"/>
    </w:rPr>
  </w:style>
  <w:style w:type="paragraph" w:customStyle="1" w:styleId="mw-plusminus-null">
    <w:name w:val="mw-plusminus-null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color w:val="999999"/>
      <w:szCs w:val="24"/>
    </w:rPr>
  </w:style>
  <w:style w:type="paragraph" w:customStyle="1" w:styleId="mw-tag-markers">
    <w:name w:val="mw-tag-markers"/>
    <w:basedOn w:val="a2"/>
    <w:uiPriority w:val="99"/>
    <w:qFormat/>
    <w:rsid w:val="006C0F9D"/>
    <w:pPr>
      <w:widowControl/>
      <w:snapToGrid/>
      <w:spacing w:beforeAutospacing="1" w:afterAutospacing="1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history-size">
    <w:name w:val="history-siz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whatlinkshere-tools">
    <w:name w:val="mw-whatlinkshere-tools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italique">
    <w:name w:val="italiqu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nowrap">
    <w:name w:val="nowrap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coptions">
    <w:name w:val="rcoptions"/>
    <w:basedOn w:val="a2"/>
    <w:uiPriority w:val="99"/>
    <w:qFormat/>
    <w:rsid w:val="006C0F9D"/>
    <w:pPr>
      <w:widowControl/>
      <w:pBdr>
        <w:top w:val="single" w:sz="6" w:space="0" w:color="DDDDF7"/>
        <w:left w:val="single" w:sz="48" w:space="6" w:color="DDDDF7"/>
        <w:bottom w:val="single" w:sz="6" w:space="0" w:color="DDDDF7"/>
        <w:right w:val="single" w:sz="6" w:space="6" w:color="DDDDF7"/>
      </w:pBdr>
      <w:shd w:val="clear" w:color="auto" w:fill="FFFFFF"/>
      <w:snapToGrid/>
      <w:spacing w:before="0" w:after="30"/>
    </w:pPr>
    <w:rPr>
      <w:rFonts w:eastAsia="Times New Roman"/>
      <w:szCs w:val="24"/>
    </w:rPr>
  </w:style>
  <w:style w:type="paragraph" w:customStyle="1" w:styleId="printcssonly">
    <w:name w:val="printcssonly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fieldsetlike">
    <w:name w:val="fieldsetlike"/>
    <w:basedOn w:val="a2"/>
    <w:uiPriority w:val="99"/>
    <w:qFormat/>
    <w:rsid w:val="006C0F9D"/>
    <w:pPr>
      <w:widowControl/>
      <w:pBdr>
        <w:top w:val="single" w:sz="6" w:space="0" w:color="AAAAAA"/>
        <w:left w:val="single" w:sz="6" w:space="0" w:color="AAAAAA"/>
        <w:bottom w:val="single" w:sz="6" w:space="5" w:color="AAAAAA"/>
        <w:right w:val="single" w:sz="6" w:space="0" w:color="AAAAAA"/>
      </w:pBdr>
      <w:snapToGrid/>
      <w:spacing w:before="240" w:after="240"/>
      <w:jc w:val="center"/>
    </w:pPr>
    <w:rPr>
      <w:rFonts w:eastAsia="Times New Roman"/>
      <w:szCs w:val="24"/>
    </w:rPr>
  </w:style>
  <w:style w:type="paragraph" w:customStyle="1" w:styleId="homonymie">
    <w:name w:val="homonymie"/>
    <w:basedOn w:val="a2"/>
    <w:uiPriority w:val="99"/>
    <w:qFormat/>
    <w:rsid w:val="006C0F9D"/>
    <w:pPr>
      <w:widowControl/>
      <w:pBdr>
        <w:bottom w:val="single" w:sz="6" w:space="6" w:color="AAAAAA"/>
      </w:pBdr>
      <w:shd w:val="clear" w:color="auto" w:fill="FFFFFF"/>
      <w:snapToGrid/>
      <w:spacing w:before="0" w:after="120"/>
    </w:pPr>
    <w:rPr>
      <w:rFonts w:eastAsia="Times New Roman"/>
      <w:i/>
      <w:iCs/>
      <w:szCs w:val="24"/>
    </w:rPr>
  </w:style>
  <w:style w:type="paragraph" w:customStyle="1" w:styleId="indicateur-langue">
    <w:name w:val="indicateur-langue"/>
    <w:basedOn w:val="a2"/>
    <w:uiPriority w:val="99"/>
    <w:qFormat/>
    <w:rsid w:val="006C0F9D"/>
    <w:pPr>
      <w:widowControl/>
      <w:snapToGrid/>
      <w:spacing w:beforeAutospacing="1" w:afterAutospacing="1"/>
    </w:pPr>
    <w:rPr>
      <w:rFonts w:ascii="Courier New" w:eastAsia="Times New Roman" w:hAnsi="Courier New" w:cs="Courier New"/>
      <w:b/>
      <w:bCs/>
      <w:szCs w:val="24"/>
    </w:rPr>
  </w:style>
  <w:style w:type="paragraph" w:customStyle="1" w:styleId="romain">
    <w:name w:val="romain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mallCaps/>
      <w:szCs w:val="24"/>
    </w:rPr>
  </w:style>
  <w:style w:type="paragraph" w:customStyle="1" w:styleId="reference">
    <w:name w:val="referenc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exposant">
    <w:name w:val="exposant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magiclink-isbn">
    <w:name w:val="mw-magiclink-isbn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iblist">
    <w:name w:val="biblist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norme">
    <w:name w:val="wikinorm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bibtex">
    <w:name w:val="bibtex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bd">
    <w:name w:val="isbd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o690">
    <w:name w:val="iso690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specialbib">
    <w:name w:val="specialbib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citevirgule">
    <w:name w:val="cite_virgul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sans-fond">
    <w:name w:val="boite-sans-fond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grise">
    <w:name w:val="boite-grise"/>
    <w:basedOn w:val="a2"/>
    <w:uiPriority w:val="99"/>
    <w:qFormat/>
    <w:rsid w:val="006C0F9D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grave">
    <w:name w:val="bandeau-niveau-grave"/>
    <w:basedOn w:val="a2"/>
    <w:uiPriority w:val="99"/>
    <w:qFormat/>
    <w:rsid w:val="006C0F9D"/>
    <w:pPr>
      <w:widowControl/>
      <w:shd w:val="clear" w:color="auto" w:fill="FFCCCC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modere">
    <w:name w:val="bandeau-niveau-modere"/>
    <w:basedOn w:val="a2"/>
    <w:uiPriority w:val="99"/>
    <w:qFormat/>
    <w:rsid w:val="006C0F9D"/>
    <w:pPr>
      <w:widowControl/>
      <w:shd w:val="clear" w:color="auto" w:fill="FFEEDD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ebauche">
    <w:name w:val="bandeau-niveau-ebauche"/>
    <w:basedOn w:val="a2"/>
    <w:uiPriority w:val="99"/>
    <w:qFormat/>
    <w:rsid w:val="006C0F9D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information">
    <w:name w:val="bandeau-niveau-information"/>
    <w:basedOn w:val="a2"/>
    <w:uiPriority w:val="99"/>
    <w:qFormat/>
    <w:rsid w:val="006C0F9D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">
    <w:name w:val="bandeau"/>
    <w:basedOn w:val="a2"/>
    <w:uiPriority w:val="99"/>
    <w:qFormat/>
    <w:rsid w:val="006C0F9D"/>
    <w:pPr>
      <w:widowControl/>
      <w:pBdr>
        <w:top w:val="single" w:sz="6" w:space="2" w:color="auto"/>
        <w:left w:val="single" w:sz="48" w:space="8" w:color="auto"/>
        <w:bottom w:val="single" w:sz="6" w:space="2" w:color="auto"/>
        <w:right w:val="single" w:sz="6" w:space="8" w:color="auto"/>
      </w:pBdr>
      <w:snapToGrid/>
      <w:spacing w:before="120" w:after="180"/>
      <w:ind w:left="1224" w:right="1224"/>
    </w:pPr>
    <w:rPr>
      <w:rFonts w:eastAsia="Times New Roman"/>
      <w:szCs w:val="24"/>
    </w:rPr>
  </w:style>
  <w:style w:type="paragraph" w:customStyle="1" w:styleId="bandeau-icone">
    <w:name w:val="bandeau-icone"/>
    <w:basedOn w:val="a2"/>
    <w:uiPriority w:val="99"/>
    <w:qFormat/>
    <w:rsid w:val="006C0F9D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andeau-titre">
    <w:name w:val="bandeau-titre"/>
    <w:basedOn w:val="a2"/>
    <w:uiPriority w:val="99"/>
    <w:qFormat/>
    <w:rsid w:val="006C0F9D"/>
    <w:pPr>
      <w:widowControl/>
      <w:snapToGrid/>
      <w:spacing w:beforeAutospacing="1" w:after="120" w:line="336" w:lineRule="atLeast"/>
    </w:pPr>
    <w:rPr>
      <w:rFonts w:eastAsia="Times New Roman"/>
      <w:szCs w:val="24"/>
    </w:rPr>
  </w:style>
  <w:style w:type="paragraph" w:customStyle="1" w:styleId="bandeau-texte">
    <w:name w:val="bandeau-texte"/>
    <w:basedOn w:val="a2"/>
    <w:uiPriority w:val="99"/>
    <w:qFormat/>
    <w:rsid w:val="006C0F9D"/>
    <w:pPr>
      <w:widowControl/>
      <w:snapToGrid/>
      <w:spacing w:beforeAutospacing="1" w:afterAutospacing="1" w:line="288" w:lineRule="atLeast"/>
    </w:pPr>
    <w:rPr>
      <w:rFonts w:eastAsia="Times New Roman"/>
      <w:sz w:val="22"/>
      <w:szCs w:val="22"/>
    </w:rPr>
  </w:style>
  <w:style w:type="paragraph" w:customStyle="1" w:styleId="indentation">
    <w:name w:val="indentation"/>
    <w:basedOn w:val="a2"/>
    <w:uiPriority w:val="99"/>
    <w:qFormat/>
    <w:rsid w:val="006C0F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loupe">
    <w:name w:val="loupe"/>
    <w:basedOn w:val="a2"/>
    <w:uiPriority w:val="99"/>
    <w:qFormat/>
    <w:rsid w:val="006C0F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eneral">
    <w:name w:val="general"/>
    <w:basedOn w:val="a2"/>
    <w:uiPriority w:val="99"/>
    <w:qFormat/>
    <w:rsid w:val="006C0F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ccessibilite">
    <w:name w:val="accessibilite"/>
    <w:basedOn w:val="a2"/>
    <w:uiPriority w:val="99"/>
    <w:qFormat/>
    <w:rsid w:val="006C0F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or">
    <w:name w:val="etoile-or"/>
    <w:basedOn w:val="a2"/>
    <w:uiPriority w:val="99"/>
    <w:qFormat/>
    <w:rsid w:val="006C0F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argent">
    <w:name w:val="etoile-argent"/>
    <w:basedOn w:val="a2"/>
    <w:uiPriority w:val="99"/>
    <w:qFormat/>
    <w:rsid w:val="006C0F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ategorie">
    <w:name w:val="categorie"/>
    <w:basedOn w:val="a2"/>
    <w:uiPriority w:val="99"/>
    <w:qFormat/>
    <w:rsid w:val="006C0F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recyclage">
    <w:name w:val="recyclage"/>
    <w:basedOn w:val="a2"/>
    <w:uiPriority w:val="99"/>
    <w:qFormat/>
    <w:rsid w:val="006C0F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rchives">
    <w:name w:val="archives"/>
    <w:basedOn w:val="a2"/>
    <w:uiPriority w:val="99"/>
    <w:qFormat/>
    <w:rsid w:val="006C0F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nflit-edition">
    <w:name w:val="conflit-edition"/>
    <w:basedOn w:val="a2"/>
    <w:uiPriority w:val="99"/>
    <w:qFormat/>
    <w:rsid w:val="006C0F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ns">
    <w:name w:val="sons"/>
    <w:basedOn w:val="a2"/>
    <w:uiPriority w:val="99"/>
    <w:qFormat/>
    <w:rsid w:val="006C0F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videos">
    <w:name w:val="videos"/>
    <w:basedOn w:val="a2"/>
    <w:uiPriority w:val="99"/>
    <w:qFormat/>
    <w:rsid w:val="006C0F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omplet">
    <w:name w:val="incomplet"/>
    <w:basedOn w:val="a2"/>
    <w:uiPriority w:val="99"/>
    <w:qFormat/>
    <w:rsid w:val="006C0F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urces">
    <w:name w:val="sources"/>
    <w:basedOn w:val="a2"/>
    <w:uiPriority w:val="99"/>
    <w:qFormat/>
    <w:rsid w:val="006C0F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mportant">
    <w:name w:val="important"/>
    <w:basedOn w:val="a2"/>
    <w:uiPriority w:val="99"/>
    <w:qFormat/>
    <w:rsid w:val="006C0F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n-travaux">
    <w:name w:val="en-travaux"/>
    <w:basedOn w:val="a2"/>
    <w:uiPriority w:val="99"/>
    <w:qFormat/>
    <w:rsid w:val="006C0F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ubator">
    <w:name w:val="incubator"/>
    <w:basedOn w:val="a2"/>
    <w:uiPriority w:val="99"/>
    <w:qFormat/>
    <w:rsid w:val="006C0F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xtension">
    <w:name w:val="extension"/>
    <w:basedOn w:val="a2"/>
    <w:uiPriority w:val="99"/>
    <w:qFormat/>
    <w:rsid w:val="006C0F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pecies">
    <w:name w:val="wikispecies"/>
    <w:basedOn w:val="a2"/>
    <w:uiPriority w:val="99"/>
    <w:qFormat/>
    <w:rsid w:val="006C0F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metawiki">
    <w:name w:val="metawiki"/>
    <w:basedOn w:val="a2"/>
    <w:uiPriority w:val="99"/>
    <w:qFormat/>
    <w:rsid w:val="006C0F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ersity">
    <w:name w:val="wikiversity"/>
    <w:basedOn w:val="a2"/>
    <w:uiPriority w:val="99"/>
    <w:qFormat/>
    <w:rsid w:val="006C0F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pedia">
    <w:name w:val="wikipedia"/>
    <w:basedOn w:val="a2"/>
    <w:uiPriority w:val="99"/>
    <w:qFormat/>
    <w:rsid w:val="006C0F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books">
    <w:name w:val="wikibooks"/>
    <w:basedOn w:val="a2"/>
    <w:uiPriority w:val="99"/>
    <w:qFormat/>
    <w:rsid w:val="006C0F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news">
    <w:name w:val="wikinews"/>
    <w:basedOn w:val="a2"/>
    <w:uiPriority w:val="99"/>
    <w:qFormat/>
    <w:rsid w:val="006C0F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quote">
    <w:name w:val="wikiquote"/>
    <w:basedOn w:val="a2"/>
    <w:uiPriority w:val="99"/>
    <w:qFormat/>
    <w:rsid w:val="006C0F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ource">
    <w:name w:val="wikisource"/>
    <w:basedOn w:val="a2"/>
    <w:uiPriority w:val="99"/>
    <w:qFormat/>
    <w:rsid w:val="006C0F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mmons">
    <w:name w:val="commons"/>
    <w:basedOn w:val="a2"/>
    <w:uiPriority w:val="99"/>
    <w:qFormat/>
    <w:rsid w:val="006C0F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media">
    <w:name w:val="wikimedia"/>
    <w:basedOn w:val="a2"/>
    <w:uiPriority w:val="99"/>
    <w:qFormat/>
    <w:rsid w:val="006C0F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tionary">
    <w:name w:val="wiktionary"/>
    <w:basedOn w:val="a2"/>
    <w:uiPriority w:val="99"/>
    <w:qFormat/>
    <w:rsid w:val="006C0F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data">
    <w:name w:val="wikidata"/>
    <w:basedOn w:val="a2"/>
    <w:uiPriority w:val="99"/>
    <w:qFormat/>
    <w:rsid w:val="006C0F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oyage">
    <w:name w:val="wikivoyage"/>
    <w:basedOn w:val="a2"/>
    <w:uiPriority w:val="99"/>
    <w:qFormat/>
    <w:rsid w:val="006C0F9D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rosse-icone">
    <w:name w:val="grosse-icon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e">
    <w:name w:val="alerte"/>
    <w:basedOn w:val="a2"/>
    <w:uiPriority w:val="99"/>
    <w:qFormat/>
    <w:rsid w:val="006C0F9D"/>
    <w:pPr>
      <w:widowControl/>
      <w:shd w:val="clear" w:color="auto" w:fill="FFFFDD"/>
      <w:snapToGrid/>
      <w:spacing w:beforeAutospacing="1" w:after="96"/>
    </w:pPr>
    <w:rPr>
      <w:rFonts w:eastAsia="Times New Roman"/>
      <w:i/>
      <w:iCs/>
      <w:szCs w:val="24"/>
    </w:rPr>
  </w:style>
  <w:style w:type="paragraph" w:customStyle="1" w:styleId="grave">
    <w:name w:val="grave"/>
    <w:basedOn w:val="a2"/>
    <w:uiPriority w:val="99"/>
    <w:qFormat/>
    <w:rsid w:val="006C0F9D"/>
    <w:pPr>
      <w:widowControl/>
      <w:pBdr>
        <w:top w:val="single" w:sz="6" w:space="0" w:color="FF9966"/>
        <w:left w:val="single" w:sz="6" w:space="0" w:color="FF9966"/>
        <w:bottom w:val="single" w:sz="6" w:space="0" w:color="FF9966"/>
        <w:right w:val="single" w:sz="6" w:space="0" w:color="FF9966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messagebox">
    <w:name w:val="messagebox"/>
    <w:basedOn w:val="a2"/>
    <w:uiPriority w:val="99"/>
    <w:qFormat/>
    <w:rsid w:val="006C0F9D"/>
    <w:pPr>
      <w:widowControl/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napToGrid/>
      <w:spacing w:before="0" w:after="240"/>
      <w:jc w:val="both"/>
    </w:pPr>
    <w:rPr>
      <w:rFonts w:eastAsia="Times New Roman"/>
      <w:szCs w:val="24"/>
    </w:rPr>
  </w:style>
  <w:style w:type="paragraph" w:customStyle="1" w:styleId="vectorbox">
    <w:name w:val="vectorbox"/>
    <w:basedOn w:val="a2"/>
    <w:uiPriority w:val="99"/>
    <w:qFormat/>
    <w:rsid w:val="006C0F9D"/>
    <w:pPr>
      <w:widowControl/>
      <w:pBdr>
        <w:top w:val="single" w:sz="6" w:space="0" w:color="A7D7F9"/>
        <w:left w:val="single" w:sz="6" w:space="0" w:color="A7D7F9"/>
        <w:bottom w:val="single" w:sz="6" w:space="0" w:color="A7D7F9"/>
        <w:right w:val="single" w:sz="6" w:space="0" w:color="A7D7F9"/>
      </w:pBdr>
      <w:shd w:val="clear" w:color="auto" w:fill="F5FAFF"/>
      <w:snapToGrid/>
      <w:spacing w:before="0" w:after="240"/>
    </w:pPr>
    <w:rPr>
      <w:rFonts w:eastAsia="Times New Roman"/>
      <w:szCs w:val="24"/>
    </w:rPr>
  </w:style>
  <w:style w:type="paragraph" w:customStyle="1" w:styleId="bandeau-portail-element">
    <w:name w:val="bandeau-portail-element"/>
    <w:basedOn w:val="a2"/>
    <w:uiPriority w:val="99"/>
    <w:qFormat/>
    <w:rsid w:val="006C0F9D"/>
    <w:pPr>
      <w:widowControl/>
      <w:snapToGrid/>
      <w:spacing w:beforeAutospacing="1" w:afterAutospacing="1"/>
      <w:ind w:left="360" w:right="360"/>
    </w:pPr>
    <w:rPr>
      <w:rFonts w:eastAsia="Times New Roman"/>
      <w:szCs w:val="24"/>
    </w:rPr>
  </w:style>
  <w:style w:type="paragraph" w:customStyle="1" w:styleId="bandeau-portail-icone">
    <w:name w:val="bandeau-portail-icone"/>
    <w:basedOn w:val="a2"/>
    <w:uiPriority w:val="99"/>
    <w:qFormat/>
    <w:rsid w:val="006C0F9D"/>
    <w:pPr>
      <w:widowControl/>
      <w:snapToGrid/>
      <w:spacing w:beforeAutospacing="1" w:afterAutospacing="1"/>
      <w:ind w:right="120"/>
    </w:pPr>
    <w:rPr>
      <w:rFonts w:eastAsia="Times New Roman"/>
      <w:szCs w:val="24"/>
    </w:rPr>
  </w:style>
  <w:style w:type="paragraph" w:customStyle="1" w:styleId="bandeau-portail-texte">
    <w:name w:val="bandeau-portail-text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exemple">
    <w:name w:val="exemple"/>
    <w:basedOn w:val="a2"/>
    <w:uiPriority w:val="99"/>
    <w:qFormat/>
    <w:rsid w:val="006C0F9D"/>
    <w:pPr>
      <w:widowControl/>
      <w:pBdr>
        <w:top w:val="dashed" w:sz="6" w:space="6" w:color="ADD8E6"/>
        <w:left w:val="dashed" w:sz="6" w:space="6" w:color="ADD8E6"/>
        <w:bottom w:val="dashed" w:sz="6" w:space="6" w:color="ADD8E6"/>
        <w:right w:val="dashed" w:sz="6" w:space="6" w:color="ADD8E6"/>
      </w:pBdr>
      <w:shd w:val="clear" w:color="auto" w:fill="FFFFFF"/>
      <w:snapToGrid/>
      <w:spacing w:before="120" w:after="120"/>
      <w:ind w:left="120" w:right="120"/>
    </w:pPr>
    <w:rPr>
      <w:rFonts w:eastAsia="Times New Roman"/>
      <w:szCs w:val="24"/>
    </w:rPr>
  </w:style>
  <w:style w:type="paragraph" w:customStyle="1" w:styleId="avanceboite">
    <w:name w:val="avance_boite"/>
    <w:basedOn w:val="a2"/>
    <w:uiPriority w:val="99"/>
    <w:qFormat/>
    <w:rsid w:val="006C0F9D"/>
    <w:pPr>
      <w:widowControl/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D3D3D3"/>
      <w:snapToGrid/>
      <w:spacing w:before="0" w:after="0"/>
    </w:pPr>
    <w:rPr>
      <w:rFonts w:eastAsia="Times New Roman"/>
      <w:szCs w:val="24"/>
    </w:rPr>
  </w:style>
  <w:style w:type="paragraph" w:customStyle="1" w:styleId="avancebarre">
    <w:name w:val="avance_barre"/>
    <w:basedOn w:val="a2"/>
    <w:uiPriority w:val="99"/>
    <w:qFormat/>
    <w:rsid w:val="006C0F9D"/>
    <w:pPr>
      <w:widowControl/>
      <w:shd w:val="clear" w:color="auto" w:fill="A0A0FF"/>
      <w:snapToGrid/>
      <w:spacing w:before="0" w:after="0"/>
    </w:pPr>
    <w:rPr>
      <w:rFonts w:eastAsia="Times New Roman"/>
      <w:szCs w:val="24"/>
    </w:rPr>
  </w:style>
  <w:style w:type="paragraph" w:customStyle="1" w:styleId="avancetexte">
    <w:name w:val="avance_texte"/>
    <w:basedOn w:val="a2"/>
    <w:uiPriority w:val="99"/>
    <w:qFormat/>
    <w:rsid w:val="006C0F9D"/>
    <w:pPr>
      <w:widowControl/>
      <w:snapToGrid/>
      <w:spacing w:before="0" w:after="0" w:line="240" w:lineRule="atLeast"/>
      <w:jc w:val="center"/>
    </w:pPr>
    <w:rPr>
      <w:rFonts w:eastAsia="Times New Roman"/>
      <w:sz w:val="21"/>
      <w:szCs w:val="21"/>
    </w:rPr>
  </w:style>
  <w:style w:type="paragraph" w:customStyle="1" w:styleId="mw-lag-warn-normal">
    <w:name w:val="mw-lag-warn-normal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mw-alerte">
    <w:name w:val="mw-alerte"/>
    <w:basedOn w:val="a2"/>
    <w:uiPriority w:val="99"/>
    <w:qFormat/>
    <w:rsid w:val="006C0F9D"/>
    <w:pPr>
      <w:widowControl/>
      <w:pBdr>
        <w:top w:val="single" w:sz="12" w:space="0" w:color="FF8C00"/>
        <w:left w:val="single" w:sz="12" w:space="0" w:color="FF8C00"/>
        <w:bottom w:val="single" w:sz="12" w:space="0" w:color="FF8C00"/>
        <w:right w:val="single" w:sz="12" w:space="0" w:color="FF8C00"/>
      </w:pBdr>
      <w:shd w:val="clear" w:color="auto" w:fill="FAEBD7"/>
      <w:snapToGrid/>
      <w:spacing w:beforeAutospacing="1" w:afterAutospacing="1"/>
    </w:pPr>
    <w:rPr>
      <w:rFonts w:eastAsia="Times New Roman"/>
      <w:szCs w:val="24"/>
    </w:rPr>
  </w:style>
  <w:style w:type="paragraph" w:customStyle="1" w:styleId="mw-toolbox">
    <w:name w:val="mw-toolbox"/>
    <w:basedOn w:val="a2"/>
    <w:uiPriority w:val="99"/>
    <w:qFormat/>
    <w:rsid w:val="006C0F9D"/>
    <w:pPr>
      <w:widowControl/>
      <w:pBdr>
        <w:top w:val="single" w:sz="6" w:space="3" w:color="B8B8B8"/>
        <w:left w:val="single" w:sz="6" w:space="12" w:color="B8B8B8"/>
        <w:bottom w:val="single" w:sz="6" w:space="3" w:color="B8B8B8"/>
        <w:right w:val="single" w:sz="6" w:space="12" w:color="B8B8B8"/>
      </w:pBdr>
      <w:shd w:val="clear" w:color="auto" w:fill="F8F8F8"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toggle">
    <w:name w:val="navboxtoggl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toggle">
    <w:name w:val="navtoggl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alternance">
    <w:name w:val="alternanc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ternance2">
    <w:name w:val="alternance2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">
    <w:name w:val="infobox"/>
    <w:basedOn w:val="a2"/>
    <w:uiPriority w:val="99"/>
    <w:qFormat/>
    <w:rsid w:val="006C0F9D"/>
    <w:pPr>
      <w:widowControl/>
      <w:shd w:val="clear" w:color="auto" w:fill="EEEEEE"/>
      <w:snapToGrid/>
      <w:spacing w:before="0" w:after="120"/>
      <w:ind w:left="240"/>
    </w:pPr>
    <w:rPr>
      <w:rFonts w:eastAsia="Times New Roman"/>
      <w:color w:val="000000"/>
      <w:sz w:val="23"/>
      <w:szCs w:val="23"/>
    </w:rPr>
  </w:style>
  <w:style w:type="paragraph" w:customStyle="1" w:styleId="globegris">
    <w:name w:val="globegris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ssistant">
    <w:name w:val="assistant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eadergris">
    <w:name w:val="headergris"/>
    <w:basedOn w:val="a2"/>
    <w:uiPriority w:val="99"/>
    <w:qFormat/>
    <w:rsid w:val="006C0F9D"/>
    <w:pPr>
      <w:widowControl/>
      <w:pBdr>
        <w:top w:val="single" w:sz="6" w:space="2" w:color="A3B0BF"/>
        <w:left w:val="single" w:sz="6" w:space="5" w:color="A3B0BF"/>
        <w:bottom w:val="single" w:sz="6" w:space="2" w:color="A3B0BF"/>
        <w:right w:val="single" w:sz="6" w:space="5" w:color="A3B0BF"/>
      </w:pBdr>
      <w:shd w:val="clear" w:color="auto" w:fill="F0F0F0"/>
      <w:snapToGrid/>
      <w:spacing w:before="0" w:after="0"/>
    </w:pPr>
    <w:rPr>
      <w:rFonts w:eastAsia="Times New Roman"/>
      <w:b/>
      <w:bCs/>
      <w:color w:val="000000"/>
      <w:sz w:val="29"/>
      <w:szCs w:val="29"/>
    </w:rPr>
  </w:style>
  <w:style w:type="paragraph" w:customStyle="1" w:styleId="cadregris">
    <w:name w:val="cadregris"/>
    <w:basedOn w:val="a2"/>
    <w:uiPriority w:val="99"/>
    <w:qFormat/>
    <w:rsid w:val="006C0F9D"/>
    <w:pPr>
      <w:widowControl/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CFCFC"/>
      <w:snapToGrid/>
      <w:spacing w:beforeAutospacing="1" w:after="144"/>
    </w:pPr>
    <w:rPr>
      <w:rFonts w:eastAsia="Times New Roman"/>
      <w:szCs w:val="24"/>
    </w:rPr>
  </w:style>
  <w:style w:type="paragraph" w:customStyle="1" w:styleId="accueilcadrelien">
    <w:name w:val="accueil_cadre_lien"/>
    <w:basedOn w:val="a2"/>
    <w:uiPriority w:val="99"/>
    <w:qFormat/>
    <w:rsid w:val="006C0F9D"/>
    <w:pPr>
      <w:widowControl/>
      <w:snapToGrid/>
      <w:spacing w:beforeAutospacing="1" w:afterAutospacing="1"/>
      <w:ind w:right="120"/>
      <w:jc w:val="right"/>
    </w:pPr>
    <w:rPr>
      <w:rFonts w:eastAsia="Times New Roman"/>
      <w:sz w:val="15"/>
      <w:szCs w:val="15"/>
    </w:rPr>
  </w:style>
  <w:style w:type="paragraph" w:customStyle="1" w:styleId="geo-default">
    <w:name w:val="geo-default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nondefault">
    <w:name w:val="geo-nondefault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geo-dms">
    <w:name w:val="geo-dms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dec">
    <w:name w:val="geo-dec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multi-punct">
    <w:name w:val="geo-multi-punct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v2">
    <w:name w:val="infobox_v2"/>
    <w:basedOn w:val="a2"/>
    <w:uiPriority w:val="99"/>
    <w:qFormat/>
    <w:rsid w:val="006C0F9D"/>
    <w:pPr>
      <w:widowControl/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9F9F9"/>
      <w:snapToGrid/>
      <w:spacing w:before="0" w:after="120" w:line="264" w:lineRule="atLeast"/>
      <w:ind w:left="240"/>
    </w:pPr>
    <w:rPr>
      <w:rFonts w:eastAsia="Times New Roman"/>
      <w:color w:val="000000"/>
      <w:sz w:val="22"/>
      <w:szCs w:val="22"/>
    </w:rPr>
  </w:style>
  <w:style w:type="paragraph" w:customStyle="1" w:styleId="taxoboxv3">
    <w:name w:val="taxobox_v3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">
    <w:name w:val="degrad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rev">
    <w:name w:val="degrade_rev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">
    <w:name w:val="ombr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pale">
    <w:name w:val="ombre_pal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">
    <w:name w:val="ombre_bl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pale">
    <w:name w:val="ombre_blpal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">
    <w:name w:val="ombre_rg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pale">
    <w:name w:val="ombre_rgpal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idden">
    <w:name w:val="hidden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inema-bandeau">
    <w:name w:val="cinema-bandeau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textarea-protected">
    <w:name w:val="mw-textarea-protected"/>
    <w:basedOn w:val="a2"/>
    <w:uiPriority w:val="99"/>
    <w:qFormat/>
    <w:rsid w:val="006C0F9D"/>
    <w:pPr>
      <w:widowControl/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napToGrid/>
      <w:spacing w:beforeAutospacing="1" w:afterAutospacing="1"/>
    </w:pPr>
    <w:rPr>
      <w:rFonts w:eastAsia="Times New Roman"/>
      <w:color w:val="000080"/>
      <w:szCs w:val="24"/>
    </w:rPr>
  </w:style>
  <w:style w:type="paragraph" w:customStyle="1" w:styleId="wikimagpictofond">
    <w:name w:val="wikimag_picto_fond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magtitre">
    <w:name w:val="wikimag_titr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large">
    <w:name w:val="ui-button-larg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content">
    <w:name w:val="fr-collapsible-content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">
    <w:name w:val="navboxnew_titl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sub">
    <w:name w:val="navboxnew_titlesub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">
    <w:name w:val="navboxnew_cell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">
    <w:name w:val="navboxnew_th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">
    <w:name w:val="impair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air">
    <w:name w:val="pair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">
    <w:name w:val="navboxnew_banner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">
    <w:name w:val="navboxnew_imag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row">
    <w:name w:val="navboxnew_row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e">
    <w:name w:val="navboxnew_i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">
    <w:name w:val="navboxnew_inlin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">
    <w:name w:val="ui-button-text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">
    <w:name w:val="ui-dialog-titlebar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">
    <w:name w:val="ui-dialog-titl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">
    <w:name w:val="ui-dialog-titlebar-clos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content">
    <w:name w:val="ui-dialog-content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">
    <w:name w:val="ui-dialog-buttonpan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keyboard">
    <w:name w:val="fr-collapsible-toggle-keyboard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last">
    <w:name w:val="navboxnew_last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">
    <w:name w:val="special-label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query">
    <w:name w:val="special-query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hover">
    <w:name w:val="special-hover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specialpage-summary">
    <w:name w:val="mw-specialpage-summary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like">
    <w:name w:val="legendlik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textlike">
    <w:name w:val="legendtextlik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">
    <w:name w:val="scrollbar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">
    <w:name w:val="scrollbarcontainer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">
    <w:name w:val="magnify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image">
    <w:name w:val="infoboximag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soustitre">
    <w:name w:val="infoboxsoustitr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atitude">
    <w:name w:val="latitud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">
    <w:name w:val="entet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edia">
    <w:name w:val="media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mage">
    <w:name w:val="thumbimag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">
    <w:name w:val="thumbinner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">
    <w:name w:val="thumb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">
    <w:name w:val="thumbcaption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">
    <w:name w:val="legend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age2">
    <w:name w:val="image2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r">
    <w:name w:val="hr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ar">
    <w:name w:val="navbar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evbloc">
    <w:name w:val="prev_bloc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">
    <w:name w:val="next_bloc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">
    <w:name w:val="img_toogl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">
    <w:name w:val="a_toogl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point">
    <w:name w:val="geopoint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itre">
    <w:name w:val="titre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-closethick">
    <w:name w:val="ui-icon-closethick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">
    <w:name w:val="taxobox_classification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normal">
    <w:name w:val="rnormal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ext">
    <w:name w:val="alert-text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regardsactu">
    <w:name w:val="regards_actu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geshi">
    <w:name w:val="mw-geshi"/>
    <w:basedOn w:val="a2"/>
    <w:uiPriority w:val="99"/>
    <w:qFormat/>
    <w:rsid w:val="006C0F9D"/>
    <w:pPr>
      <w:widowControl/>
      <w:snapToGrid/>
      <w:spacing w:beforeAutospacing="1" w:afterAutospacing="1"/>
    </w:pPr>
    <w:rPr>
      <w:rFonts w:ascii="Courier New" w:eastAsia="Times New Roman" w:hAnsi="Courier New" w:cs="Courier New"/>
      <w:szCs w:val="24"/>
    </w:rPr>
  </w:style>
  <w:style w:type="paragraph" w:customStyle="1" w:styleId="fr-collapsible-content1">
    <w:name w:val="fr-collapsible-content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1">
    <w:name w:val="fr-collapsible-toggle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2">
    <w:name w:val="fr-collapsible-toggle2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3">
    <w:name w:val="fr-collapsible-toggle3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1">
    <w:name w:val="navboxnew_title1"/>
    <w:basedOn w:val="a2"/>
    <w:uiPriority w:val="99"/>
    <w:qFormat/>
    <w:rsid w:val="006C0F9D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1">
    <w:name w:val="navboxnew_titlesub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2">
    <w:name w:val="fr-collapsible-content2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cell1">
    <w:name w:val="navboxnew_cell1"/>
    <w:basedOn w:val="a2"/>
    <w:uiPriority w:val="99"/>
    <w:qFormat/>
    <w:rsid w:val="006C0F9D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th1">
    <w:name w:val="navboxnew_th1"/>
    <w:basedOn w:val="a2"/>
    <w:uiPriority w:val="99"/>
    <w:qFormat/>
    <w:rsid w:val="006C0F9D"/>
    <w:pPr>
      <w:widowControl/>
      <w:pBdr>
        <w:right w:val="single" w:sz="12" w:space="9" w:color="F9F9F9"/>
      </w:pBdr>
      <w:shd w:val="clear" w:color="auto" w:fill="DDDDFF"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navboxnewlast1">
    <w:name w:val="navboxnew_last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1">
    <w:name w:val="impair1"/>
    <w:basedOn w:val="a2"/>
    <w:uiPriority w:val="99"/>
    <w:qFormat/>
    <w:rsid w:val="006C0F9D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pair1">
    <w:name w:val="pair1"/>
    <w:basedOn w:val="a2"/>
    <w:uiPriority w:val="99"/>
    <w:qFormat/>
    <w:rsid w:val="006C0F9D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1">
    <w:name w:val="navboxnew_banner1"/>
    <w:basedOn w:val="a2"/>
    <w:uiPriority w:val="99"/>
    <w:qFormat/>
    <w:rsid w:val="006C0F9D"/>
    <w:pPr>
      <w:widowControl/>
      <w:shd w:val="clear" w:color="auto" w:fill="DDDDFF"/>
      <w:snapToGrid/>
      <w:spacing w:before="0" w:after="30"/>
      <w:jc w:val="center"/>
    </w:pPr>
    <w:rPr>
      <w:rFonts w:eastAsia="Times New Roman"/>
      <w:szCs w:val="24"/>
    </w:rPr>
  </w:style>
  <w:style w:type="paragraph" w:customStyle="1" w:styleId="navboxnewimage1">
    <w:name w:val="navboxnew_image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2">
    <w:name w:val="navboxnew_cell2"/>
    <w:basedOn w:val="a2"/>
    <w:uiPriority w:val="99"/>
    <w:qFormat/>
    <w:rsid w:val="006C0F9D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ie1">
    <w:name w:val="navboxnew_ie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2">
    <w:name w:val="navboxnew_title2"/>
    <w:basedOn w:val="a2"/>
    <w:uiPriority w:val="99"/>
    <w:qFormat/>
    <w:rsid w:val="006C0F9D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2">
    <w:name w:val="navboxnew_banner2"/>
    <w:basedOn w:val="a2"/>
    <w:uiPriority w:val="99"/>
    <w:qFormat/>
    <w:rsid w:val="006C0F9D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2">
    <w:name w:val="navboxnew_th2"/>
    <w:basedOn w:val="a2"/>
    <w:uiPriority w:val="99"/>
    <w:qFormat/>
    <w:rsid w:val="006C0F9D"/>
    <w:pPr>
      <w:widowControl/>
      <w:shd w:val="clear" w:color="auto" w:fill="B3D9B3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3">
    <w:name w:val="navboxnew_title3"/>
    <w:basedOn w:val="a2"/>
    <w:uiPriority w:val="99"/>
    <w:qFormat/>
    <w:rsid w:val="006C0F9D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3">
    <w:name w:val="navboxnew_banner3"/>
    <w:basedOn w:val="a2"/>
    <w:uiPriority w:val="99"/>
    <w:qFormat/>
    <w:rsid w:val="006C0F9D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3">
    <w:name w:val="navboxnew_th3"/>
    <w:basedOn w:val="a2"/>
    <w:uiPriority w:val="99"/>
    <w:qFormat/>
    <w:rsid w:val="006C0F9D"/>
    <w:pPr>
      <w:widowControl/>
      <w:shd w:val="clear" w:color="auto" w:fill="E7F2FF"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4">
    <w:name w:val="fr-collapsible-toggle4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4">
    <w:name w:val="navboxnew_title4"/>
    <w:basedOn w:val="a2"/>
    <w:uiPriority w:val="99"/>
    <w:qFormat/>
    <w:rsid w:val="006C0F9D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2">
    <w:name w:val="navboxnew_titlesub2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3">
    <w:name w:val="fr-collapsible-content3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row1">
    <w:name w:val="navboxnew_row1"/>
    <w:basedOn w:val="a2"/>
    <w:uiPriority w:val="99"/>
    <w:qFormat/>
    <w:rsid w:val="006C0F9D"/>
    <w:pPr>
      <w:widowControl/>
      <w:shd w:val="clear" w:color="auto" w:fill="DDD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4">
    <w:name w:val="navboxnew_th4"/>
    <w:basedOn w:val="a2"/>
    <w:uiPriority w:val="99"/>
    <w:qFormat/>
    <w:rsid w:val="006C0F9D"/>
    <w:pPr>
      <w:widowControl/>
      <w:pBdr>
        <w:top w:val="single" w:sz="12" w:space="0" w:color="F9F9F9"/>
      </w:pBdr>
      <w:snapToGrid/>
      <w:spacing w:beforeAutospacing="1" w:afterAutospacing="1"/>
      <w:jc w:val="center"/>
    </w:pPr>
    <w:rPr>
      <w:rFonts w:eastAsia="Times New Roman"/>
      <w:b/>
      <w:bCs/>
      <w:szCs w:val="24"/>
    </w:rPr>
  </w:style>
  <w:style w:type="paragraph" w:customStyle="1" w:styleId="navboxnewie2">
    <w:name w:val="navboxnew_ie2"/>
    <w:basedOn w:val="a2"/>
    <w:uiPriority w:val="99"/>
    <w:qFormat/>
    <w:rsid w:val="006C0F9D"/>
    <w:pPr>
      <w:widowControl/>
      <w:pBdr>
        <w:left w:val="single" w:sz="12" w:space="0" w:color="F9F9F9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1">
    <w:name w:val="navboxnew_inline1"/>
    <w:basedOn w:val="a2"/>
    <w:uiPriority w:val="99"/>
    <w:qFormat/>
    <w:rsid w:val="006C0F9D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2">
    <w:name w:val="navboxnew_inline2"/>
    <w:basedOn w:val="a2"/>
    <w:uiPriority w:val="99"/>
    <w:qFormat/>
    <w:rsid w:val="006C0F9D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2">
    <w:name w:val="navboxnew_image2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navboxnewbanner4">
    <w:name w:val="navboxnew_banner4"/>
    <w:basedOn w:val="a2"/>
    <w:uiPriority w:val="99"/>
    <w:qFormat/>
    <w:rsid w:val="006C0F9D"/>
    <w:pPr>
      <w:widowControl/>
      <w:shd w:val="clear" w:color="auto" w:fill="CCCCFF"/>
      <w:snapToGrid/>
      <w:spacing w:before="30" w:after="0"/>
      <w:jc w:val="center"/>
    </w:pPr>
    <w:rPr>
      <w:rFonts w:eastAsia="Times New Roman"/>
      <w:szCs w:val="24"/>
    </w:rPr>
  </w:style>
  <w:style w:type="paragraph" w:customStyle="1" w:styleId="navboxnew1">
    <w:name w:val="navboxnew1"/>
    <w:basedOn w:val="a2"/>
    <w:uiPriority w:val="99"/>
    <w:qFormat/>
    <w:rsid w:val="006C0F9D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1">
    <w:name w:val="play-btn-large1"/>
    <w:basedOn w:val="a2"/>
    <w:uiPriority w:val="99"/>
    <w:qFormat/>
    <w:rsid w:val="006C0F9D"/>
    <w:pPr>
      <w:widowControl/>
      <w:snapToGrid/>
      <w:spacing w:before="0" w:afterAutospacing="1"/>
      <w:ind w:left="-525"/>
    </w:pPr>
    <w:rPr>
      <w:rFonts w:eastAsia="Times New Roman"/>
      <w:szCs w:val="24"/>
    </w:rPr>
  </w:style>
  <w:style w:type="paragraph" w:customStyle="1" w:styleId="ui-widget1">
    <w:name w:val="ui-widget1"/>
    <w:basedOn w:val="a2"/>
    <w:uiPriority w:val="99"/>
    <w:qFormat/>
    <w:rsid w:val="006C0F9D"/>
    <w:pPr>
      <w:widowControl/>
      <w:snapToGrid/>
      <w:spacing w:beforeAutospacing="1" w:afterAutospacing="1"/>
    </w:pPr>
    <w:rPr>
      <w:rFonts w:ascii="Arial" w:eastAsia="Times New Roman" w:hAnsi="Arial" w:cs="Arial"/>
      <w:szCs w:val="24"/>
    </w:rPr>
  </w:style>
  <w:style w:type="paragraph" w:customStyle="1" w:styleId="ui-state-default1">
    <w:name w:val="ui-state-default1"/>
    <w:basedOn w:val="a2"/>
    <w:uiPriority w:val="99"/>
    <w:qFormat/>
    <w:rsid w:val="006C0F9D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default2">
    <w:name w:val="ui-state-default2"/>
    <w:basedOn w:val="a2"/>
    <w:uiPriority w:val="99"/>
    <w:qFormat/>
    <w:rsid w:val="006C0F9D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1">
    <w:name w:val="ui-state-hover1"/>
    <w:basedOn w:val="a2"/>
    <w:uiPriority w:val="99"/>
    <w:qFormat/>
    <w:rsid w:val="006C0F9D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hover2">
    <w:name w:val="ui-state-hover2"/>
    <w:basedOn w:val="a2"/>
    <w:uiPriority w:val="99"/>
    <w:qFormat/>
    <w:rsid w:val="006C0F9D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1">
    <w:name w:val="ui-state-focus1"/>
    <w:basedOn w:val="a2"/>
    <w:uiPriority w:val="99"/>
    <w:qFormat/>
    <w:rsid w:val="006C0F9D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2">
    <w:name w:val="ui-state-focus2"/>
    <w:basedOn w:val="a2"/>
    <w:uiPriority w:val="99"/>
    <w:qFormat/>
    <w:rsid w:val="006C0F9D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1">
    <w:name w:val="ui-state-active1"/>
    <w:basedOn w:val="a2"/>
    <w:uiPriority w:val="99"/>
    <w:qFormat/>
    <w:rsid w:val="006C0F9D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active2">
    <w:name w:val="ui-state-active2"/>
    <w:basedOn w:val="a2"/>
    <w:uiPriority w:val="99"/>
    <w:qFormat/>
    <w:rsid w:val="006C0F9D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1">
    <w:name w:val="ui-state-highlight1"/>
    <w:basedOn w:val="a2"/>
    <w:uiPriority w:val="99"/>
    <w:qFormat/>
    <w:rsid w:val="006C0F9D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highlight2">
    <w:name w:val="ui-state-highlight2"/>
    <w:basedOn w:val="a2"/>
    <w:uiPriority w:val="99"/>
    <w:qFormat/>
    <w:rsid w:val="006C0F9D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1">
    <w:name w:val="ui-state-error1"/>
    <w:basedOn w:val="a2"/>
    <w:uiPriority w:val="99"/>
    <w:qFormat/>
    <w:rsid w:val="006C0F9D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2">
    <w:name w:val="ui-state-error2"/>
    <w:basedOn w:val="a2"/>
    <w:uiPriority w:val="99"/>
    <w:qFormat/>
    <w:rsid w:val="006C0F9D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1">
    <w:name w:val="ui-state-error-text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2">
    <w:name w:val="ui-state-error-text2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1">
    <w:name w:val="ui-priority-primary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primary2">
    <w:name w:val="ui-priority-primary2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1">
    <w:name w:val="ui-priority-secondary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priority-secondary2">
    <w:name w:val="ui-priority-secondary2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1">
    <w:name w:val="ui-state-disabled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2">
    <w:name w:val="ui-state-disabled2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">
    <w:name w:val="ui-icon1"/>
    <w:basedOn w:val="a2"/>
    <w:uiPriority w:val="99"/>
    <w:qFormat/>
    <w:rsid w:val="006C0F9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2">
    <w:name w:val="ui-icon2"/>
    <w:basedOn w:val="a2"/>
    <w:uiPriority w:val="99"/>
    <w:qFormat/>
    <w:rsid w:val="006C0F9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3">
    <w:name w:val="ui-icon3"/>
    <w:basedOn w:val="a2"/>
    <w:uiPriority w:val="99"/>
    <w:qFormat/>
    <w:rsid w:val="006C0F9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4">
    <w:name w:val="ui-icon4"/>
    <w:basedOn w:val="a2"/>
    <w:uiPriority w:val="99"/>
    <w:qFormat/>
    <w:rsid w:val="006C0F9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5">
    <w:name w:val="ui-icon5"/>
    <w:basedOn w:val="a2"/>
    <w:uiPriority w:val="99"/>
    <w:qFormat/>
    <w:rsid w:val="006C0F9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6">
    <w:name w:val="ui-icon6"/>
    <w:basedOn w:val="a2"/>
    <w:uiPriority w:val="99"/>
    <w:qFormat/>
    <w:rsid w:val="006C0F9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7">
    <w:name w:val="ui-icon7"/>
    <w:basedOn w:val="a2"/>
    <w:uiPriority w:val="99"/>
    <w:qFormat/>
    <w:rsid w:val="006C0F9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8">
    <w:name w:val="ui-icon8"/>
    <w:basedOn w:val="a2"/>
    <w:uiPriority w:val="99"/>
    <w:qFormat/>
    <w:rsid w:val="006C0F9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9">
    <w:name w:val="ui-icon9"/>
    <w:basedOn w:val="a2"/>
    <w:uiPriority w:val="99"/>
    <w:qFormat/>
    <w:rsid w:val="006C0F9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resizable-handle1">
    <w:name w:val="ui-resizable-handle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resizable-handle2">
    <w:name w:val="ui-resizable-handle2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button-text1">
    <w:name w:val="ui-button-text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2">
    <w:name w:val="ui-button-text2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3">
    <w:name w:val="ui-button-text3"/>
    <w:basedOn w:val="a2"/>
    <w:uiPriority w:val="99"/>
    <w:qFormat/>
    <w:rsid w:val="006C0F9D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4">
    <w:name w:val="ui-button-text4"/>
    <w:basedOn w:val="a2"/>
    <w:uiPriority w:val="99"/>
    <w:qFormat/>
    <w:rsid w:val="006C0F9D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5">
    <w:name w:val="ui-button-text5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6">
    <w:name w:val="ui-button-text6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7">
    <w:name w:val="ui-button-text7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0">
    <w:name w:val="ui-icon10"/>
    <w:basedOn w:val="a2"/>
    <w:uiPriority w:val="99"/>
    <w:qFormat/>
    <w:rsid w:val="006C0F9D"/>
    <w:pPr>
      <w:widowControl/>
      <w:snapToGrid/>
      <w:spacing w:before="0" w:afterAutospacing="1"/>
      <w:ind w:left="-120" w:firstLine="7343"/>
    </w:pPr>
    <w:rPr>
      <w:rFonts w:eastAsia="Times New Roman"/>
      <w:szCs w:val="24"/>
    </w:rPr>
  </w:style>
  <w:style w:type="paragraph" w:customStyle="1" w:styleId="ui-icon11">
    <w:name w:val="ui-icon11"/>
    <w:basedOn w:val="a2"/>
    <w:uiPriority w:val="99"/>
    <w:qFormat/>
    <w:rsid w:val="006C0F9D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2">
    <w:name w:val="ui-icon12"/>
    <w:basedOn w:val="a2"/>
    <w:uiPriority w:val="99"/>
    <w:qFormat/>
    <w:rsid w:val="006C0F9D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3">
    <w:name w:val="ui-icon13"/>
    <w:basedOn w:val="a2"/>
    <w:uiPriority w:val="99"/>
    <w:qFormat/>
    <w:rsid w:val="006C0F9D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4">
    <w:name w:val="ui-icon14"/>
    <w:basedOn w:val="a2"/>
    <w:uiPriority w:val="99"/>
    <w:qFormat/>
    <w:rsid w:val="006C0F9D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5">
    <w:name w:val="ui-icon15"/>
    <w:basedOn w:val="a2"/>
    <w:uiPriority w:val="99"/>
    <w:qFormat/>
    <w:rsid w:val="006C0F9D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button1">
    <w:name w:val="ui-button1"/>
    <w:basedOn w:val="a2"/>
    <w:uiPriority w:val="99"/>
    <w:qFormat/>
    <w:rsid w:val="006C0F9D"/>
    <w:pPr>
      <w:widowControl/>
      <w:snapToGrid/>
      <w:spacing w:beforeAutospacing="1" w:afterAutospacing="1"/>
      <w:ind w:right="-72"/>
      <w:jc w:val="center"/>
    </w:pPr>
    <w:rPr>
      <w:rFonts w:eastAsia="Times New Roman"/>
      <w:szCs w:val="24"/>
    </w:rPr>
  </w:style>
  <w:style w:type="paragraph" w:customStyle="1" w:styleId="ui-button2">
    <w:name w:val="ui-button2"/>
    <w:basedOn w:val="a2"/>
    <w:uiPriority w:val="99"/>
    <w:qFormat/>
    <w:rsid w:val="006C0F9D"/>
    <w:pPr>
      <w:widowControl/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2F2F2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3">
    <w:name w:val="ui-button3"/>
    <w:basedOn w:val="a2"/>
    <w:uiPriority w:val="99"/>
    <w:qFormat/>
    <w:rsid w:val="006C0F9D"/>
    <w:pPr>
      <w:widowControl/>
      <w:pBdr>
        <w:top w:val="single" w:sz="6" w:space="0" w:color="6E7273"/>
        <w:left w:val="single" w:sz="6" w:space="0" w:color="6E7273"/>
        <w:bottom w:val="single" w:sz="6" w:space="0" w:color="6E7273"/>
        <w:right w:val="single" w:sz="6" w:space="0" w:color="6E7273"/>
      </w:pBdr>
      <w:shd w:val="clear" w:color="auto" w:fill="E1E1E1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-large1">
    <w:name w:val="ui-button-large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6">
    <w:name w:val="ui-icon16"/>
    <w:basedOn w:val="a2"/>
    <w:uiPriority w:val="99"/>
    <w:qFormat/>
    <w:rsid w:val="006C0F9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7">
    <w:name w:val="ui-icon17"/>
    <w:basedOn w:val="a2"/>
    <w:uiPriority w:val="99"/>
    <w:qFormat/>
    <w:rsid w:val="006C0F9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8">
    <w:name w:val="ui-icon18"/>
    <w:basedOn w:val="a2"/>
    <w:uiPriority w:val="99"/>
    <w:qFormat/>
    <w:rsid w:val="006C0F9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9">
    <w:name w:val="ui-icon19"/>
    <w:basedOn w:val="a2"/>
    <w:uiPriority w:val="99"/>
    <w:qFormat/>
    <w:rsid w:val="006C0F9D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dialog-titlebar1">
    <w:name w:val="ui-dialog-titlebar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1">
    <w:name w:val="ui-dialog-title1"/>
    <w:basedOn w:val="a2"/>
    <w:uiPriority w:val="99"/>
    <w:qFormat/>
    <w:rsid w:val="006C0F9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1">
    <w:name w:val="ui-dialog-titlebar-close1"/>
    <w:basedOn w:val="a2"/>
    <w:uiPriority w:val="99"/>
    <w:qFormat/>
    <w:rsid w:val="006C0F9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2">
    <w:name w:val="ui-dialog-titlebar-close2"/>
    <w:basedOn w:val="a2"/>
    <w:uiPriority w:val="99"/>
    <w:qFormat/>
    <w:rsid w:val="006C0F9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content1">
    <w:name w:val="ui-dialog-content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1">
    <w:name w:val="ui-dialog-buttonpane1"/>
    <w:basedOn w:val="a2"/>
    <w:uiPriority w:val="99"/>
    <w:qFormat/>
    <w:rsid w:val="006C0F9D"/>
    <w:pPr>
      <w:widowControl/>
      <w:snapToGrid/>
      <w:spacing w:before="120" w:after="0"/>
    </w:pPr>
    <w:rPr>
      <w:rFonts w:eastAsia="Times New Roman"/>
      <w:szCs w:val="24"/>
    </w:rPr>
  </w:style>
  <w:style w:type="paragraph" w:customStyle="1" w:styleId="ui-resizable-se1">
    <w:name w:val="ui-resizable-se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3">
    <w:name w:val="ui-dialog-titlebar-close3"/>
    <w:basedOn w:val="a2"/>
    <w:uiPriority w:val="99"/>
    <w:qFormat/>
    <w:rsid w:val="006C0F9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2">
    <w:name w:val="ui-dialog-titlebar2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header1">
    <w:name w:val="ui-widget-header1"/>
    <w:basedOn w:val="a2"/>
    <w:uiPriority w:val="99"/>
    <w:qFormat/>
    <w:rsid w:val="006C0F9D"/>
    <w:pPr>
      <w:widowControl/>
      <w:pBdr>
        <w:bottom w:val="single" w:sz="6" w:space="0" w:color="BBBBBB"/>
      </w:pBdr>
      <w:shd w:val="clear" w:color="auto" w:fill="F0F0F0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icon-closethick1">
    <w:name w:val="ui-icon-closethick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2">
    <w:name w:val="ui-dialog-buttonpane2"/>
    <w:basedOn w:val="a2"/>
    <w:uiPriority w:val="99"/>
    <w:qFormat/>
    <w:rsid w:val="006C0F9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special-label1">
    <w:name w:val="special-label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color w:val="808080"/>
      <w:szCs w:val="24"/>
    </w:rPr>
  </w:style>
  <w:style w:type="paragraph" w:customStyle="1" w:styleId="special-query1">
    <w:name w:val="special-query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i/>
      <w:iCs/>
      <w:color w:val="000000"/>
      <w:szCs w:val="24"/>
    </w:rPr>
  </w:style>
  <w:style w:type="paragraph" w:customStyle="1" w:styleId="special-hover1">
    <w:name w:val="special-hover1"/>
    <w:basedOn w:val="a2"/>
    <w:uiPriority w:val="99"/>
    <w:qFormat/>
    <w:rsid w:val="006C0F9D"/>
    <w:pPr>
      <w:widowControl/>
      <w:shd w:val="clear" w:color="auto" w:fill="C0C0C0"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2">
    <w:name w:val="special-label2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special-query2">
    <w:name w:val="special-query2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specialpage-summary1">
    <w:name w:val="mw-specialpage-summary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editsection1">
    <w:name w:val="editsection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 w:val="20"/>
    </w:rPr>
  </w:style>
  <w:style w:type="paragraph" w:customStyle="1" w:styleId="mw-headline1">
    <w:name w:val="mw-headline1"/>
    <w:basedOn w:val="a2"/>
    <w:uiPriority w:val="99"/>
    <w:qFormat/>
    <w:rsid w:val="006C0F9D"/>
    <w:pPr>
      <w:widowControl/>
      <w:snapToGrid/>
      <w:spacing w:beforeAutospacing="1" w:afterAutospacing="1"/>
      <w:ind w:right="72"/>
    </w:pPr>
    <w:rPr>
      <w:rFonts w:eastAsia="Times New Roman"/>
      <w:szCs w:val="24"/>
    </w:rPr>
  </w:style>
  <w:style w:type="paragraph" w:customStyle="1" w:styleId="legendlike1">
    <w:name w:val="legendlike1"/>
    <w:basedOn w:val="a2"/>
    <w:uiPriority w:val="99"/>
    <w:qFormat/>
    <w:rsid w:val="006C0F9D"/>
    <w:pPr>
      <w:widowControl/>
      <w:snapToGrid/>
      <w:spacing w:before="0" w:afterAutospacing="1"/>
    </w:pPr>
    <w:rPr>
      <w:rFonts w:eastAsia="Times New Roman"/>
      <w:szCs w:val="24"/>
    </w:rPr>
  </w:style>
  <w:style w:type="paragraph" w:customStyle="1" w:styleId="legendtextlike1">
    <w:name w:val="legendtextlike1"/>
    <w:basedOn w:val="a2"/>
    <w:uiPriority w:val="99"/>
    <w:qFormat/>
    <w:rsid w:val="006C0F9D"/>
    <w:pPr>
      <w:widowControl/>
      <w:shd w:val="clear" w:color="auto" w:fill="FFFFFF"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1">
    <w:name w:val="scrollbar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1">
    <w:name w:val="scrollbarcontainer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1">
    <w:name w:val="magnify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image1">
    <w:name w:val="infoboximage1"/>
    <w:basedOn w:val="a2"/>
    <w:uiPriority w:val="99"/>
    <w:qFormat/>
    <w:rsid w:val="006C0F9D"/>
    <w:pPr>
      <w:widowControl/>
      <w:shd w:val="clear" w:color="auto" w:fill="FFFFFF"/>
      <w:snapToGrid/>
      <w:spacing w:before="0" w:afterAutospacing="1"/>
      <w:jc w:val="center"/>
    </w:pPr>
    <w:rPr>
      <w:rFonts w:eastAsia="Times New Roman"/>
      <w:color w:val="000000"/>
      <w:szCs w:val="24"/>
    </w:rPr>
  </w:style>
  <w:style w:type="paragraph" w:customStyle="1" w:styleId="infoboxsoustitre1">
    <w:name w:val="infoboxsoustitre1"/>
    <w:basedOn w:val="a2"/>
    <w:uiPriority w:val="99"/>
    <w:qFormat/>
    <w:rsid w:val="006C0F9D"/>
    <w:pPr>
      <w:widowControl/>
      <w:snapToGrid/>
      <w:spacing w:beforeAutospacing="1" w:afterAutospacing="1" w:line="480" w:lineRule="auto"/>
      <w:jc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latitude1">
    <w:name w:val="latitude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1">
    <w:name w:val="entete1"/>
    <w:basedOn w:val="a2"/>
    <w:uiPriority w:val="99"/>
    <w:qFormat/>
    <w:rsid w:val="006C0F9D"/>
    <w:pPr>
      <w:widowControl/>
      <w:snapToGrid/>
      <w:spacing w:beforeAutospacing="1" w:afterAutospacing="1" w:line="288" w:lineRule="atLeast"/>
      <w:jc w:val="center"/>
    </w:pPr>
    <w:rPr>
      <w:rFonts w:eastAsia="Times New Roman"/>
      <w:b/>
      <w:bCs/>
      <w:color w:val="000000"/>
      <w:sz w:val="36"/>
      <w:szCs w:val="36"/>
    </w:rPr>
  </w:style>
  <w:style w:type="paragraph" w:customStyle="1" w:styleId="media1">
    <w:name w:val="media1"/>
    <w:basedOn w:val="a2"/>
    <w:uiPriority w:val="99"/>
    <w:qFormat/>
    <w:rsid w:val="006C0F9D"/>
    <w:pPr>
      <w:widowControl/>
      <w:snapToGrid/>
      <w:spacing w:beforeAutospacing="1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entete2">
    <w:name w:val="entete2"/>
    <w:basedOn w:val="a2"/>
    <w:uiPriority w:val="99"/>
    <w:qFormat/>
    <w:rsid w:val="006C0F9D"/>
    <w:pPr>
      <w:widowControl/>
      <w:pBdr>
        <w:top w:val="single" w:sz="12" w:space="2" w:color="DFEDFF"/>
        <w:left w:val="single" w:sz="12" w:space="0" w:color="DFEDFF"/>
        <w:bottom w:val="single" w:sz="12" w:space="2" w:color="DFEDFF"/>
        <w:right w:val="single" w:sz="12" w:space="0" w:color="DFEDFF"/>
      </w:pBdr>
      <w:shd w:val="clear" w:color="auto" w:fill="DFEDFF"/>
      <w:snapToGrid/>
      <w:spacing w:before="0" w:after="150" w:line="264" w:lineRule="atLeast"/>
      <w:jc w:val="center"/>
    </w:pPr>
    <w:rPr>
      <w:rFonts w:eastAsia="Times New Roman"/>
      <w:b/>
      <w:bCs/>
      <w:sz w:val="34"/>
      <w:szCs w:val="34"/>
    </w:rPr>
  </w:style>
  <w:style w:type="paragraph" w:customStyle="1" w:styleId="thumbimage1">
    <w:name w:val="thumbimage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1">
    <w:name w:val="thumbinner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1">
    <w:name w:val="thumb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1">
    <w:name w:val="thumbcaption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legend1">
    <w:name w:val="legend1"/>
    <w:basedOn w:val="a2"/>
    <w:uiPriority w:val="99"/>
    <w:qFormat/>
    <w:rsid w:val="006C0F9D"/>
    <w:pPr>
      <w:widowControl/>
      <w:snapToGrid/>
      <w:spacing w:before="75" w:after="120"/>
      <w:jc w:val="center"/>
    </w:pPr>
    <w:rPr>
      <w:rFonts w:eastAsia="Times New Roman"/>
      <w:sz w:val="22"/>
      <w:szCs w:val="22"/>
    </w:rPr>
  </w:style>
  <w:style w:type="paragraph" w:customStyle="1" w:styleId="image21">
    <w:name w:val="image21"/>
    <w:basedOn w:val="a2"/>
    <w:uiPriority w:val="99"/>
    <w:qFormat/>
    <w:rsid w:val="006C0F9D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loc1">
    <w:name w:val="bloc1"/>
    <w:basedOn w:val="a2"/>
    <w:uiPriority w:val="99"/>
    <w:qFormat/>
    <w:rsid w:val="006C0F9D"/>
    <w:pPr>
      <w:widowControl/>
      <w:shd w:val="clear" w:color="auto" w:fill="DFEDFF"/>
      <w:snapToGrid/>
      <w:spacing w:before="75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bordered1">
    <w:name w:val="bordered1"/>
    <w:basedOn w:val="a2"/>
    <w:uiPriority w:val="99"/>
    <w:qFormat/>
    <w:rsid w:val="006C0F9D"/>
    <w:pPr>
      <w:widowControl/>
      <w:pBdr>
        <w:top w:val="single" w:sz="6" w:space="0" w:color="DFEDFF"/>
        <w:bottom w:val="single" w:sz="6" w:space="0" w:color="DFEDFF"/>
      </w:pBdr>
      <w:snapToGrid/>
      <w:spacing w:before="0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hr1">
    <w:name w:val="hr1"/>
    <w:basedOn w:val="a2"/>
    <w:uiPriority w:val="99"/>
    <w:qFormat/>
    <w:rsid w:val="006C0F9D"/>
    <w:pPr>
      <w:widowControl/>
      <w:shd w:val="clear" w:color="auto" w:fill="DFEDFF"/>
      <w:snapToGrid/>
      <w:spacing w:before="75" w:after="75" w:line="15" w:lineRule="atLeast"/>
    </w:pPr>
    <w:rPr>
      <w:rFonts w:eastAsia="Times New Roman"/>
      <w:sz w:val="2"/>
      <w:szCs w:val="2"/>
    </w:rPr>
  </w:style>
  <w:style w:type="paragraph" w:customStyle="1" w:styleId="navbar1">
    <w:name w:val="navbar1"/>
    <w:basedOn w:val="a2"/>
    <w:uiPriority w:val="99"/>
    <w:qFormat/>
    <w:rsid w:val="006C0F9D"/>
    <w:pPr>
      <w:widowControl/>
      <w:snapToGrid/>
      <w:spacing w:before="0" w:after="0"/>
      <w:jc w:val="right"/>
    </w:pPr>
    <w:rPr>
      <w:rFonts w:eastAsia="Times New Roman"/>
      <w:sz w:val="19"/>
      <w:szCs w:val="19"/>
    </w:rPr>
  </w:style>
  <w:style w:type="paragraph" w:customStyle="1" w:styleId="prevbloc1">
    <w:name w:val="prev_bloc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1">
    <w:name w:val="next_bloc1"/>
    <w:basedOn w:val="a2"/>
    <w:uiPriority w:val="99"/>
    <w:qFormat/>
    <w:rsid w:val="006C0F9D"/>
    <w:pPr>
      <w:widowControl/>
      <w:snapToGrid/>
      <w:spacing w:beforeAutospacing="1" w:afterAutospacing="1"/>
      <w:jc w:val="right"/>
    </w:pPr>
    <w:rPr>
      <w:rFonts w:eastAsia="Times New Roman"/>
      <w:szCs w:val="24"/>
    </w:rPr>
  </w:style>
  <w:style w:type="paragraph" w:customStyle="1" w:styleId="entete3">
    <w:name w:val="entete3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loc2">
    <w:name w:val="bloc2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1">
    <w:name w:val="taxobox_classification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rnormal1">
    <w:name w:val="rnormal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1">
    <w:name w:val="img_toogle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1">
    <w:name w:val="a_toogle1"/>
    <w:basedOn w:val="a2"/>
    <w:uiPriority w:val="99"/>
    <w:qFormat/>
    <w:rsid w:val="006C0F9D"/>
    <w:pPr>
      <w:widowControl/>
      <w:snapToGrid/>
      <w:spacing w:beforeAutospacing="1" w:afterAutospacing="1"/>
      <w:jc w:val="center"/>
    </w:pPr>
    <w:rPr>
      <w:rFonts w:eastAsia="Times New Roman"/>
      <w:sz w:val="23"/>
      <w:szCs w:val="23"/>
    </w:rPr>
  </w:style>
  <w:style w:type="paragraph" w:customStyle="1" w:styleId="geopoint1">
    <w:name w:val="geopoint1"/>
    <w:basedOn w:val="a2"/>
    <w:uiPriority w:val="99"/>
    <w:qFormat/>
    <w:rsid w:val="006C0F9D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0000"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thumbinner2">
    <w:name w:val="thumbinner2"/>
    <w:basedOn w:val="a2"/>
    <w:uiPriority w:val="99"/>
    <w:qFormat/>
    <w:rsid w:val="006C0F9D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titre1">
    <w:name w:val="titre1"/>
    <w:basedOn w:val="a2"/>
    <w:uiPriority w:val="99"/>
    <w:qFormat/>
    <w:rsid w:val="006C0F9D"/>
    <w:pPr>
      <w:widowControl/>
      <w:snapToGrid/>
      <w:spacing w:before="48" w:after="48"/>
      <w:jc w:val="center"/>
    </w:pPr>
    <w:rPr>
      <w:rFonts w:eastAsia="Times New Roman"/>
      <w:szCs w:val="24"/>
    </w:rPr>
  </w:style>
  <w:style w:type="paragraph" w:customStyle="1" w:styleId="e6e73">
    <w:name w:val="¶e6e7аголовок 3"/>
    <w:basedOn w:val="a2"/>
    <w:next w:val="a2"/>
    <w:uiPriority w:val="99"/>
    <w:qFormat/>
    <w:rsid w:val="006C0F9D"/>
    <w:pPr>
      <w:keepNext/>
      <w:tabs>
        <w:tab w:val="left" w:pos="794"/>
      </w:tabs>
      <w:spacing w:before="0" w:after="0"/>
      <w:ind w:left="794" w:hanging="397"/>
    </w:pPr>
    <w:rPr>
      <w:rFonts w:ascii="Arial" w:eastAsia="Times New Roman" w:hAnsi="Arial"/>
      <w:lang w:val="en-US"/>
    </w:rPr>
  </w:style>
  <w:style w:type="paragraph" w:customStyle="1" w:styleId="Normalnormal">
    <w:name w:val="Normal.normal"/>
    <w:uiPriority w:val="99"/>
    <w:qFormat/>
    <w:rsid w:val="006C0F9D"/>
    <w:pPr>
      <w:keepNext/>
      <w:autoSpaceDE w:val="0"/>
      <w:autoSpaceDN w:val="0"/>
      <w:adjustRightInd w:val="0"/>
      <w:spacing w:before="283" w:after="170" w:line="240" w:lineRule="auto"/>
      <w:ind w:firstLine="567"/>
      <w:jc w:val="both"/>
    </w:pPr>
    <w:rPr>
      <w:rFonts w:ascii="PragmaticaCTT" w:eastAsia="Times New Roman" w:hAnsi="PragmaticaCTT" w:cs="PragmaticaCTT"/>
      <w:b/>
      <w:bCs/>
      <w:i/>
      <w:iCs/>
      <w:sz w:val="20"/>
      <w:szCs w:val="20"/>
      <w:lang w:eastAsia="ru-RU"/>
    </w:rPr>
  </w:style>
  <w:style w:type="paragraph" w:customStyle="1" w:styleId="l2">
    <w:name w:val="l2"/>
    <w:basedOn w:val="a2"/>
    <w:uiPriority w:val="99"/>
    <w:qFormat/>
    <w:rsid w:val="006C0F9D"/>
    <w:pPr>
      <w:widowControl/>
      <w:suppressAutoHyphens/>
      <w:snapToGrid/>
      <w:spacing w:before="280" w:after="280"/>
    </w:pPr>
    <w:rPr>
      <w:rFonts w:eastAsia="Times New Roman"/>
      <w:szCs w:val="24"/>
      <w:lang w:eastAsia="ar-SA"/>
    </w:rPr>
  </w:style>
  <w:style w:type="paragraph" w:customStyle="1" w:styleId="l1">
    <w:name w:val="l1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9">
    <w:name w:val="Подпись к таблице_"/>
    <w:basedOn w:val="a3"/>
    <w:link w:val="afffffffffa"/>
    <w:uiPriority w:val="99"/>
    <w:qFormat/>
    <w:locked/>
    <w:rsid w:val="006C0F9D"/>
    <w:rPr>
      <w:rFonts w:cs="Times New Roman"/>
      <w:sz w:val="17"/>
      <w:szCs w:val="17"/>
      <w:shd w:val="clear" w:color="auto" w:fill="FFFFFF"/>
    </w:rPr>
  </w:style>
  <w:style w:type="paragraph" w:customStyle="1" w:styleId="afffffffffa">
    <w:name w:val="Подпись к таблице"/>
    <w:basedOn w:val="a2"/>
    <w:link w:val="afffffffff9"/>
    <w:uiPriority w:val="99"/>
    <w:qFormat/>
    <w:rsid w:val="006C0F9D"/>
    <w:pPr>
      <w:widowControl/>
      <w:shd w:val="clear" w:color="auto" w:fill="FFFFFF"/>
      <w:snapToGrid/>
      <w:spacing w:before="0" w:after="0" w:line="235" w:lineRule="exact"/>
      <w:ind w:firstLine="1400"/>
    </w:pPr>
    <w:rPr>
      <w:rFonts w:asciiTheme="minorHAnsi" w:eastAsiaTheme="minorHAnsi" w:hAnsiTheme="minorHAnsi"/>
      <w:sz w:val="17"/>
      <w:szCs w:val="17"/>
      <w:lang w:eastAsia="en-US"/>
    </w:rPr>
  </w:style>
  <w:style w:type="character" w:customStyle="1" w:styleId="6d">
    <w:name w:val="Основной текст (6)_"/>
    <w:basedOn w:val="a3"/>
    <w:link w:val="6e"/>
    <w:uiPriority w:val="99"/>
    <w:qFormat/>
    <w:locked/>
    <w:rsid w:val="006C0F9D"/>
    <w:rPr>
      <w:rFonts w:cs="Times New Roman"/>
      <w:sz w:val="14"/>
      <w:szCs w:val="14"/>
      <w:shd w:val="clear" w:color="auto" w:fill="FFFFFF"/>
    </w:rPr>
  </w:style>
  <w:style w:type="paragraph" w:customStyle="1" w:styleId="6e">
    <w:name w:val="Основной текст (6)"/>
    <w:basedOn w:val="a2"/>
    <w:link w:val="6d"/>
    <w:uiPriority w:val="99"/>
    <w:qFormat/>
    <w:rsid w:val="006C0F9D"/>
    <w:pPr>
      <w:widowControl/>
      <w:shd w:val="clear" w:color="auto" w:fill="FFFFFF"/>
      <w:snapToGrid/>
      <w:spacing w:before="0" w:after="0" w:line="240" w:lineRule="atLeast"/>
      <w:jc w:val="both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3fe">
    <w:name w:val="Заголовок 3 уровня"/>
    <w:basedOn w:val="afffff0"/>
    <w:uiPriority w:val="99"/>
    <w:qFormat/>
    <w:rsid w:val="006C0F9D"/>
    <w:pPr>
      <w:ind w:firstLine="0"/>
      <w:jc w:val="center"/>
    </w:pPr>
    <w:rPr>
      <w:b/>
    </w:rPr>
  </w:style>
  <w:style w:type="character" w:customStyle="1" w:styleId="nameautor4">
    <w:name w:val="name_autor4"/>
    <w:uiPriority w:val="99"/>
    <w:qFormat/>
    <w:rsid w:val="006C0F9D"/>
    <w:rPr>
      <w:sz w:val="22"/>
    </w:rPr>
  </w:style>
  <w:style w:type="character" w:customStyle="1" w:styleId="useremail">
    <w:name w:val="useremail"/>
    <w:uiPriority w:val="99"/>
    <w:qFormat/>
    <w:rsid w:val="006C0F9D"/>
    <w:rPr>
      <w:b/>
      <w:color w:val="555555"/>
    </w:rPr>
  </w:style>
  <w:style w:type="character" w:customStyle="1" w:styleId="sel1">
    <w:name w:val="sel1"/>
    <w:basedOn w:val="a3"/>
    <w:uiPriority w:val="99"/>
    <w:qFormat/>
    <w:rsid w:val="006C0F9D"/>
    <w:rPr>
      <w:rFonts w:cs="Times New Roman"/>
      <w:shd w:val="clear" w:color="auto" w:fill="000000"/>
    </w:rPr>
  </w:style>
  <w:style w:type="character" w:customStyle="1" w:styleId="1fffff">
    <w:name w:val="Основной текст + Курсив1"/>
    <w:basedOn w:val="a3"/>
    <w:uiPriority w:val="99"/>
    <w:qFormat/>
    <w:rsid w:val="006C0F9D"/>
    <w:rPr>
      <w:rFonts w:ascii="SimSun" w:eastAsia="SimSun" w:hAnsi="SimSun" w:cs="Times New Roman"/>
      <w:i/>
      <w:iCs/>
      <w:lang w:val="ru-RU" w:eastAsia="zh-CN" w:bidi="ar-SA"/>
    </w:rPr>
  </w:style>
  <w:style w:type="character" w:customStyle="1" w:styleId="4f0">
    <w:name w:val="Основной текст + Полужирный4"/>
    <w:basedOn w:val="a3"/>
    <w:uiPriority w:val="99"/>
    <w:qFormat/>
    <w:rsid w:val="006C0F9D"/>
    <w:rPr>
      <w:rFonts w:ascii="Times New Roman" w:hAnsi="Times New Roman" w:cs="Times New Roman"/>
      <w:b/>
      <w:bCs/>
      <w:i/>
      <w:iCs/>
      <w:spacing w:val="0"/>
      <w:sz w:val="20"/>
      <w:szCs w:val="20"/>
    </w:rPr>
  </w:style>
  <w:style w:type="character" w:customStyle="1" w:styleId="sel11">
    <w:name w:val="sel11"/>
    <w:basedOn w:val="a3"/>
    <w:uiPriority w:val="99"/>
    <w:qFormat/>
    <w:rsid w:val="006C0F9D"/>
    <w:rPr>
      <w:rFonts w:cs="Times New Roman"/>
      <w:b/>
      <w:bCs/>
    </w:rPr>
  </w:style>
  <w:style w:type="character" w:customStyle="1" w:styleId="bodyouter">
    <w:name w:val="body_outer"/>
    <w:basedOn w:val="a3"/>
    <w:uiPriority w:val="99"/>
    <w:qFormat/>
    <w:rsid w:val="006C0F9D"/>
    <w:rPr>
      <w:rFonts w:cs="Times New Roman"/>
    </w:rPr>
  </w:style>
  <w:style w:type="character" w:customStyle="1" w:styleId="at3">
    <w:name w:val="at3"/>
    <w:basedOn w:val="a3"/>
    <w:uiPriority w:val="99"/>
    <w:qFormat/>
    <w:rsid w:val="006C0F9D"/>
    <w:rPr>
      <w:rFonts w:cs="Times New Roman"/>
      <w:b/>
      <w:bCs/>
      <w:i/>
      <w:iCs/>
      <w:color w:val="00008B"/>
      <w:u w:val="single"/>
    </w:rPr>
  </w:style>
  <w:style w:type="character" w:customStyle="1" w:styleId="21f1">
    <w:name w:val="Знак2 Знак Знак1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ilad">
    <w:name w:val="il_ad"/>
    <w:basedOn w:val="a3"/>
    <w:uiPriority w:val="99"/>
    <w:qFormat/>
    <w:rsid w:val="006C0F9D"/>
    <w:rPr>
      <w:rFonts w:cs="Times New Roman"/>
    </w:rPr>
  </w:style>
  <w:style w:type="character" w:customStyle="1" w:styleId="tooltipextranews">
    <w:name w:val="tooltip_extranews"/>
    <w:uiPriority w:val="99"/>
    <w:qFormat/>
    <w:rsid w:val="006C0F9D"/>
    <w:rPr>
      <w:rFonts w:ascii="Times New Roman" w:hAnsi="Times New Roman"/>
    </w:rPr>
  </w:style>
  <w:style w:type="character" w:customStyle="1" w:styleId="citecrochet1">
    <w:name w:val="cite_crochet1"/>
    <w:basedOn w:val="a3"/>
    <w:uiPriority w:val="99"/>
    <w:qFormat/>
    <w:rsid w:val="006C0F9D"/>
    <w:rPr>
      <w:rFonts w:ascii="Times New Roman" w:hAnsi="Times New Roman" w:cs="Times New Roman"/>
      <w:vanish/>
    </w:rPr>
  </w:style>
  <w:style w:type="character" w:customStyle="1" w:styleId="nowrap1">
    <w:name w:val="nowrap1"/>
    <w:basedOn w:val="a3"/>
    <w:uiPriority w:val="99"/>
    <w:qFormat/>
    <w:rsid w:val="006C0F9D"/>
    <w:rPr>
      <w:rFonts w:ascii="Times New Roman" w:hAnsi="Times New Roman" w:cs="Times New Roman"/>
    </w:rPr>
  </w:style>
  <w:style w:type="character" w:customStyle="1" w:styleId="needref">
    <w:name w:val="need_ref"/>
    <w:basedOn w:val="a3"/>
    <w:uiPriority w:val="99"/>
    <w:qFormat/>
    <w:rsid w:val="006C0F9D"/>
    <w:rPr>
      <w:rFonts w:ascii="Times New Roman" w:hAnsi="Times New Roman" w:cs="Times New Roman"/>
    </w:rPr>
  </w:style>
  <w:style w:type="character" w:customStyle="1" w:styleId="up">
    <w:name w:val="up"/>
    <w:basedOn w:val="a3"/>
    <w:uiPriority w:val="99"/>
    <w:qFormat/>
    <w:rsid w:val="006C0F9D"/>
    <w:rPr>
      <w:rFonts w:ascii="Times New Roman" w:hAnsi="Times New Roman" w:cs="Times New Roman"/>
    </w:rPr>
  </w:style>
  <w:style w:type="character" w:customStyle="1" w:styleId="down">
    <w:name w:val="down"/>
    <w:basedOn w:val="a3"/>
    <w:uiPriority w:val="99"/>
    <w:qFormat/>
    <w:rsid w:val="006C0F9D"/>
    <w:rPr>
      <w:rFonts w:ascii="Times New Roman" w:hAnsi="Times New Roman" w:cs="Times New Roman"/>
    </w:rPr>
  </w:style>
  <w:style w:type="character" w:customStyle="1" w:styleId="ref">
    <w:name w:val="ref"/>
    <w:basedOn w:val="a3"/>
    <w:uiPriority w:val="99"/>
    <w:qFormat/>
    <w:rsid w:val="006C0F9D"/>
    <w:rPr>
      <w:rFonts w:ascii="Times New Roman" w:hAnsi="Times New Roman" w:cs="Times New Roman"/>
    </w:rPr>
  </w:style>
  <w:style w:type="character" w:customStyle="1" w:styleId="up1">
    <w:name w:val="up1"/>
    <w:basedOn w:val="a3"/>
    <w:uiPriority w:val="99"/>
    <w:qFormat/>
    <w:rsid w:val="006C0F9D"/>
    <w:rPr>
      <w:rFonts w:ascii="Times New Roman" w:hAnsi="Times New Roman" w:cs="Times New Roman"/>
      <w:color w:val="0645AD"/>
    </w:rPr>
  </w:style>
  <w:style w:type="character" w:customStyle="1" w:styleId="down1">
    <w:name w:val="down1"/>
    <w:basedOn w:val="a3"/>
    <w:uiPriority w:val="99"/>
    <w:qFormat/>
    <w:rsid w:val="006C0F9D"/>
    <w:rPr>
      <w:rFonts w:ascii="Times New Roman" w:hAnsi="Times New Roman" w:cs="Times New Roman"/>
      <w:color w:val="0645AD"/>
    </w:rPr>
  </w:style>
  <w:style w:type="character" w:customStyle="1" w:styleId="up2">
    <w:name w:val="up2"/>
    <w:basedOn w:val="a3"/>
    <w:uiPriority w:val="99"/>
    <w:qFormat/>
    <w:rsid w:val="006C0F9D"/>
    <w:rPr>
      <w:rFonts w:ascii="Times New Roman" w:hAnsi="Times New Roman" w:cs="Times New Roman"/>
      <w:vanish/>
    </w:rPr>
  </w:style>
  <w:style w:type="character" w:customStyle="1" w:styleId="down2">
    <w:name w:val="down2"/>
    <w:basedOn w:val="a3"/>
    <w:uiPriority w:val="99"/>
    <w:qFormat/>
    <w:rsid w:val="006C0F9D"/>
    <w:rPr>
      <w:rFonts w:ascii="Times New Roman" w:hAnsi="Times New Roman" w:cs="Times New Roman"/>
      <w:vanish/>
    </w:rPr>
  </w:style>
  <w:style w:type="character" w:customStyle="1" w:styleId="toctoggle">
    <w:name w:val="toctoggle"/>
    <w:basedOn w:val="a3"/>
    <w:uiPriority w:val="99"/>
    <w:qFormat/>
    <w:rsid w:val="006C0F9D"/>
    <w:rPr>
      <w:rFonts w:ascii="Times New Roman" w:hAnsi="Times New Roman" w:cs="Times New Roman"/>
    </w:rPr>
  </w:style>
  <w:style w:type="character" w:customStyle="1" w:styleId="tocnumber">
    <w:name w:val="tocnumber"/>
    <w:basedOn w:val="a3"/>
    <w:uiPriority w:val="99"/>
    <w:qFormat/>
    <w:rsid w:val="006C0F9D"/>
    <w:rPr>
      <w:rFonts w:ascii="Times New Roman" w:hAnsi="Times New Roman" w:cs="Times New Roman"/>
    </w:rPr>
  </w:style>
  <w:style w:type="character" w:customStyle="1" w:styleId="romain1">
    <w:name w:val="romain1"/>
    <w:basedOn w:val="a3"/>
    <w:uiPriority w:val="99"/>
    <w:qFormat/>
    <w:rsid w:val="006C0F9D"/>
    <w:rPr>
      <w:rFonts w:ascii="Times New Roman" w:hAnsi="Times New Roman" w:cs="Times New Roman"/>
      <w:smallCaps/>
    </w:rPr>
  </w:style>
  <w:style w:type="character" w:customStyle="1" w:styleId="editsection2">
    <w:name w:val="editsection2"/>
    <w:basedOn w:val="a3"/>
    <w:uiPriority w:val="99"/>
    <w:qFormat/>
    <w:rsid w:val="006C0F9D"/>
    <w:rPr>
      <w:rFonts w:ascii="Times New Roman" w:hAnsi="Times New Roman" w:cs="Times New Roman"/>
    </w:rPr>
  </w:style>
  <w:style w:type="character" w:customStyle="1" w:styleId="mw-headline2">
    <w:name w:val="mw-headline2"/>
    <w:basedOn w:val="a3"/>
    <w:uiPriority w:val="99"/>
    <w:qFormat/>
    <w:rsid w:val="006C0F9D"/>
    <w:rPr>
      <w:rFonts w:ascii="Times New Roman" w:hAnsi="Times New Roman" w:cs="Times New Roman"/>
    </w:rPr>
  </w:style>
  <w:style w:type="character" w:customStyle="1" w:styleId="751">
    <w:name w:val="Основной текст (7)5"/>
    <w:basedOn w:val="a3"/>
    <w:uiPriority w:val="99"/>
    <w:qFormat/>
    <w:rsid w:val="006C0F9D"/>
    <w:rPr>
      <w:rFonts w:ascii="Times New Roman" w:hAnsi="Times New Roman" w:cs="Times New Roman"/>
      <w:spacing w:val="0"/>
      <w:sz w:val="20"/>
      <w:szCs w:val="20"/>
    </w:rPr>
  </w:style>
  <w:style w:type="character" w:customStyle="1" w:styleId="term1">
    <w:name w:val="term1"/>
    <w:basedOn w:val="a3"/>
    <w:uiPriority w:val="99"/>
    <w:qFormat/>
    <w:rsid w:val="006C0F9D"/>
    <w:rPr>
      <w:rFonts w:cs="Times New Roman"/>
      <w:b/>
      <w:bCs/>
      <w:i/>
      <w:iCs/>
      <w:color w:val="121F48"/>
    </w:rPr>
  </w:style>
  <w:style w:type="character" w:customStyle="1" w:styleId="fontstyle290">
    <w:name w:val="fontstyle29"/>
    <w:basedOn w:val="a3"/>
    <w:uiPriority w:val="99"/>
    <w:qFormat/>
    <w:rsid w:val="006C0F9D"/>
    <w:rPr>
      <w:rFonts w:ascii="Times New Roman" w:hAnsi="Times New Roman" w:cs="Times New Roman"/>
    </w:rPr>
  </w:style>
  <w:style w:type="character" w:customStyle="1" w:styleId="2ffe">
    <w:name w:val="Знак2 Знак Знак"/>
    <w:basedOn w:val="a3"/>
    <w:uiPriority w:val="99"/>
    <w:semiHidden/>
    <w:qFormat/>
    <w:locked/>
    <w:rsid w:val="006C0F9D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-FN">
    <w:name w:val="Текст сноски-FN Знак Знак Знак"/>
    <w:basedOn w:val="a3"/>
    <w:uiPriority w:val="99"/>
    <w:semiHidden/>
    <w:qFormat/>
    <w:locked/>
    <w:rsid w:val="006C0F9D"/>
    <w:rPr>
      <w:rFonts w:cs="Times New Roman"/>
      <w:lang w:eastAsia="ru-RU" w:bidi="ar-SA"/>
    </w:rPr>
  </w:style>
  <w:style w:type="character" w:customStyle="1" w:styleId="style50">
    <w:name w:val="style5"/>
    <w:basedOn w:val="a3"/>
    <w:uiPriority w:val="99"/>
    <w:qFormat/>
    <w:rsid w:val="006C0F9D"/>
    <w:rPr>
      <w:rFonts w:cs="Times New Roman"/>
    </w:rPr>
  </w:style>
  <w:style w:type="character" w:customStyle="1" w:styleId="-FN0">
    <w:name w:val="Текст сноски-FN Знак Знак"/>
    <w:basedOn w:val="a3"/>
    <w:uiPriority w:val="99"/>
    <w:qFormat/>
    <w:locked/>
    <w:rsid w:val="006C0F9D"/>
    <w:rPr>
      <w:rFonts w:cs="Times New Roman"/>
      <w:lang w:val="ru-RU" w:eastAsia="ru-RU" w:bidi="ar-SA"/>
    </w:rPr>
  </w:style>
  <w:style w:type="character" w:customStyle="1" w:styleId="gapspan">
    <w:name w:val="gapspan"/>
    <w:basedOn w:val="a3"/>
    <w:uiPriority w:val="99"/>
    <w:qFormat/>
    <w:rsid w:val="006C0F9D"/>
    <w:rPr>
      <w:rFonts w:cs="Times New Roman"/>
    </w:rPr>
  </w:style>
  <w:style w:type="character" w:customStyle="1" w:styleId="721">
    <w:name w:val="Основной текст (7)2"/>
    <w:basedOn w:val="a3"/>
    <w:uiPriority w:val="99"/>
    <w:qFormat/>
    <w:rsid w:val="006C0F9D"/>
    <w:rPr>
      <w:rFonts w:ascii="Times New Roman" w:hAnsi="Times New Roman" w:cs="Times New Roman"/>
      <w:spacing w:val="0"/>
      <w:sz w:val="20"/>
      <w:szCs w:val="20"/>
    </w:rPr>
  </w:style>
  <w:style w:type="character" w:customStyle="1" w:styleId="760">
    <w:name w:val="Основной текст (7)6"/>
    <w:basedOn w:val="a3"/>
    <w:uiPriority w:val="99"/>
    <w:qFormat/>
    <w:rsid w:val="006C0F9D"/>
    <w:rPr>
      <w:rFonts w:ascii="Times New Roman" w:hAnsi="Times New Roman" w:cs="Times New Roman"/>
      <w:spacing w:val="0"/>
      <w:sz w:val="20"/>
      <w:szCs w:val="20"/>
    </w:rPr>
  </w:style>
  <w:style w:type="character" w:customStyle="1" w:styleId="Absatz-Standardschriftart">
    <w:name w:val="Absatz-Standardschriftart"/>
    <w:uiPriority w:val="99"/>
    <w:qFormat/>
    <w:rsid w:val="006C0F9D"/>
  </w:style>
  <w:style w:type="character" w:customStyle="1" w:styleId="WW-Absatz-Standardschriftart">
    <w:name w:val="WW-Absatz-Standardschriftart"/>
    <w:uiPriority w:val="99"/>
    <w:qFormat/>
    <w:rsid w:val="006C0F9D"/>
  </w:style>
  <w:style w:type="character" w:customStyle="1" w:styleId="FontStyle150">
    <w:name w:val="Font Style15"/>
    <w:basedOn w:val="1fff5"/>
    <w:uiPriority w:val="99"/>
    <w:qFormat/>
    <w:rsid w:val="006C0F9D"/>
    <w:rPr>
      <w:rFonts w:ascii="Times New Roman" w:hAnsi="Times New Roman" w:cs="Times New Roman"/>
      <w:sz w:val="10"/>
      <w:szCs w:val="10"/>
    </w:rPr>
  </w:style>
  <w:style w:type="character" w:customStyle="1" w:styleId="FontStyle23">
    <w:name w:val="Font Style23"/>
    <w:basedOn w:val="a3"/>
    <w:uiPriority w:val="99"/>
    <w:qFormat/>
    <w:rsid w:val="006C0F9D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uiPriority w:val="99"/>
    <w:qFormat/>
    <w:rsid w:val="006C0F9D"/>
    <w:rPr>
      <w:rFonts w:ascii="Times New Roman" w:hAnsi="Times New Roman"/>
    </w:rPr>
  </w:style>
  <w:style w:type="character" w:customStyle="1" w:styleId="790">
    <w:name w:val="Основной текст (7)9"/>
    <w:basedOn w:val="a3"/>
    <w:uiPriority w:val="99"/>
    <w:qFormat/>
    <w:rsid w:val="006C0F9D"/>
    <w:rPr>
      <w:rFonts w:ascii="Times New Roman" w:hAnsi="Times New Roman" w:cs="Times New Roman"/>
      <w:spacing w:val="0"/>
      <w:sz w:val="20"/>
      <w:szCs w:val="20"/>
    </w:rPr>
  </w:style>
  <w:style w:type="character" w:customStyle="1" w:styleId="afffffffffb">
    <w:name w:val="пример"/>
    <w:basedOn w:val="a3"/>
    <w:uiPriority w:val="99"/>
    <w:qFormat/>
    <w:rsid w:val="006C0F9D"/>
    <w:rPr>
      <w:rFonts w:ascii="Times New Roman" w:hAnsi="Times New Roman" w:cs="Times New Roman"/>
    </w:rPr>
  </w:style>
  <w:style w:type="character" w:customStyle="1" w:styleId="first-letter">
    <w:name w:val="first-letter"/>
    <w:basedOn w:val="a3"/>
    <w:uiPriority w:val="99"/>
    <w:qFormat/>
    <w:rsid w:val="006C0F9D"/>
    <w:rPr>
      <w:rFonts w:cs="Times New Roman"/>
    </w:rPr>
  </w:style>
  <w:style w:type="character" w:customStyle="1" w:styleId="indicateur-langue1">
    <w:name w:val="indicateur-langue1"/>
    <w:basedOn w:val="a3"/>
    <w:uiPriority w:val="99"/>
    <w:qFormat/>
    <w:rsid w:val="006C0F9D"/>
    <w:rPr>
      <w:rFonts w:ascii="Courier New" w:hAnsi="Courier New" w:cs="Courier New"/>
      <w:b/>
      <w:bCs/>
      <w:sz w:val="24"/>
      <w:szCs w:val="24"/>
    </w:rPr>
  </w:style>
  <w:style w:type="character" w:customStyle="1" w:styleId="italique1">
    <w:name w:val="italique1"/>
    <w:basedOn w:val="a3"/>
    <w:uiPriority w:val="99"/>
    <w:qFormat/>
    <w:rsid w:val="006C0F9D"/>
    <w:rPr>
      <w:rFonts w:cs="Times New Roman"/>
      <w:i/>
      <w:iCs/>
    </w:rPr>
  </w:style>
  <w:style w:type="character" w:customStyle="1" w:styleId="hl21">
    <w:name w:val="hl21"/>
    <w:basedOn w:val="a3"/>
    <w:uiPriority w:val="99"/>
    <w:qFormat/>
    <w:rsid w:val="006C0F9D"/>
    <w:rPr>
      <w:rFonts w:cs="Times New Roman"/>
      <w:b/>
      <w:bCs/>
      <w:sz w:val="24"/>
      <w:szCs w:val="24"/>
    </w:rPr>
  </w:style>
  <w:style w:type="character" w:customStyle="1" w:styleId="m1">
    <w:name w:val="m1"/>
    <w:basedOn w:val="a3"/>
    <w:uiPriority w:val="99"/>
    <w:qFormat/>
    <w:rsid w:val="006C0F9D"/>
    <w:rPr>
      <w:rFonts w:ascii="Tahoma" w:hAnsi="Tahoma" w:cs="Tahoma"/>
      <w:sz w:val="18"/>
      <w:szCs w:val="18"/>
      <w:u w:val="none"/>
    </w:rPr>
  </w:style>
  <w:style w:type="character" w:customStyle="1" w:styleId="trd12">
    <w:name w:val="trd12"/>
    <w:basedOn w:val="a3"/>
    <w:uiPriority w:val="99"/>
    <w:qFormat/>
    <w:rsid w:val="006C0F9D"/>
    <w:rPr>
      <w:rFonts w:cs="Times New Roman"/>
    </w:rPr>
  </w:style>
  <w:style w:type="character" w:customStyle="1" w:styleId="mr1">
    <w:name w:val="mr1"/>
    <w:basedOn w:val="a3"/>
    <w:uiPriority w:val="99"/>
    <w:qFormat/>
    <w:rsid w:val="006C0F9D"/>
    <w:rPr>
      <w:rFonts w:ascii="Tahoma" w:hAnsi="Tahoma" w:cs="Tahoma"/>
      <w:color w:val="800000"/>
      <w:sz w:val="18"/>
      <w:szCs w:val="18"/>
      <w:u w:val="none"/>
    </w:rPr>
  </w:style>
  <w:style w:type="character" w:customStyle="1" w:styleId="trd121">
    <w:name w:val="trd121"/>
    <w:basedOn w:val="a3"/>
    <w:uiPriority w:val="99"/>
    <w:qFormat/>
    <w:rsid w:val="006C0F9D"/>
    <w:rPr>
      <w:rFonts w:ascii="Arial" w:hAnsi="Arial" w:cs="Arial"/>
      <w:b/>
      <w:bCs/>
      <w:color w:val="800000"/>
      <w:sz w:val="18"/>
      <w:szCs w:val="18"/>
      <w:u w:val="none"/>
    </w:rPr>
  </w:style>
  <w:style w:type="character" w:customStyle="1" w:styleId="hlnormal">
    <w:name w:val="hlnormal"/>
    <w:basedOn w:val="a3"/>
    <w:uiPriority w:val="99"/>
    <w:qFormat/>
    <w:rsid w:val="006C0F9D"/>
    <w:rPr>
      <w:rFonts w:cs="Times New Roman"/>
    </w:rPr>
  </w:style>
  <w:style w:type="character" w:customStyle="1" w:styleId="bod1">
    <w:name w:val="bod1"/>
    <w:basedOn w:val="a3"/>
    <w:uiPriority w:val="99"/>
    <w:qFormat/>
    <w:rsid w:val="006C0F9D"/>
    <w:rPr>
      <w:rFonts w:cs="Times New Roman"/>
    </w:rPr>
  </w:style>
  <w:style w:type="paragraph" w:customStyle="1" w:styleId="911">
    <w:name w:val="Знак91"/>
    <w:basedOn w:val="a2"/>
    <w:uiPriority w:val="99"/>
    <w:qFormat/>
    <w:rsid w:val="006C0F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31">
    <w:name w:val="Знак4 Знак Знак13"/>
    <w:uiPriority w:val="99"/>
    <w:qFormat/>
    <w:locked/>
    <w:rsid w:val="006C0F9D"/>
    <w:rPr>
      <w:rFonts w:ascii="Arial" w:hAnsi="Arial"/>
      <w:b/>
      <w:kern w:val="32"/>
      <w:sz w:val="32"/>
      <w:lang w:val="ru-RU" w:eastAsia="ru-RU"/>
    </w:rPr>
  </w:style>
  <w:style w:type="character" w:customStyle="1" w:styleId="2114">
    <w:name w:val="Знак2 Знак Знак11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229">
    <w:name w:val="Знак2 Знак Знак2"/>
    <w:basedOn w:val="a3"/>
    <w:uiPriority w:val="99"/>
    <w:qFormat/>
    <w:locked/>
    <w:rsid w:val="006C0F9D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paragraph">
    <w:name w:val="paragraph"/>
    <w:basedOn w:val="a2"/>
    <w:uiPriority w:val="99"/>
    <w:qFormat/>
    <w:rsid w:val="006C0F9D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spellingerror">
    <w:name w:val="spellingerror"/>
    <w:uiPriority w:val="99"/>
    <w:qFormat/>
    <w:rsid w:val="006C0F9D"/>
  </w:style>
  <w:style w:type="character" w:customStyle="1" w:styleId="contextualspellingandgrammarerror">
    <w:name w:val="contextualspellingandgrammarerror"/>
    <w:uiPriority w:val="99"/>
    <w:qFormat/>
    <w:rsid w:val="006C0F9D"/>
  </w:style>
  <w:style w:type="character" w:customStyle="1" w:styleId="normaltextrun1">
    <w:name w:val="normaltextrun1"/>
    <w:uiPriority w:val="99"/>
    <w:qFormat/>
    <w:rsid w:val="006C0F9D"/>
  </w:style>
  <w:style w:type="character" w:customStyle="1" w:styleId="eop">
    <w:name w:val="eop"/>
    <w:uiPriority w:val="99"/>
    <w:qFormat/>
    <w:rsid w:val="006C0F9D"/>
  </w:style>
  <w:style w:type="character" w:customStyle="1" w:styleId="NormalWebChar">
    <w:name w:val="Normal (Web) Char"/>
    <w:uiPriority w:val="99"/>
    <w:qFormat/>
    <w:locked/>
    <w:rsid w:val="006C0F9D"/>
    <w:rPr>
      <w:rFonts w:ascii="Times New Roman" w:hAnsi="Times New Roman"/>
      <w:sz w:val="24"/>
      <w:lang w:eastAsia="ru-RU"/>
    </w:rPr>
  </w:style>
  <w:style w:type="character" w:customStyle="1" w:styleId="PlainTextChar2">
    <w:name w:val="Plain Text Char2"/>
    <w:basedOn w:val="a3"/>
    <w:uiPriority w:val="99"/>
    <w:locked/>
    <w:rsid w:val="006C0F9D"/>
    <w:rPr>
      <w:rFonts w:ascii="Courier New" w:hAnsi="Courier New" w:cs="Times New Roman"/>
      <w:sz w:val="20"/>
      <w:szCs w:val="20"/>
    </w:rPr>
  </w:style>
  <w:style w:type="paragraph" w:customStyle="1" w:styleId="Style88">
    <w:name w:val="Style88"/>
    <w:basedOn w:val="a2"/>
    <w:uiPriority w:val="99"/>
    <w:qFormat/>
    <w:rsid w:val="006C0F9D"/>
    <w:pPr>
      <w:autoSpaceDE w:val="0"/>
      <w:autoSpaceDN w:val="0"/>
      <w:adjustRightInd w:val="0"/>
      <w:snapToGrid/>
      <w:spacing w:before="0" w:after="0" w:line="243" w:lineRule="exact"/>
      <w:ind w:firstLine="298"/>
      <w:jc w:val="both"/>
    </w:pPr>
    <w:rPr>
      <w:rFonts w:ascii="Franklin Gothic Medium" w:eastAsia="MS ??" w:hAnsi="Franklin Gothic Medium"/>
      <w:szCs w:val="24"/>
    </w:rPr>
  </w:style>
  <w:style w:type="character" w:customStyle="1" w:styleId="afffffffffc">
    <w:name w:val="Неразрешенное упоминание"/>
    <w:uiPriority w:val="99"/>
    <w:semiHidden/>
    <w:qFormat/>
    <w:rsid w:val="006C0F9D"/>
    <w:rPr>
      <w:color w:val="808080"/>
      <w:shd w:val="clear" w:color="auto" w:fill="E6E6E6"/>
    </w:rPr>
  </w:style>
  <w:style w:type="character" w:customStyle="1" w:styleId="FontStyle182">
    <w:name w:val="Font Style182"/>
    <w:qFormat/>
    <w:rsid w:val="006C0F9D"/>
    <w:rPr>
      <w:rFonts w:ascii="Times New Roman" w:hAnsi="Times New Roman"/>
      <w:sz w:val="18"/>
    </w:rPr>
  </w:style>
  <w:style w:type="paragraph" w:customStyle="1" w:styleId="97">
    <w:name w:val="Знак Знак Знак Знак Знак Знак9"/>
    <w:basedOn w:val="a2"/>
    <w:uiPriority w:val="99"/>
    <w:qFormat/>
    <w:rsid w:val="006C0F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100">
    <w:name w:val="Знак Знак710"/>
    <w:uiPriority w:val="99"/>
    <w:qFormat/>
    <w:rsid w:val="006C0F9D"/>
    <w:rPr>
      <w:sz w:val="16"/>
      <w:lang w:val="ru-RU" w:eastAsia="ru-RU"/>
    </w:rPr>
  </w:style>
  <w:style w:type="paragraph" w:customStyle="1" w:styleId="5f">
    <w:name w:val="Обычный5"/>
    <w:uiPriority w:val="99"/>
    <w:qFormat/>
    <w:rsid w:val="006C0F9D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8">
    <w:name w:val="Знак Знак148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108">
    <w:name w:val="Знак Знак108"/>
    <w:uiPriority w:val="99"/>
    <w:qFormat/>
    <w:locked/>
    <w:rsid w:val="006C0F9D"/>
    <w:rPr>
      <w:sz w:val="16"/>
      <w:lang w:val="ru-RU" w:eastAsia="ru-RU"/>
    </w:rPr>
  </w:style>
  <w:style w:type="character" w:customStyle="1" w:styleId="6200">
    <w:name w:val="Знак Знак620"/>
    <w:uiPriority w:val="99"/>
    <w:qFormat/>
    <w:rsid w:val="006C0F9D"/>
    <w:rPr>
      <w:rFonts w:ascii="Arial" w:hAnsi="Arial"/>
      <w:b/>
      <w:i/>
      <w:sz w:val="28"/>
      <w:lang w:val="ru-RU" w:eastAsia="en-US"/>
    </w:rPr>
  </w:style>
  <w:style w:type="paragraph" w:customStyle="1" w:styleId="3ff">
    <w:name w:val="Абзац списка3"/>
    <w:basedOn w:val="a2"/>
    <w:link w:val="ListParagraphChar1"/>
    <w:uiPriority w:val="99"/>
    <w:qFormat/>
    <w:rsid w:val="006C0F9D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character" w:customStyle="1" w:styleId="169">
    <w:name w:val="Знак Знак169"/>
    <w:uiPriority w:val="99"/>
    <w:qFormat/>
    <w:locked/>
    <w:rsid w:val="006C0F9D"/>
    <w:rPr>
      <w:b/>
      <w:caps/>
      <w:sz w:val="24"/>
      <w:lang w:val="ru-RU" w:eastAsia="ru-RU"/>
    </w:rPr>
  </w:style>
  <w:style w:type="paragraph" w:customStyle="1" w:styleId="238">
    <w:name w:val="Основной текст 23"/>
    <w:basedOn w:val="a2"/>
    <w:uiPriority w:val="99"/>
    <w:qFormat/>
    <w:rsid w:val="006C0F9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07">
    <w:name w:val="Знак Знак Знак10"/>
    <w:uiPriority w:val="99"/>
    <w:qFormat/>
    <w:rsid w:val="006C0F9D"/>
    <w:rPr>
      <w:rFonts w:ascii="Times New Roman" w:hAnsi="Times New Roman"/>
      <w:b/>
      <w:caps/>
      <w:sz w:val="28"/>
    </w:rPr>
  </w:style>
  <w:style w:type="character" w:customStyle="1" w:styleId="258">
    <w:name w:val="Знак Знак258"/>
    <w:uiPriority w:val="99"/>
    <w:qFormat/>
    <w:rsid w:val="006C0F9D"/>
    <w:rPr>
      <w:rFonts w:ascii="Times New Roman" w:hAnsi="Times New Roman"/>
      <w:b/>
      <w:sz w:val="28"/>
    </w:rPr>
  </w:style>
  <w:style w:type="character" w:customStyle="1" w:styleId="2280">
    <w:name w:val="Знак Знак228"/>
    <w:uiPriority w:val="99"/>
    <w:qFormat/>
    <w:rsid w:val="006C0F9D"/>
    <w:rPr>
      <w:rFonts w:ascii="Times New Roman" w:hAnsi="Times New Roman"/>
      <w:sz w:val="24"/>
    </w:rPr>
  </w:style>
  <w:style w:type="character" w:customStyle="1" w:styleId="2011">
    <w:name w:val="Знак Знак2011"/>
    <w:uiPriority w:val="99"/>
    <w:qFormat/>
    <w:rsid w:val="006C0F9D"/>
    <w:rPr>
      <w:rFonts w:ascii="Arial" w:hAnsi="Arial"/>
      <w:sz w:val="22"/>
    </w:rPr>
  </w:style>
  <w:style w:type="character" w:customStyle="1" w:styleId="198">
    <w:name w:val="Знак Знак198"/>
    <w:uiPriority w:val="99"/>
    <w:qFormat/>
    <w:rsid w:val="006C0F9D"/>
    <w:rPr>
      <w:rFonts w:ascii="Times New Roman" w:hAnsi="Times New Roman"/>
      <w:sz w:val="16"/>
      <w:lang w:eastAsia="ru-RU"/>
    </w:rPr>
  </w:style>
  <w:style w:type="character" w:customStyle="1" w:styleId="188">
    <w:name w:val="Знак Знак188"/>
    <w:uiPriority w:val="99"/>
    <w:qFormat/>
    <w:rsid w:val="006C0F9D"/>
    <w:rPr>
      <w:rFonts w:ascii="Courier New" w:hAnsi="Courier New"/>
    </w:rPr>
  </w:style>
  <w:style w:type="character" w:customStyle="1" w:styleId="178">
    <w:name w:val="Знак Знак178"/>
    <w:uiPriority w:val="99"/>
    <w:qFormat/>
    <w:rsid w:val="006C0F9D"/>
    <w:rPr>
      <w:rFonts w:ascii="Times New Roman" w:hAnsi="Times New Roman"/>
      <w:sz w:val="24"/>
    </w:rPr>
  </w:style>
  <w:style w:type="paragraph" w:customStyle="1" w:styleId="325">
    <w:name w:val="Заголовок 32"/>
    <w:basedOn w:val="5f"/>
    <w:next w:val="5f"/>
    <w:uiPriority w:val="99"/>
    <w:qFormat/>
    <w:rsid w:val="006C0F9D"/>
    <w:pPr>
      <w:keepNext/>
      <w:widowControl/>
      <w:ind w:left="0" w:firstLine="0"/>
      <w:outlineLvl w:val="2"/>
    </w:pPr>
    <w:rPr>
      <w:sz w:val="24"/>
    </w:rPr>
  </w:style>
  <w:style w:type="paragraph" w:customStyle="1" w:styleId="4f1">
    <w:name w:val="Основной текст4"/>
    <w:basedOn w:val="5f"/>
    <w:uiPriority w:val="99"/>
    <w:qFormat/>
    <w:rsid w:val="006C0F9D"/>
    <w:pPr>
      <w:widowControl/>
      <w:spacing w:line="360" w:lineRule="auto"/>
      <w:ind w:left="0" w:firstLine="0"/>
    </w:pPr>
    <w:rPr>
      <w:sz w:val="24"/>
    </w:rPr>
  </w:style>
  <w:style w:type="character" w:customStyle="1" w:styleId="158">
    <w:name w:val="Знак Знак158"/>
    <w:uiPriority w:val="99"/>
    <w:qFormat/>
    <w:rsid w:val="006C0F9D"/>
    <w:rPr>
      <w:b/>
      <w:sz w:val="28"/>
    </w:rPr>
  </w:style>
  <w:style w:type="character" w:customStyle="1" w:styleId="86">
    <w:name w:val="Знак Знак86"/>
    <w:uiPriority w:val="99"/>
    <w:rsid w:val="006C0F9D"/>
    <w:rPr>
      <w:rFonts w:ascii="Times New Roman" w:hAnsi="Times New Roman"/>
      <w:lang w:eastAsia="en-US"/>
    </w:rPr>
  </w:style>
  <w:style w:type="paragraph" w:customStyle="1" w:styleId="22a">
    <w:name w:val="Заголовок 22"/>
    <w:basedOn w:val="a2"/>
    <w:next w:val="a2"/>
    <w:uiPriority w:val="99"/>
    <w:qFormat/>
    <w:rsid w:val="006C0F9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">
    <w:name w:val="Обычный6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3ff0">
    <w:name w:val="Цитата3"/>
    <w:basedOn w:val="a2"/>
    <w:uiPriority w:val="99"/>
    <w:qFormat/>
    <w:rsid w:val="006C0F9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ff1">
    <w:name w:val="Текст3"/>
    <w:basedOn w:val="a2"/>
    <w:uiPriority w:val="99"/>
    <w:qFormat/>
    <w:rsid w:val="006C0F9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3">
    <w:name w:val="Основной текст 33"/>
    <w:basedOn w:val="5f"/>
    <w:uiPriority w:val="99"/>
    <w:qFormat/>
    <w:rsid w:val="006C0F9D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2b">
    <w:name w:val="Основной текст с отступом 22"/>
    <w:basedOn w:val="a2"/>
    <w:uiPriority w:val="99"/>
    <w:qFormat/>
    <w:rsid w:val="006C0F9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4">
    <w:name w:val="Основной текст с отступом 33"/>
    <w:basedOn w:val="a2"/>
    <w:uiPriority w:val="99"/>
    <w:qFormat/>
    <w:rsid w:val="006C0F9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fff">
    <w:name w:val="Верхний колонтитул2"/>
    <w:basedOn w:val="a2"/>
    <w:uiPriority w:val="99"/>
    <w:qFormat/>
    <w:rsid w:val="006C0F9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2fff0">
    <w:name w:val="Слабое выделение2"/>
    <w:uiPriority w:val="99"/>
    <w:qFormat/>
    <w:rsid w:val="006C0F9D"/>
    <w:rPr>
      <w:i/>
      <w:color w:val="808080"/>
    </w:rPr>
  </w:style>
  <w:style w:type="character" w:customStyle="1" w:styleId="418">
    <w:name w:val="Знак Знак418"/>
    <w:uiPriority w:val="99"/>
    <w:qFormat/>
    <w:locked/>
    <w:rsid w:val="006C0F9D"/>
    <w:rPr>
      <w:rFonts w:ascii="Arial" w:hAnsi="Arial"/>
      <w:b/>
      <w:i/>
      <w:sz w:val="28"/>
      <w:lang w:val="ru-RU" w:eastAsia="en-US"/>
    </w:rPr>
  </w:style>
  <w:style w:type="character" w:customStyle="1" w:styleId="2fff1">
    <w:name w:val="Знак Знак2"/>
    <w:uiPriority w:val="99"/>
    <w:qFormat/>
    <w:locked/>
    <w:rsid w:val="006C0F9D"/>
    <w:rPr>
      <w:rFonts w:ascii="Arial" w:hAnsi="Arial"/>
      <w:b/>
      <w:i/>
      <w:sz w:val="28"/>
      <w:lang w:val="ru-RU" w:eastAsia="en-US"/>
    </w:rPr>
  </w:style>
  <w:style w:type="character" w:customStyle="1" w:styleId="2fff2">
    <w:name w:val="Основной шрифт абзаца2"/>
    <w:uiPriority w:val="99"/>
    <w:qFormat/>
    <w:rsid w:val="006C0F9D"/>
  </w:style>
  <w:style w:type="character" w:customStyle="1" w:styleId="2310">
    <w:name w:val="Знак Знак23 Знак1"/>
    <w:uiPriority w:val="99"/>
    <w:locked/>
    <w:rsid w:val="006C0F9D"/>
    <w:rPr>
      <w:rFonts w:ascii="Tahoma" w:hAnsi="Tahoma"/>
      <w:sz w:val="16"/>
    </w:rPr>
  </w:style>
  <w:style w:type="paragraph" w:customStyle="1" w:styleId="109">
    <w:name w:val="Знак Знак Знак Знак Знак Знак Знак Знак Знак Знак Знак Знак Знак10"/>
    <w:basedOn w:val="a2"/>
    <w:uiPriority w:val="99"/>
    <w:qFormat/>
    <w:rsid w:val="006C0F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81">
    <w:name w:val="Знак38"/>
    <w:basedOn w:val="a2"/>
    <w:uiPriority w:val="99"/>
    <w:qFormat/>
    <w:rsid w:val="006C0F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8">
    <w:name w:val="Знак Знак538"/>
    <w:uiPriority w:val="99"/>
    <w:qFormat/>
    <w:locked/>
    <w:rsid w:val="006C0F9D"/>
    <w:rPr>
      <w:b/>
      <w:caps/>
      <w:sz w:val="24"/>
      <w:lang w:val="ru-RU" w:eastAsia="ru-RU"/>
    </w:rPr>
  </w:style>
  <w:style w:type="character" w:customStyle="1" w:styleId="NoSpacingChar">
    <w:name w:val="No Spacing Char"/>
    <w:link w:val="2fff3"/>
    <w:uiPriority w:val="99"/>
    <w:qFormat/>
    <w:locked/>
    <w:rsid w:val="006C0F9D"/>
    <w:rPr>
      <w:sz w:val="24"/>
    </w:rPr>
  </w:style>
  <w:style w:type="paragraph" w:customStyle="1" w:styleId="2fff3">
    <w:name w:val="Без интервала2"/>
    <w:link w:val="NoSpacingChar"/>
    <w:uiPriority w:val="99"/>
    <w:qFormat/>
    <w:rsid w:val="006C0F9D"/>
    <w:pPr>
      <w:spacing w:after="0" w:line="240" w:lineRule="auto"/>
    </w:pPr>
    <w:rPr>
      <w:sz w:val="24"/>
    </w:rPr>
  </w:style>
  <w:style w:type="character" w:customStyle="1" w:styleId="1181">
    <w:name w:val="Знак1 Знак Знак18"/>
    <w:uiPriority w:val="99"/>
    <w:qFormat/>
    <w:locked/>
    <w:rsid w:val="006C0F9D"/>
    <w:rPr>
      <w:rFonts w:ascii="Times New Roman" w:hAnsi="Times New Roman"/>
      <w:sz w:val="24"/>
      <w:lang w:eastAsia="ru-RU"/>
    </w:rPr>
  </w:style>
  <w:style w:type="character" w:customStyle="1" w:styleId="468">
    <w:name w:val="Знак Знак468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488">
    <w:name w:val="Знак Знак488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448">
    <w:name w:val="Знак Знак448"/>
    <w:uiPriority w:val="99"/>
    <w:qFormat/>
    <w:locked/>
    <w:rsid w:val="006C0F9D"/>
    <w:rPr>
      <w:sz w:val="24"/>
    </w:rPr>
  </w:style>
  <w:style w:type="character" w:customStyle="1" w:styleId="518">
    <w:name w:val="Знак Знак518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438">
    <w:name w:val="Знак Знак438"/>
    <w:uiPriority w:val="99"/>
    <w:qFormat/>
    <w:locked/>
    <w:rsid w:val="006C0F9D"/>
    <w:rPr>
      <w:color w:val="000000"/>
      <w:sz w:val="24"/>
      <w:lang w:eastAsia="ru-RU"/>
    </w:rPr>
  </w:style>
  <w:style w:type="character" w:customStyle="1" w:styleId="428">
    <w:name w:val="Знак Знак428"/>
    <w:uiPriority w:val="99"/>
    <w:qFormat/>
    <w:rsid w:val="006C0F9D"/>
    <w:rPr>
      <w:rFonts w:ascii="Times New Roman" w:hAnsi="Times New Roman"/>
      <w:sz w:val="16"/>
    </w:rPr>
  </w:style>
  <w:style w:type="character" w:customStyle="1" w:styleId="498">
    <w:name w:val="Знак Знак498"/>
    <w:uiPriority w:val="99"/>
    <w:qFormat/>
    <w:rsid w:val="006C0F9D"/>
    <w:rPr>
      <w:rFonts w:ascii="Times New Roman" w:hAnsi="Times New Roman"/>
      <w:b/>
      <w:caps/>
      <w:sz w:val="24"/>
      <w:lang w:eastAsia="ru-RU"/>
    </w:rPr>
  </w:style>
  <w:style w:type="paragraph" w:customStyle="1" w:styleId="427">
    <w:name w:val="Заголовок 42"/>
    <w:basedOn w:val="5f"/>
    <w:next w:val="5f"/>
    <w:uiPriority w:val="99"/>
    <w:qFormat/>
    <w:rsid w:val="006C0F9D"/>
    <w:pPr>
      <w:keepNext/>
      <w:widowControl/>
      <w:ind w:left="0" w:firstLine="0"/>
    </w:pPr>
    <w:rPr>
      <w:sz w:val="24"/>
    </w:rPr>
  </w:style>
  <w:style w:type="character" w:customStyle="1" w:styleId="478">
    <w:name w:val="Знак Знак478"/>
    <w:uiPriority w:val="99"/>
    <w:qFormat/>
    <w:rsid w:val="006C0F9D"/>
    <w:rPr>
      <w:rFonts w:ascii="Times New Roman" w:hAnsi="Times New Roman"/>
      <w:b/>
      <w:sz w:val="27"/>
      <w:lang w:eastAsia="ru-RU"/>
    </w:rPr>
  </w:style>
  <w:style w:type="character" w:customStyle="1" w:styleId="458">
    <w:name w:val="Знак Знак458"/>
    <w:uiPriority w:val="99"/>
    <w:qFormat/>
    <w:rsid w:val="006C0F9D"/>
    <w:rPr>
      <w:rFonts w:ascii="Times New Roman" w:hAnsi="Times New Roman"/>
      <w:b/>
      <w:i/>
      <w:sz w:val="26"/>
      <w:lang w:eastAsia="ru-RU"/>
    </w:rPr>
  </w:style>
  <w:style w:type="paragraph" w:customStyle="1" w:styleId="617">
    <w:name w:val="Заголовок 61"/>
    <w:uiPriority w:val="99"/>
    <w:qFormat/>
    <w:rsid w:val="006C0F9D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90">
    <w:name w:val="Знак5 Знак Знак9"/>
    <w:uiPriority w:val="99"/>
    <w:qFormat/>
    <w:locked/>
    <w:rsid w:val="006C0F9D"/>
    <w:rPr>
      <w:sz w:val="16"/>
    </w:rPr>
  </w:style>
  <w:style w:type="character" w:customStyle="1" w:styleId="508">
    <w:name w:val="Знак Знак508"/>
    <w:uiPriority w:val="99"/>
    <w:qFormat/>
    <w:locked/>
    <w:rsid w:val="006C0F9D"/>
    <w:rPr>
      <w:b/>
      <w:sz w:val="28"/>
      <w:lang w:val="ru-RU" w:eastAsia="ru-RU"/>
    </w:rPr>
  </w:style>
  <w:style w:type="character" w:customStyle="1" w:styleId="528">
    <w:name w:val="Знак Знак528"/>
    <w:uiPriority w:val="99"/>
    <w:qFormat/>
    <w:rsid w:val="006C0F9D"/>
    <w:rPr>
      <w:rFonts w:ascii="Arial" w:hAnsi="Arial"/>
      <w:b/>
      <w:i/>
      <w:sz w:val="28"/>
    </w:rPr>
  </w:style>
  <w:style w:type="paragraph" w:customStyle="1" w:styleId="21f2">
    <w:name w:val="Цитата 21"/>
    <w:basedOn w:val="a2"/>
    <w:next w:val="a2"/>
    <w:link w:val="QuoteChar2"/>
    <w:uiPriority w:val="99"/>
    <w:qFormat/>
    <w:rsid w:val="006C0F9D"/>
    <w:pPr>
      <w:widowControl/>
      <w:snapToGrid/>
      <w:spacing w:before="0" w:after="0"/>
    </w:pPr>
    <w:rPr>
      <w:rFonts w:ascii="Calibri" w:hAnsi="Calibri"/>
      <w:i/>
      <w:color w:val="000000"/>
    </w:rPr>
  </w:style>
  <w:style w:type="character" w:customStyle="1" w:styleId="QuoteChar2">
    <w:name w:val="Quote Char2"/>
    <w:link w:val="21f2"/>
    <w:uiPriority w:val="99"/>
    <w:qFormat/>
    <w:locked/>
    <w:rsid w:val="006C0F9D"/>
    <w:rPr>
      <w:rFonts w:ascii="Calibri" w:eastAsia="Calibri" w:hAnsi="Calibri" w:cs="Times New Roman"/>
      <w:i/>
      <w:color w:val="000000"/>
      <w:sz w:val="24"/>
      <w:szCs w:val="20"/>
      <w:lang w:eastAsia="ru-RU"/>
    </w:rPr>
  </w:style>
  <w:style w:type="paragraph" w:customStyle="1" w:styleId="1fffff0">
    <w:name w:val="Выделенная цитата1"/>
    <w:basedOn w:val="a2"/>
    <w:next w:val="a2"/>
    <w:link w:val="IntenseQuoteChar2"/>
    <w:uiPriority w:val="99"/>
    <w:qFormat/>
    <w:rsid w:val="006C0F9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IntenseQuoteChar2">
    <w:name w:val="Intense Quote Char2"/>
    <w:link w:val="1fffff0"/>
    <w:uiPriority w:val="99"/>
    <w:qFormat/>
    <w:locked/>
    <w:rsid w:val="006C0F9D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5180">
    <w:name w:val="Знак5 Знак Знак18"/>
    <w:uiPriority w:val="99"/>
    <w:qFormat/>
    <w:locked/>
    <w:rsid w:val="006C0F9D"/>
    <w:rPr>
      <w:sz w:val="16"/>
      <w:lang w:val="ru-RU" w:eastAsia="ru-RU"/>
    </w:rPr>
  </w:style>
  <w:style w:type="paragraph" w:customStyle="1" w:styleId="1fffff1">
    <w:name w:val="Подзаголовок1"/>
    <w:basedOn w:val="a2"/>
    <w:uiPriority w:val="99"/>
    <w:qFormat/>
    <w:rsid w:val="006C0F9D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81">
    <w:name w:val="Знак6 Знак Знак8"/>
    <w:uiPriority w:val="99"/>
    <w:qFormat/>
    <w:rsid w:val="006C0F9D"/>
    <w:rPr>
      <w:sz w:val="24"/>
      <w:lang w:val="ru-RU" w:eastAsia="ru-RU"/>
    </w:rPr>
  </w:style>
  <w:style w:type="character" w:customStyle="1" w:styleId="1fffff2">
    <w:name w:val="Замещающий текст1"/>
    <w:uiPriority w:val="99"/>
    <w:qFormat/>
    <w:rsid w:val="006C0F9D"/>
    <w:rPr>
      <w:color w:val="808080"/>
    </w:rPr>
  </w:style>
  <w:style w:type="character" w:customStyle="1" w:styleId="552">
    <w:name w:val="Знак Знак552"/>
    <w:uiPriority w:val="99"/>
    <w:qFormat/>
    <w:locked/>
    <w:rsid w:val="006C0F9D"/>
    <w:rPr>
      <w:sz w:val="24"/>
      <w:lang w:val="ru-RU" w:eastAsia="ru-RU"/>
    </w:rPr>
  </w:style>
  <w:style w:type="paragraph" w:customStyle="1" w:styleId="11fb">
    <w:name w:val="Заголовок 11"/>
    <w:basedOn w:val="a2"/>
    <w:next w:val="a2"/>
    <w:uiPriority w:val="99"/>
    <w:qFormat/>
    <w:rsid w:val="006C0F9D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2">
    <w:name w:val="Знак Знак652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642">
    <w:name w:val="Знак Знак642"/>
    <w:uiPriority w:val="99"/>
    <w:qFormat/>
    <w:locked/>
    <w:rsid w:val="006C0F9D"/>
    <w:rPr>
      <w:b/>
      <w:sz w:val="28"/>
      <w:lang w:val="ru-RU" w:eastAsia="ru-RU"/>
    </w:rPr>
  </w:style>
  <w:style w:type="character" w:customStyle="1" w:styleId="632">
    <w:name w:val="Знак Знак632"/>
    <w:uiPriority w:val="99"/>
    <w:qFormat/>
    <w:locked/>
    <w:rsid w:val="006C0F9D"/>
    <w:rPr>
      <w:b/>
      <w:i/>
      <w:sz w:val="26"/>
      <w:lang w:val="ru-RU" w:eastAsia="ru-RU"/>
    </w:rPr>
  </w:style>
  <w:style w:type="character" w:customStyle="1" w:styleId="622">
    <w:name w:val="Знак Знак622"/>
    <w:uiPriority w:val="99"/>
    <w:qFormat/>
    <w:locked/>
    <w:rsid w:val="006C0F9D"/>
    <w:rPr>
      <w:sz w:val="24"/>
      <w:lang w:val="ru-RU" w:eastAsia="ru-RU"/>
    </w:rPr>
  </w:style>
  <w:style w:type="character" w:customStyle="1" w:styleId="619">
    <w:name w:val="Знак Знак619"/>
    <w:uiPriority w:val="99"/>
    <w:qFormat/>
    <w:locked/>
    <w:rsid w:val="006C0F9D"/>
    <w:rPr>
      <w:sz w:val="24"/>
      <w:lang w:val="ru-RU" w:eastAsia="ru-RU"/>
    </w:rPr>
  </w:style>
  <w:style w:type="character" w:customStyle="1" w:styleId="602">
    <w:name w:val="Знак Знак602"/>
    <w:uiPriority w:val="99"/>
    <w:qFormat/>
    <w:locked/>
    <w:rsid w:val="006C0F9D"/>
    <w:rPr>
      <w:i/>
      <w:sz w:val="24"/>
      <w:lang w:val="ru-RU" w:eastAsia="ru-RU"/>
    </w:rPr>
  </w:style>
  <w:style w:type="character" w:customStyle="1" w:styleId="592">
    <w:name w:val="Знак Знак592"/>
    <w:uiPriority w:val="99"/>
    <w:qFormat/>
    <w:locked/>
    <w:rsid w:val="006C0F9D"/>
    <w:rPr>
      <w:rFonts w:ascii="Arial" w:hAnsi="Arial"/>
      <w:sz w:val="22"/>
      <w:lang w:val="ru-RU" w:eastAsia="ru-RU"/>
    </w:rPr>
  </w:style>
  <w:style w:type="character" w:customStyle="1" w:styleId="582">
    <w:name w:val="Знак Знак582"/>
    <w:uiPriority w:val="99"/>
    <w:qFormat/>
    <w:locked/>
    <w:rsid w:val="006C0F9D"/>
    <w:rPr>
      <w:rFonts w:ascii="Courier New" w:hAnsi="Courier New"/>
      <w:lang w:val="ru-RU" w:eastAsia="ru-RU"/>
    </w:rPr>
  </w:style>
  <w:style w:type="character" w:customStyle="1" w:styleId="572">
    <w:name w:val="Знак Знак572"/>
    <w:uiPriority w:val="99"/>
    <w:qFormat/>
    <w:locked/>
    <w:rsid w:val="006C0F9D"/>
    <w:rPr>
      <w:lang w:val="ru-RU" w:eastAsia="ru-RU"/>
    </w:rPr>
  </w:style>
  <w:style w:type="character" w:customStyle="1" w:styleId="562">
    <w:name w:val="Знак Знак562"/>
    <w:uiPriority w:val="99"/>
    <w:qFormat/>
    <w:locked/>
    <w:rsid w:val="006C0F9D"/>
    <w:rPr>
      <w:sz w:val="24"/>
      <w:lang w:val="ru-RU" w:eastAsia="ru-RU"/>
    </w:rPr>
  </w:style>
  <w:style w:type="character" w:customStyle="1" w:styleId="542">
    <w:name w:val="Знак Знак542"/>
    <w:uiPriority w:val="99"/>
    <w:qFormat/>
    <w:locked/>
    <w:rsid w:val="006C0F9D"/>
    <w:rPr>
      <w:sz w:val="24"/>
      <w:lang w:val="en-US" w:eastAsia="ru-RU"/>
    </w:rPr>
  </w:style>
  <w:style w:type="paragraph" w:customStyle="1" w:styleId="239">
    <w:name w:val="Заголовок 23"/>
    <w:basedOn w:val="a2"/>
    <w:next w:val="a2"/>
    <w:uiPriority w:val="99"/>
    <w:qFormat/>
    <w:rsid w:val="006C0F9D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35">
    <w:name w:val="Заголовок 33"/>
    <w:basedOn w:val="a2"/>
    <w:next w:val="a2"/>
    <w:uiPriority w:val="99"/>
    <w:qFormat/>
    <w:rsid w:val="006C0F9D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37">
    <w:name w:val="Заголовок 43"/>
    <w:basedOn w:val="a2"/>
    <w:next w:val="a2"/>
    <w:uiPriority w:val="99"/>
    <w:qFormat/>
    <w:rsid w:val="006C0F9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17">
    <w:name w:val="Заголовок 51"/>
    <w:basedOn w:val="a2"/>
    <w:next w:val="a2"/>
    <w:uiPriority w:val="99"/>
    <w:qFormat/>
    <w:rsid w:val="006C0F9D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23">
    <w:name w:val="Заголовок 62"/>
    <w:basedOn w:val="a2"/>
    <w:next w:val="a2"/>
    <w:uiPriority w:val="99"/>
    <w:qFormat/>
    <w:rsid w:val="006C0F9D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13">
    <w:name w:val="Заголовок 71"/>
    <w:basedOn w:val="a2"/>
    <w:next w:val="a2"/>
    <w:uiPriority w:val="99"/>
    <w:qFormat/>
    <w:rsid w:val="006C0F9D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13">
    <w:name w:val="Заголовок 81"/>
    <w:basedOn w:val="a2"/>
    <w:next w:val="a2"/>
    <w:uiPriority w:val="99"/>
    <w:qFormat/>
    <w:rsid w:val="006C0F9D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12">
    <w:name w:val="Заголовок 91"/>
    <w:basedOn w:val="a2"/>
    <w:next w:val="a2"/>
    <w:uiPriority w:val="99"/>
    <w:qFormat/>
    <w:rsid w:val="006C0F9D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2">
    <w:name w:val="Знак Знак672"/>
    <w:uiPriority w:val="99"/>
    <w:qFormat/>
    <w:rsid w:val="006C0F9D"/>
    <w:rPr>
      <w:rFonts w:ascii="Arial" w:hAnsi="Arial"/>
      <w:b/>
      <w:sz w:val="26"/>
    </w:rPr>
  </w:style>
  <w:style w:type="character" w:customStyle="1" w:styleId="662">
    <w:name w:val="Знак Знак662"/>
    <w:uiPriority w:val="99"/>
    <w:qFormat/>
    <w:rsid w:val="006C0F9D"/>
    <w:rPr>
      <w:b/>
      <w:sz w:val="28"/>
    </w:rPr>
  </w:style>
  <w:style w:type="character" w:customStyle="1" w:styleId="702">
    <w:name w:val="Знак Знак702"/>
    <w:uiPriority w:val="99"/>
    <w:qFormat/>
    <w:rsid w:val="006C0F9D"/>
    <w:rPr>
      <w:rFonts w:ascii="Arial" w:hAnsi="Arial"/>
      <w:b/>
      <w:sz w:val="26"/>
    </w:rPr>
  </w:style>
  <w:style w:type="character" w:customStyle="1" w:styleId="692">
    <w:name w:val="Знак Знак692"/>
    <w:uiPriority w:val="99"/>
    <w:qFormat/>
    <w:rsid w:val="006C0F9D"/>
    <w:rPr>
      <w:b/>
      <w:sz w:val="28"/>
    </w:rPr>
  </w:style>
  <w:style w:type="character" w:customStyle="1" w:styleId="682">
    <w:name w:val="Знак Знак682"/>
    <w:uiPriority w:val="99"/>
    <w:qFormat/>
    <w:rsid w:val="006C0F9D"/>
    <w:rPr>
      <w:b/>
      <w:i/>
      <w:sz w:val="26"/>
    </w:rPr>
  </w:style>
  <w:style w:type="character" w:customStyle="1" w:styleId="2fff4">
    <w:name w:val="Сильное выделение2"/>
    <w:uiPriority w:val="99"/>
    <w:qFormat/>
    <w:rsid w:val="006C0F9D"/>
    <w:rPr>
      <w:b/>
    </w:rPr>
  </w:style>
  <w:style w:type="paragraph" w:customStyle="1" w:styleId="HTML21">
    <w:name w:val="Стандартный HTML2"/>
    <w:basedOn w:val="a2"/>
    <w:uiPriority w:val="99"/>
    <w:qFormat/>
    <w:rsid w:val="006C0F9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ListParagraphChar1">
    <w:name w:val="List Paragraph Char1"/>
    <w:link w:val="3ff"/>
    <w:uiPriority w:val="99"/>
    <w:qFormat/>
    <w:locked/>
    <w:rsid w:val="006C0F9D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10">
    <w:name w:val="Знак Знак2010"/>
    <w:uiPriority w:val="99"/>
    <w:qFormat/>
    <w:rsid w:val="006C0F9D"/>
    <w:rPr>
      <w:rFonts w:ascii="Arial" w:hAnsi="Arial"/>
      <w:sz w:val="22"/>
    </w:rPr>
  </w:style>
  <w:style w:type="character" w:customStyle="1" w:styleId="618">
    <w:name w:val="Знак Знак618"/>
    <w:uiPriority w:val="99"/>
    <w:qFormat/>
    <w:rsid w:val="006C0F9D"/>
    <w:rPr>
      <w:rFonts w:ascii="Arial" w:hAnsi="Arial"/>
      <w:b/>
      <w:i/>
      <w:sz w:val="28"/>
      <w:lang w:val="ru-RU" w:eastAsia="en-US"/>
    </w:rPr>
  </w:style>
  <w:style w:type="paragraph" w:customStyle="1" w:styleId="87">
    <w:name w:val="Знак Знак Знак Знак Знак Знак8"/>
    <w:basedOn w:val="a2"/>
    <w:uiPriority w:val="99"/>
    <w:qFormat/>
    <w:rsid w:val="006C0F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91">
    <w:name w:val="Знак Знак79"/>
    <w:uiPriority w:val="99"/>
    <w:qFormat/>
    <w:rsid w:val="006C0F9D"/>
    <w:rPr>
      <w:sz w:val="16"/>
      <w:lang w:val="ru-RU" w:eastAsia="ru-RU"/>
    </w:rPr>
  </w:style>
  <w:style w:type="paragraph" w:customStyle="1" w:styleId="7c">
    <w:name w:val="Обычный7"/>
    <w:uiPriority w:val="99"/>
    <w:qFormat/>
    <w:rsid w:val="006C0F9D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7">
    <w:name w:val="Знак Знак147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1070">
    <w:name w:val="Знак Знак107"/>
    <w:uiPriority w:val="99"/>
    <w:qFormat/>
    <w:locked/>
    <w:rsid w:val="006C0F9D"/>
    <w:rPr>
      <w:sz w:val="16"/>
      <w:lang w:val="ru-RU" w:eastAsia="ru-RU"/>
    </w:rPr>
  </w:style>
  <w:style w:type="paragraph" w:customStyle="1" w:styleId="4f2">
    <w:name w:val="Абзац списка4"/>
    <w:basedOn w:val="a2"/>
    <w:uiPriority w:val="99"/>
    <w:qFormat/>
    <w:rsid w:val="006C0F9D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68">
    <w:name w:val="Знак Знак168"/>
    <w:uiPriority w:val="99"/>
    <w:qFormat/>
    <w:locked/>
    <w:rsid w:val="006C0F9D"/>
    <w:rPr>
      <w:b/>
      <w:caps/>
      <w:sz w:val="24"/>
      <w:lang w:val="ru-RU" w:eastAsia="ru-RU"/>
    </w:rPr>
  </w:style>
  <w:style w:type="paragraph" w:customStyle="1" w:styleId="242">
    <w:name w:val="Основной текст 24"/>
    <w:basedOn w:val="a2"/>
    <w:uiPriority w:val="99"/>
    <w:qFormat/>
    <w:rsid w:val="006C0F9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98">
    <w:name w:val="Знак Знак Знак9"/>
    <w:uiPriority w:val="99"/>
    <w:qFormat/>
    <w:rsid w:val="006C0F9D"/>
    <w:rPr>
      <w:rFonts w:ascii="Times New Roman" w:hAnsi="Times New Roman"/>
      <w:b/>
      <w:caps/>
      <w:sz w:val="28"/>
    </w:rPr>
  </w:style>
  <w:style w:type="character" w:customStyle="1" w:styleId="257">
    <w:name w:val="Знак Знак257"/>
    <w:uiPriority w:val="99"/>
    <w:qFormat/>
    <w:rsid w:val="006C0F9D"/>
    <w:rPr>
      <w:rFonts w:ascii="Times New Roman" w:hAnsi="Times New Roman"/>
      <w:b/>
      <w:sz w:val="28"/>
    </w:rPr>
  </w:style>
  <w:style w:type="character" w:customStyle="1" w:styleId="2270">
    <w:name w:val="Знак Знак227"/>
    <w:uiPriority w:val="99"/>
    <w:qFormat/>
    <w:rsid w:val="006C0F9D"/>
    <w:rPr>
      <w:rFonts w:ascii="Times New Roman" w:hAnsi="Times New Roman"/>
      <w:sz w:val="24"/>
    </w:rPr>
  </w:style>
  <w:style w:type="character" w:customStyle="1" w:styleId="197">
    <w:name w:val="Знак Знак197"/>
    <w:uiPriority w:val="99"/>
    <w:qFormat/>
    <w:rsid w:val="006C0F9D"/>
    <w:rPr>
      <w:rFonts w:ascii="Times New Roman" w:hAnsi="Times New Roman"/>
      <w:sz w:val="16"/>
      <w:lang w:eastAsia="ru-RU"/>
    </w:rPr>
  </w:style>
  <w:style w:type="character" w:customStyle="1" w:styleId="187">
    <w:name w:val="Знак Знак187"/>
    <w:uiPriority w:val="99"/>
    <w:qFormat/>
    <w:rsid w:val="006C0F9D"/>
    <w:rPr>
      <w:rFonts w:ascii="Courier New" w:hAnsi="Courier New"/>
    </w:rPr>
  </w:style>
  <w:style w:type="character" w:customStyle="1" w:styleId="177">
    <w:name w:val="Знак Знак177"/>
    <w:uiPriority w:val="99"/>
    <w:qFormat/>
    <w:rsid w:val="006C0F9D"/>
    <w:rPr>
      <w:rFonts w:ascii="Times New Roman" w:hAnsi="Times New Roman"/>
      <w:sz w:val="24"/>
    </w:rPr>
  </w:style>
  <w:style w:type="paragraph" w:customStyle="1" w:styleId="344">
    <w:name w:val="Заголовок 34"/>
    <w:basedOn w:val="7c"/>
    <w:next w:val="7c"/>
    <w:uiPriority w:val="99"/>
    <w:qFormat/>
    <w:rsid w:val="006C0F9D"/>
    <w:pPr>
      <w:keepNext/>
      <w:widowControl/>
      <w:ind w:left="0" w:firstLine="0"/>
      <w:outlineLvl w:val="2"/>
    </w:pPr>
    <w:rPr>
      <w:sz w:val="24"/>
    </w:rPr>
  </w:style>
  <w:style w:type="paragraph" w:customStyle="1" w:styleId="5f0">
    <w:name w:val="Основной текст5"/>
    <w:basedOn w:val="7c"/>
    <w:uiPriority w:val="99"/>
    <w:qFormat/>
    <w:rsid w:val="006C0F9D"/>
    <w:pPr>
      <w:widowControl/>
      <w:spacing w:line="360" w:lineRule="auto"/>
      <w:ind w:left="0" w:firstLine="0"/>
    </w:pPr>
    <w:rPr>
      <w:sz w:val="24"/>
    </w:rPr>
  </w:style>
  <w:style w:type="character" w:customStyle="1" w:styleId="157">
    <w:name w:val="Знак Знак157"/>
    <w:uiPriority w:val="99"/>
    <w:qFormat/>
    <w:rsid w:val="006C0F9D"/>
    <w:rPr>
      <w:b/>
      <w:sz w:val="28"/>
    </w:rPr>
  </w:style>
  <w:style w:type="paragraph" w:customStyle="1" w:styleId="243">
    <w:name w:val="Заголовок 24"/>
    <w:basedOn w:val="a2"/>
    <w:next w:val="a2"/>
    <w:uiPriority w:val="99"/>
    <w:qFormat/>
    <w:rsid w:val="006C0F9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8">
    <w:name w:val="Обычный8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4f3">
    <w:name w:val="Цитата4"/>
    <w:basedOn w:val="a2"/>
    <w:uiPriority w:val="99"/>
    <w:qFormat/>
    <w:rsid w:val="006C0F9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4f4">
    <w:name w:val="Текст4"/>
    <w:basedOn w:val="a2"/>
    <w:uiPriority w:val="99"/>
    <w:qFormat/>
    <w:rsid w:val="006C0F9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46">
    <w:name w:val="Основной текст 34"/>
    <w:basedOn w:val="7c"/>
    <w:uiPriority w:val="99"/>
    <w:qFormat/>
    <w:rsid w:val="006C0F9D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3a">
    <w:name w:val="Основной текст с отступом 23"/>
    <w:basedOn w:val="a2"/>
    <w:uiPriority w:val="99"/>
    <w:qFormat/>
    <w:rsid w:val="006C0F9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48">
    <w:name w:val="Основной текст с отступом 34"/>
    <w:basedOn w:val="a2"/>
    <w:uiPriority w:val="99"/>
    <w:qFormat/>
    <w:rsid w:val="006C0F9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3ff2">
    <w:name w:val="Верхний колонтитул3"/>
    <w:basedOn w:val="a2"/>
    <w:uiPriority w:val="99"/>
    <w:qFormat/>
    <w:rsid w:val="006C0F9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3ff3">
    <w:name w:val="Слабое выделение3"/>
    <w:uiPriority w:val="99"/>
    <w:qFormat/>
    <w:rsid w:val="006C0F9D"/>
    <w:rPr>
      <w:i/>
      <w:color w:val="808080"/>
    </w:rPr>
  </w:style>
  <w:style w:type="character" w:customStyle="1" w:styleId="417">
    <w:name w:val="Знак Знак417"/>
    <w:uiPriority w:val="99"/>
    <w:qFormat/>
    <w:locked/>
    <w:rsid w:val="006C0F9D"/>
    <w:rPr>
      <w:rFonts w:ascii="Arial" w:hAnsi="Arial"/>
      <w:b/>
      <w:i/>
      <w:sz w:val="28"/>
      <w:lang w:val="ru-RU" w:eastAsia="en-US"/>
    </w:rPr>
  </w:style>
  <w:style w:type="character" w:customStyle="1" w:styleId="3ff4">
    <w:name w:val="Основной шрифт абзаца3"/>
    <w:uiPriority w:val="99"/>
    <w:qFormat/>
    <w:rsid w:val="006C0F9D"/>
  </w:style>
  <w:style w:type="paragraph" w:customStyle="1" w:styleId="99">
    <w:name w:val="Знак Знак Знак Знак Знак Знак Знак Знак Знак Знак Знак Знак Знак9"/>
    <w:basedOn w:val="a2"/>
    <w:uiPriority w:val="99"/>
    <w:qFormat/>
    <w:rsid w:val="006C0F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71">
    <w:name w:val="Знак37"/>
    <w:basedOn w:val="a2"/>
    <w:uiPriority w:val="99"/>
    <w:qFormat/>
    <w:rsid w:val="006C0F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7">
    <w:name w:val="Знак Знак537"/>
    <w:uiPriority w:val="99"/>
    <w:qFormat/>
    <w:locked/>
    <w:rsid w:val="006C0F9D"/>
    <w:rPr>
      <w:b/>
      <w:caps/>
      <w:sz w:val="24"/>
      <w:lang w:val="ru-RU" w:eastAsia="ru-RU"/>
    </w:rPr>
  </w:style>
  <w:style w:type="paragraph" w:customStyle="1" w:styleId="3ff5">
    <w:name w:val="Без интервала3"/>
    <w:uiPriority w:val="99"/>
    <w:qFormat/>
    <w:rsid w:val="006C0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71">
    <w:name w:val="Знак1 Знак Знак17"/>
    <w:uiPriority w:val="99"/>
    <w:qFormat/>
    <w:locked/>
    <w:rsid w:val="006C0F9D"/>
    <w:rPr>
      <w:rFonts w:ascii="Times New Roman" w:hAnsi="Times New Roman"/>
      <w:sz w:val="24"/>
      <w:lang w:eastAsia="ru-RU"/>
    </w:rPr>
  </w:style>
  <w:style w:type="character" w:customStyle="1" w:styleId="467">
    <w:name w:val="Знак Знак467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487">
    <w:name w:val="Знак Знак487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447">
    <w:name w:val="Знак Знак447"/>
    <w:uiPriority w:val="99"/>
    <w:qFormat/>
    <w:locked/>
    <w:rsid w:val="006C0F9D"/>
    <w:rPr>
      <w:sz w:val="24"/>
    </w:rPr>
  </w:style>
  <w:style w:type="character" w:customStyle="1" w:styleId="5170">
    <w:name w:val="Знак Знак517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4370">
    <w:name w:val="Знак Знак437"/>
    <w:uiPriority w:val="99"/>
    <w:qFormat/>
    <w:locked/>
    <w:rsid w:val="006C0F9D"/>
    <w:rPr>
      <w:color w:val="000000"/>
      <w:sz w:val="24"/>
      <w:lang w:eastAsia="ru-RU"/>
    </w:rPr>
  </w:style>
  <w:style w:type="character" w:customStyle="1" w:styleId="4270">
    <w:name w:val="Знак Знак427"/>
    <w:uiPriority w:val="99"/>
    <w:qFormat/>
    <w:rsid w:val="006C0F9D"/>
    <w:rPr>
      <w:rFonts w:ascii="Times New Roman" w:hAnsi="Times New Roman"/>
      <w:sz w:val="16"/>
    </w:rPr>
  </w:style>
  <w:style w:type="character" w:customStyle="1" w:styleId="497">
    <w:name w:val="Знак Знак497"/>
    <w:uiPriority w:val="99"/>
    <w:qFormat/>
    <w:rsid w:val="006C0F9D"/>
    <w:rPr>
      <w:rFonts w:ascii="Times New Roman" w:hAnsi="Times New Roman"/>
      <w:b/>
      <w:caps/>
      <w:sz w:val="24"/>
      <w:lang w:eastAsia="ru-RU"/>
    </w:rPr>
  </w:style>
  <w:style w:type="paragraph" w:customStyle="1" w:styleId="449">
    <w:name w:val="Заголовок 44"/>
    <w:basedOn w:val="7c"/>
    <w:next w:val="7c"/>
    <w:uiPriority w:val="99"/>
    <w:qFormat/>
    <w:rsid w:val="006C0F9D"/>
    <w:pPr>
      <w:keepNext/>
      <w:widowControl/>
      <w:ind w:left="0" w:firstLine="0"/>
    </w:pPr>
    <w:rPr>
      <w:sz w:val="24"/>
    </w:rPr>
  </w:style>
  <w:style w:type="character" w:customStyle="1" w:styleId="477">
    <w:name w:val="Знак Знак477"/>
    <w:uiPriority w:val="99"/>
    <w:qFormat/>
    <w:rsid w:val="006C0F9D"/>
    <w:rPr>
      <w:rFonts w:ascii="Times New Roman" w:hAnsi="Times New Roman"/>
      <w:b/>
      <w:sz w:val="27"/>
      <w:lang w:eastAsia="ru-RU"/>
    </w:rPr>
  </w:style>
  <w:style w:type="character" w:customStyle="1" w:styleId="457">
    <w:name w:val="Знак Знак457"/>
    <w:uiPriority w:val="99"/>
    <w:qFormat/>
    <w:rsid w:val="006C0F9D"/>
    <w:rPr>
      <w:rFonts w:ascii="Times New Roman" w:hAnsi="Times New Roman"/>
      <w:b/>
      <w:i/>
      <w:sz w:val="26"/>
      <w:lang w:eastAsia="ru-RU"/>
    </w:rPr>
  </w:style>
  <w:style w:type="paragraph" w:customStyle="1" w:styleId="633">
    <w:name w:val="Заголовок 63"/>
    <w:uiPriority w:val="99"/>
    <w:qFormat/>
    <w:rsid w:val="006C0F9D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80">
    <w:name w:val="Знак5 Знак Знак8"/>
    <w:uiPriority w:val="99"/>
    <w:qFormat/>
    <w:locked/>
    <w:rsid w:val="006C0F9D"/>
    <w:rPr>
      <w:sz w:val="16"/>
    </w:rPr>
  </w:style>
  <w:style w:type="character" w:customStyle="1" w:styleId="507">
    <w:name w:val="Знак Знак507"/>
    <w:uiPriority w:val="99"/>
    <w:qFormat/>
    <w:locked/>
    <w:rsid w:val="006C0F9D"/>
    <w:rPr>
      <w:b/>
      <w:sz w:val="28"/>
      <w:lang w:val="ru-RU" w:eastAsia="ru-RU"/>
    </w:rPr>
  </w:style>
  <w:style w:type="character" w:customStyle="1" w:styleId="527">
    <w:name w:val="Знак Знак527"/>
    <w:uiPriority w:val="99"/>
    <w:qFormat/>
    <w:rsid w:val="006C0F9D"/>
    <w:rPr>
      <w:rFonts w:ascii="Arial" w:hAnsi="Arial"/>
      <w:b/>
      <w:i/>
      <w:sz w:val="28"/>
    </w:rPr>
  </w:style>
  <w:style w:type="paragraph" w:customStyle="1" w:styleId="22c">
    <w:name w:val="Цитата 22"/>
    <w:basedOn w:val="a2"/>
    <w:next w:val="a2"/>
    <w:uiPriority w:val="99"/>
    <w:qFormat/>
    <w:rsid w:val="006C0F9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2fff5">
    <w:name w:val="Выделенная цитата2"/>
    <w:basedOn w:val="a2"/>
    <w:next w:val="a2"/>
    <w:uiPriority w:val="99"/>
    <w:qFormat/>
    <w:rsid w:val="006C0F9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character" w:customStyle="1" w:styleId="5171">
    <w:name w:val="Знак5 Знак Знак17"/>
    <w:uiPriority w:val="99"/>
    <w:qFormat/>
    <w:locked/>
    <w:rsid w:val="006C0F9D"/>
    <w:rPr>
      <w:sz w:val="16"/>
      <w:lang w:val="ru-RU" w:eastAsia="ru-RU"/>
    </w:rPr>
  </w:style>
  <w:style w:type="paragraph" w:customStyle="1" w:styleId="2fff6">
    <w:name w:val="Подзаголовок2"/>
    <w:basedOn w:val="a2"/>
    <w:uiPriority w:val="99"/>
    <w:qFormat/>
    <w:rsid w:val="006C0F9D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70">
    <w:name w:val="Знак6 Знак Знак7"/>
    <w:uiPriority w:val="99"/>
    <w:qFormat/>
    <w:rsid w:val="006C0F9D"/>
    <w:rPr>
      <w:sz w:val="24"/>
      <w:lang w:val="ru-RU" w:eastAsia="ru-RU"/>
    </w:rPr>
  </w:style>
  <w:style w:type="character" w:customStyle="1" w:styleId="2fff7">
    <w:name w:val="Замещающий текст2"/>
    <w:uiPriority w:val="99"/>
    <w:qFormat/>
    <w:rsid w:val="006C0F9D"/>
    <w:rPr>
      <w:color w:val="808080"/>
    </w:rPr>
  </w:style>
  <w:style w:type="character" w:customStyle="1" w:styleId="5510">
    <w:name w:val="Знак Знак551"/>
    <w:uiPriority w:val="99"/>
    <w:qFormat/>
    <w:locked/>
    <w:rsid w:val="006C0F9D"/>
    <w:rPr>
      <w:sz w:val="24"/>
      <w:lang w:val="ru-RU" w:eastAsia="ru-RU"/>
    </w:rPr>
  </w:style>
  <w:style w:type="paragraph" w:customStyle="1" w:styleId="12d">
    <w:name w:val="Заголовок 12"/>
    <w:basedOn w:val="a2"/>
    <w:next w:val="a2"/>
    <w:uiPriority w:val="99"/>
    <w:qFormat/>
    <w:rsid w:val="006C0F9D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10">
    <w:name w:val="Знак Знак651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6410">
    <w:name w:val="Знак Знак641"/>
    <w:uiPriority w:val="99"/>
    <w:qFormat/>
    <w:locked/>
    <w:rsid w:val="006C0F9D"/>
    <w:rPr>
      <w:b/>
      <w:sz w:val="28"/>
      <w:lang w:val="ru-RU" w:eastAsia="ru-RU"/>
    </w:rPr>
  </w:style>
  <w:style w:type="character" w:customStyle="1" w:styleId="6310">
    <w:name w:val="Знак Знак631"/>
    <w:uiPriority w:val="99"/>
    <w:qFormat/>
    <w:locked/>
    <w:rsid w:val="006C0F9D"/>
    <w:rPr>
      <w:b/>
      <w:i/>
      <w:sz w:val="26"/>
      <w:lang w:val="ru-RU" w:eastAsia="ru-RU"/>
    </w:rPr>
  </w:style>
  <w:style w:type="character" w:customStyle="1" w:styleId="6210">
    <w:name w:val="Знак Знак621"/>
    <w:uiPriority w:val="99"/>
    <w:qFormat/>
    <w:locked/>
    <w:rsid w:val="006C0F9D"/>
    <w:rPr>
      <w:sz w:val="24"/>
      <w:lang w:val="ru-RU" w:eastAsia="ru-RU"/>
    </w:rPr>
  </w:style>
  <w:style w:type="character" w:customStyle="1" w:styleId="6170">
    <w:name w:val="Знак Знак617"/>
    <w:uiPriority w:val="99"/>
    <w:qFormat/>
    <w:locked/>
    <w:rsid w:val="006C0F9D"/>
    <w:rPr>
      <w:sz w:val="24"/>
      <w:lang w:val="ru-RU" w:eastAsia="ru-RU"/>
    </w:rPr>
  </w:style>
  <w:style w:type="character" w:customStyle="1" w:styleId="601">
    <w:name w:val="Знак Знак601"/>
    <w:uiPriority w:val="99"/>
    <w:qFormat/>
    <w:locked/>
    <w:rsid w:val="006C0F9D"/>
    <w:rPr>
      <w:i/>
      <w:sz w:val="24"/>
      <w:lang w:val="ru-RU" w:eastAsia="ru-RU"/>
    </w:rPr>
  </w:style>
  <w:style w:type="character" w:customStyle="1" w:styleId="591">
    <w:name w:val="Знак Знак591"/>
    <w:uiPriority w:val="99"/>
    <w:qFormat/>
    <w:locked/>
    <w:rsid w:val="006C0F9D"/>
    <w:rPr>
      <w:rFonts w:ascii="Arial" w:hAnsi="Arial"/>
      <w:sz w:val="22"/>
      <w:lang w:val="ru-RU" w:eastAsia="ru-RU"/>
    </w:rPr>
  </w:style>
  <w:style w:type="character" w:customStyle="1" w:styleId="581">
    <w:name w:val="Знак Знак581"/>
    <w:uiPriority w:val="99"/>
    <w:qFormat/>
    <w:locked/>
    <w:rsid w:val="006C0F9D"/>
    <w:rPr>
      <w:rFonts w:ascii="Courier New" w:hAnsi="Courier New"/>
      <w:lang w:val="ru-RU" w:eastAsia="ru-RU"/>
    </w:rPr>
  </w:style>
  <w:style w:type="character" w:customStyle="1" w:styleId="571">
    <w:name w:val="Знак Знак571"/>
    <w:uiPriority w:val="99"/>
    <w:qFormat/>
    <w:locked/>
    <w:rsid w:val="006C0F9D"/>
    <w:rPr>
      <w:lang w:val="ru-RU" w:eastAsia="ru-RU"/>
    </w:rPr>
  </w:style>
  <w:style w:type="character" w:customStyle="1" w:styleId="5610">
    <w:name w:val="Знак Знак561"/>
    <w:uiPriority w:val="99"/>
    <w:qFormat/>
    <w:locked/>
    <w:rsid w:val="006C0F9D"/>
    <w:rPr>
      <w:sz w:val="24"/>
      <w:lang w:val="ru-RU" w:eastAsia="ru-RU"/>
    </w:rPr>
  </w:style>
  <w:style w:type="character" w:customStyle="1" w:styleId="5410">
    <w:name w:val="Знак Знак541"/>
    <w:uiPriority w:val="99"/>
    <w:qFormat/>
    <w:locked/>
    <w:rsid w:val="006C0F9D"/>
    <w:rPr>
      <w:sz w:val="24"/>
      <w:lang w:val="en-US" w:eastAsia="ru-RU"/>
    </w:rPr>
  </w:style>
  <w:style w:type="paragraph" w:customStyle="1" w:styleId="259">
    <w:name w:val="Заголовок 25"/>
    <w:basedOn w:val="a2"/>
    <w:next w:val="a2"/>
    <w:uiPriority w:val="99"/>
    <w:qFormat/>
    <w:rsid w:val="006C0F9D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53">
    <w:name w:val="Заголовок 35"/>
    <w:basedOn w:val="a2"/>
    <w:next w:val="a2"/>
    <w:uiPriority w:val="99"/>
    <w:qFormat/>
    <w:rsid w:val="006C0F9D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59">
    <w:name w:val="Заголовок 45"/>
    <w:basedOn w:val="a2"/>
    <w:next w:val="a2"/>
    <w:uiPriority w:val="99"/>
    <w:qFormat/>
    <w:rsid w:val="006C0F9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29">
    <w:name w:val="Заголовок 52"/>
    <w:basedOn w:val="a2"/>
    <w:next w:val="a2"/>
    <w:uiPriority w:val="99"/>
    <w:qFormat/>
    <w:rsid w:val="006C0F9D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43">
    <w:name w:val="Заголовок 64"/>
    <w:basedOn w:val="a2"/>
    <w:next w:val="a2"/>
    <w:uiPriority w:val="99"/>
    <w:qFormat/>
    <w:rsid w:val="006C0F9D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22">
    <w:name w:val="Заголовок 72"/>
    <w:basedOn w:val="a2"/>
    <w:next w:val="a2"/>
    <w:uiPriority w:val="99"/>
    <w:qFormat/>
    <w:rsid w:val="006C0F9D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20">
    <w:name w:val="Заголовок 82"/>
    <w:basedOn w:val="a2"/>
    <w:next w:val="a2"/>
    <w:uiPriority w:val="99"/>
    <w:qFormat/>
    <w:rsid w:val="006C0F9D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20">
    <w:name w:val="Заголовок 92"/>
    <w:basedOn w:val="a2"/>
    <w:next w:val="a2"/>
    <w:uiPriority w:val="99"/>
    <w:qFormat/>
    <w:rsid w:val="006C0F9D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1">
    <w:name w:val="Знак Знак671"/>
    <w:uiPriority w:val="99"/>
    <w:qFormat/>
    <w:rsid w:val="006C0F9D"/>
    <w:rPr>
      <w:rFonts w:ascii="Arial" w:hAnsi="Arial"/>
      <w:b/>
      <w:sz w:val="26"/>
    </w:rPr>
  </w:style>
  <w:style w:type="character" w:customStyle="1" w:styleId="661">
    <w:name w:val="Знак Знак661"/>
    <w:uiPriority w:val="99"/>
    <w:qFormat/>
    <w:rsid w:val="006C0F9D"/>
    <w:rPr>
      <w:b/>
      <w:sz w:val="28"/>
    </w:rPr>
  </w:style>
  <w:style w:type="character" w:customStyle="1" w:styleId="701">
    <w:name w:val="Знак Знак701"/>
    <w:uiPriority w:val="99"/>
    <w:qFormat/>
    <w:rsid w:val="006C0F9D"/>
    <w:rPr>
      <w:rFonts w:ascii="Arial" w:hAnsi="Arial"/>
      <w:b/>
      <w:sz w:val="26"/>
    </w:rPr>
  </w:style>
  <w:style w:type="character" w:customStyle="1" w:styleId="691">
    <w:name w:val="Знак Знак691"/>
    <w:uiPriority w:val="99"/>
    <w:qFormat/>
    <w:rsid w:val="006C0F9D"/>
    <w:rPr>
      <w:b/>
      <w:sz w:val="28"/>
    </w:rPr>
  </w:style>
  <w:style w:type="character" w:customStyle="1" w:styleId="6810">
    <w:name w:val="Знак Знак681"/>
    <w:uiPriority w:val="99"/>
    <w:qFormat/>
    <w:rsid w:val="006C0F9D"/>
    <w:rPr>
      <w:b/>
      <w:i/>
      <w:sz w:val="26"/>
    </w:rPr>
  </w:style>
  <w:style w:type="character" w:customStyle="1" w:styleId="3ff6">
    <w:name w:val="Сильное выделение3"/>
    <w:uiPriority w:val="99"/>
    <w:qFormat/>
    <w:rsid w:val="006C0F9D"/>
    <w:rPr>
      <w:b/>
    </w:rPr>
  </w:style>
  <w:style w:type="paragraph" w:customStyle="1" w:styleId="HTML31">
    <w:name w:val="Стандартный HTML3"/>
    <w:basedOn w:val="a2"/>
    <w:uiPriority w:val="99"/>
    <w:qFormat/>
    <w:rsid w:val="006C0F9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paragraph" w:customStyle="1" w:styleId="89">
    <w:name w:val="Стиль8"/>
    <w:basedOn w:val="a2"/>
    <w:next w:val="affb"/>
    <w:link w:val="3ff7"/>
    <w:uiPriority w:val="99"/>
    <w:qFormat/>
    <w:rsid w:val="006C0F9D"/>
    <w:pPr>
      <w:widowControl/>
      <w:snapToGrid/>
      <w:spacing w:before="0" w:after="0"/>
      <w:jc w:val="center"/>
    </w:pPr>
    <w:rPr>
      <w:lang w:val="en-US"/>
    </w:rPr>
  </w:style>
  <w:style w:type="character" w:customStyle="1" w:styleId="4010">
    <w:name w:val="Знак Знак40 Знак1"/>
    <w:uiPriority w:val="99"/>
    <w:qFormat/>
    <w:locked/>
    <w:rsid w:val="006C0F9D"/>
    <w:rPr>
      <w:sz w:val="24"/>
      <w:lang w:val="ru-RU" w:eastAsia="ru-RU"/>
    </w:rPr>
  </w:style>
  <w:style w:type="paragraph" w:customStyle="1" w:styleId="921">
    <w:name w:val="Знак92"/>
    <w:basedOn w:val="a2"/>
    <w:uiPriority w:val="99"/>
    <w:qFormat/>
    <w:rsid w:val="006C0F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41">
    <w:name w:val="Знак4 Знак Знак14"/>
    <w:uiPriority w:val="99"/>
    <w:qFormat/>
    <w:locked/>
    <w:rsid w:val="006C0F9D"/>
    <w:rPr>
      <w:rFonts w:ascii="Arial" w:hAnsi="Arial"/>
      <w:b/>
      <w:kern w:val="32"/>
      <w:sz w:val="32"/>
      <w:lang w:val="ru-RU" w:eastAsia="ru-RU"/>
    </w:rPr>
  </w:style>
  <w:style w:type="character" w:customStyle="1" w:styleId="2122">
    <w:name w:val="Знак2 Знак Знак12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4f5">
    <w:name w:val="Знак4 Знак Знак"/>
    <w:uiPriority w:val="99"/>
    <w:locked/>
    <w:rsid w:val="006C0F9D"/>
    <w:rPr>
      <w:rFonts w:ascii="Arial" w:hAnsi="Arial"/>
      <w:b/>
      <w:kern w:val="32"/>
      <w:sz w:val="32"/>
      <w:lang w:val="ru-RU" w:eastAsia="ru-RU"/>
    </w:rPr>
  </w:style>
  <w:style w:type="character" w:customStyle="1" w:styleId="23b">
    <w:name w:val="Знак2 Знак Знак3"/>
    <w:uiPriority w:val="99"/>
    <w:qFormat/>
    <w:locked/>
    <w:rsid w:val="006C0F9D"/>
    <w:rPr>
      <w:rFonts w:ascii="Arial" w:hAnsi="Arial"/>
      <w:b/>
      <w:sz w:val="26"/>
      <w:lang w:val="ru-RU" w:eastAsia="ru-RU"/>
    </w:rPr>
  </w:style>
  <w:style w:type="character" w:customStyle="1" w:styleId="4f6">
    <w:name w:val="Слабое выделение4"/>
    <w:uiPriority w:val="99"/>
    <w:rsid w:val="006C0F9D"/>
    <w:rPr>
      <w:i/>
      <w:color w:val="808080"/>
    </w:rPr>
  </w:style>
  <w:style w:type="paragraph" w:customStyle="1" w:styleId="23c">
    <w:name w:val="Цитата 23"/>
    <w:basedOn w:val="a2"/>
    <w:next w:val="a2"/>
    <w:uiPriority w:val="99"/>
    <w:qFormat/>
    <w:rsid w:val="006C0F9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3ff8">
    <w:name w:val="Выделенная цитата3"/>
    <w:basedOn w:val="a2"/>
    <w:next w:val="a2"/>
    <w:uiPriority w:val="99"/>
    <w:qFormat/>
    <w:rsid w:val="006C0F9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i/>
      <w:color w:val="4F81BD"/>
    </w:rPr>
  </w:style>
  <w:style w:type="paragraph" w:customStyle="1" w:styleId="1114">
    <w:name w:val="Заголовок оглавления111"/>
    <w:basedOn w:val="10"/>
    <w:next w:val="a2"/>
    <w:uiPriority w:val="99"/>
    <w:qFormat/>
    <w:rsid w:val="006C0F9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character" w:customStyle="1" w:styleId="4f7">
    <w:name w:val="Сильное выделение4"/>
    <w:uiPriority w:val="99"/>
    <w:rsid w:val="006C0F9D"/>
    <w:rPr>
      <w:b/>
    </w:rPr>
  </w:style>
  <w:style w:type="character" w:customStyle="1" w:styleId="1115">
    <w:name w:val="Слабая ссылка111"/>
    <w:uiPriority w:val="99"/>
    <w:qFormat/>
    <w:rsid w:val="006C0F9D"/>
    <w:rPr>
      <w:smallCaps/>
      <w:color w:val="C0504D"/>
      <w:u w:val="single"/>
    </w:rPr>
  </w:style>
  <w:style w:type="character" w:customStyle="1" w:styleId="1116">
    <w:name w:val="Сильная ссылка111"/>
    <w:uiPriority w:val="99"/>
    <w:qFormat/>
    <w:rsid w:val="006C0F9D"/>
    <w:rPr>
      <w:b/>
      <w:smallCaps/>
      <w:color w:val="C0504D"/>
      <w:spacing w:val="5"/>
      <w:u w:val="single"/>
    </w:rPr>
  </w:style>
  <w:style w:type="character" w:customStyle="1" w:styleId="1117">
    <w:name w:val="Название книги111"/>
    <w:uiPriority w:val="99"/>
    <w:qFormat/>
    <w:rsid w:val="006C0F9D"/>
    <w:rPr>
      <w:b/>
      <w:smallCaps/>
      <w:spacing w:val="5"/>
    </w:rPr>
  </w:style>
  <w:style w:type="character" w:customStyle="1" w:styleId="3ff9">
    <w:name w:val="Замещающий текст3"/>
    <w:uiPriority w:val="99"/>
    <w:rsid w:val="006C0F9D"/>
    <w:rPr>
      <w:color w:val="808080"/>
    </w:rPr>
  </w:style>
  <w:style w:type="character" w:customStyle="1" w:styleId="1260">
    <w:name w:val="Знак1 Знак Знак26"/>
    <w:uiPriority w:val="99"/>
    <w:locked/>
    <w:rsid w:val="006C0F9D"/>
    <w:rPr>
      <w:sz w:val="24"/>
    </w:rPr>
  </w:style>
  <w:style w:type="character" w:customStyle="1" w:styleId="1272">
    <w:name w:val="Знак1 Знак Знак27"/>
    <w:uiPriority w:val="99"/>
    <w:locked/>
    <w:rsid w:val="006C0F9D"/>
    <w:rPr>
      <w:sz w:val="24"/>
    </w:rPr>
  </w:style>
  <w:style w:type="character" w:customStyle="1" w:styleId="7d">
    <w:name w:val="Без интервала Знак7"/>
    <w:uiPriority w:val="99"/>
    <w:locked/>
    <w:rsid w:val="006C0F9D"/>
    <w:rPr>
      <w:sz w:val="24"/>
      <w:lang w:eastAsia="en-US"/>
    </w:rPr>
  </w:style>
  <w:style w:type="character" w:customStyle="1" w:styleId="393">
    <w:name w:val="Знак Знак393"/>
    <w:uiPriority w:val="99"/>
    <w:rsid w:val="006C0F9D"/>
    <w:rPr>
      <w:rFonts w:ascii="Arial" w:hAnsi="Arial"/>
      <w:b/>
      <w:sz w:val="26"/>
    </w:rPr>
  </w:style>
  <w:style w:type="character" w:customStyle="1" w:styleId="383">
    <w:name w:val="Знак Знак383"/>
    <w:uiPriority w:val="99"/>
    <w:rsid w:val="006C0F9D"/>
    <w:rPr>
      <w:b/>
      <w:sz w:val="28"/>
    </w:rPr>
  </w:style>
  <w:style w:type="character" w:customStyle="1" w:styleId="373">
    <w:name w:val="Знак Знак373"/>
    <w:uiPriority w:val="99"/>
    <w:rsid w:val="006C0F9D"/>
    <w:rPr>
      <w:b/>
      <w:i/>
      <w:sz w:val="26"/>
    </w:rPr>
  </w:style>
  <w:style w:type="character" w:customStyle="1" w:styleId="363">
    <w:name w:val="Знак Знак363"/>
    <w:uiPriority w:val="99"/>
    <w:rsid w:val="006C0F9D"/>
    <w:rPr>
      <w:b/>
      <w:sz w:val="22"/>
      <w:lang w:val="ru-RU" w:eastAsia="ru-RU"/>
    </w:rPr>
  </w:style>
  <w:style w:type="character" w:customStyle="1" w:styleId="3530">
    <w:name w:val="Знак Знак353"/>
    <w:uiPriority w:val="99"/>
    <w:rsid w:val="006C0F9D"/>
    <w:rPr>
      <w:sz w:val="24"/>
      <w:lang w:val="ru-RU" w:eastAsia="ru-RU"/>
    </w:rPr>
  </w:style>
  <w:style w:type="character" w:customStyle="1" w:styleId="3430">
    <w:name w:val="Знак Знак343"/>
    <w:uiPriority w:val="99"/>
    <w:rsid w:val="006C0F9D"/>
    <w:rPr>
      <w:rFonts w:ascii="Calibri" w:hAnsi="Calibri"/>
      <w:i/>
      <w:sz w:val="24"/>
      <w:lang w:eastAsia="en-US"/>
    </w:rPr>
  </w:style>
  <w:style w:type="character" w:customStyle="1" w:styleId="3230">
    <w:name w:val="Знак Знак323"/>
    <w:uiPriority w:val="99"/>
    <w:rsid w:val="006C0F9D"/>
    <w:rPr>
      <w:sz w:val="16"/>
    </w:rPr>
  </w:style>
  <w:style w:type="character" w:customStyle="1" w:styleId="Heading122">
    <w:name w:val="Heading 12 Знак Знак2"/>
    <w:uiPriority w:val="99"/>
    <w:qFormat/>
    <w:rsid w:val="006C0F9D"/>
    <w:rPr>
      <w:rFonts w:ascii="Courier New" w:hAnsi="Courier New"/>
    </w:rPr>
  </w:style>
  <w:style w:type="character" w:customStyle="1" w:styleId="3140">
    <w:name w:val="Знак Знак314"/>
    <w:uiPriority w:val="99"/>
    <w:rsid w:val="006C0F9D"/>
    <w:rPr>
      <w:sz w:val="24"/>
    </w:rPr>
  </w:style>
  <w:style w:type="paragraph" w:customStyle="1" w:styleId="10a">
    <w:name w:val="Знак Знак Знак Знак Знак Знак10"/>
    <w:basedOn w:val="a2"/>
    <w:uiPriority w:val="99"/>
    <w:qFormat/>
    <w:rsid w:val="006C0F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2">
    <w:name w:val="Знак Знак302"/>
    <w:uiPriority w:val="99"/>
    <w:rsid w:val="006C0F9D"/>
    <w:rPr>
      <w:sz w:val="24"/>
    </w:rPr>
  </w:style>
  <w:style w:type="character" w:customStyle="1" w:styleId="293">
    <w:name w:val="Знак Знак293"/>
    <w:uiPriority w:val="99"/>
    <w:rsid w:val="006C0F9D"/>
    <w:rPr>
      <w:sz w:val="24"/>
    </w:rPr>
  </w:style>
  <w:style w:type="character" w:customStyle="1" w:styleId="7130">
    <w:name w:val="Знак Знак713"/>
    <w:uiPriority w:val="99"/>
    <w:rsid w:val="006C0F9D"/>
    <w:rPr>
      <w:sz w:val="16"/>
      <w:lang w:val="ru-RU" w:eastAsia="ru-RU"/>
    </w:rPr>
  </w:style>
  <w:style w:type="paragraph" w:customStyle="1" w:styleId="9a">
    <w:name w:val="Обычный9"/>
    <w:uiPriority w:val="99"/>
    <w:qFormat/>
    <w:rsid w:val="006C0F9D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9">
    <w:name w:val="Знак Знак149"/>
    <w:uiPriority w:val="99"/>
    <w:locked/>
    <w:rsid w:val="006C0F9D"/>
    <w:rPr>
      <w:b/>
      <w:sz w:val="27"/>
      <w:lang w:val="ru-RU" w:eastAsia="ru-RU"/>
    </w:rPr>
  </w:style>
  <w:style w:type="character" w:customStyle="1" w:styleId="283">
    <w:name w:val="Знак Знак283"/>
    <w:uiPriority w:val="99"/>
    <w:rsid w:val="006C0F9D"/>
    <w:rPr>
      <w:rFonts w:ascii="Tahoma" w:hAnsi="Tahoma"/>
    </w:rPr>
  </w:style>
  <w:style w:type="character" w:customStyle="1" w:styleId="273">
    <w:name w:val="Знак Знак273"/>
    <w:uiPriority w:val="99"/>
    <w:qFormat/>
    <w:rsid w:val="006C0F9D"/>
    <w:rPr>
      <w:sz w:val="24"/>
    </w:rPr>
  </w:style>
  <w:style w:type="character" w:customStyle="1" w:styleId="1090">
    <w:name w:val="Знак Знак109"/>
    <w:uiPriority w:val="99"/>
    <w:locked/>
    <w:rsid w:val="006C0F9D"/>
    <w:rPr>
      <w:sz w:val="16"/>
      <w:lang w:val="ru-RU" w:eastAsia="ru-RU"/>
    </w:rPr>
  </w:style>
  <w:style w:type="character" w:customStyle="1" w:styleId="626">
    <w:name w:val="Знак Знак626"/>
    <w:uiPriority w:val="99"/>
    <w:rsid w:val="006C0F9D"/>
    <w:rPr>
      <w:rFonts w:ascii="Arial" w:hAnsi="Arial"/>
      <w:b/>
      <w:i/>
      <w:sz w:val="28"/>
      <w:lang w:val="ru-RU" w:eastAsia="en-US"/>
    </w:rPr>
  </w:style>
  <w:style w:type="character" w:customStyle="1" w:styleId="2130">
    <w:name w:val="Знак Знак213"/>
    <w:uiPriority w:val="99"/>
    <w:locked/>
    <w:rsid w:val="006C0F9D"/>
    <w:rPr>
      <w:sz w:val="24"/>
      <w:lang w:val="en-US"/>
    </w:rPr>
  </w:style>
  <w:style w:type="character" w:customStyle="1" w:styleId="1231">
    <w:name w:val="Знак Знак123"/>
    <w:uiPriority w:val="99"/>
    <w:rsid w:val="006C0F9D"/>
    <w:rPr>
      <w:sz w:val="16"/>
    </w:rPr>
  </w:style>
  <w:style w:type="character" w:customStyle="1" w:styleId="1350">
    <w:name w:val="Знак Знак135"/>
    <w:uiPriority w:val="99"/>
    <w:rsid w:val="006C0F9D"/>
    <w:rPr>
      <w:lang w:val="ru-RU" w:eastAsia="ru-RU"/>
    </w:rPr>
  </w:style>
  <w:style w:type="character" w:customStyle="1" w:styleId="16100">
    <w:name w:val="Знак Знак1610"/>
    <w:uiPriority w:val="99"/>
    <w:locked/>
    <w:rsid w:val="006C0F9D"/>
    <w:rPr>
      <w:b/>
      <w:caps/>
      <w:sz w:val="24"/>
      <w:lang w:val="ru-RU" w:eastAsia="ru-RU"/>
    </w:rPr>
  </w:style>
  <w:style w:type="character" w:customStyle="1" w:styleId="1152">
    <w:name w:val="Знак Знак115"/>
    <w:uiPriority w:val="99"/>
    <w:rsid w:val="006C0F9D"/>
    <w:rPr>
      <w:sz w:val="24"/>
    </w:rPr>
  </w:style>
  <w:style w:type="paragraph" w:customStyle="1" w:styleId="25a">
    <w:name w:val="Основной текст 25"/>
    <w:basedOn w:val="a2"/>
    <w:uiPriority w:val="99"/>
    <w:qFormat/>
    <w:rsid w:val="006C0F9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1fc">
    <w:name w:val="Знак Знак Знак11"/>
    <w:uiPriority w:val="99"/>
    <w:rsid w:val="006C0F9D"/>
    <w:rPr>
      <w:rFonts w:ascii="Times New Roman" w:hAnsi="Times New Roman"/>
      <w:b/>
      <w:caps/>
      <w:sz w:val="28"/>
    </w:rPr>
  </w:style>
  <w:style w:type="character" w:customStyle="1" w:styleId="2590">
    <w:name w:val="Знак Знак259"/>
    <w:uiPriority w:val="99"/>
    <w:rsid w:val="006C0F9D"/>
    <w:rPr>
      <w:rFonts w:ascii="Times New Roman" w:hAnsi="Times New Roman"/>
      <w:b/>
      <w:sz w:val="28"/>
    </w:rPr>
  </w:style>
  <w:style w:type="character" w:customStyle="1" w:styleId="2290">
    <w:name w:val="Знак Знак229"/>
    <w:uiPriority w:val="99"/>
    <w:rsid w:val="006C0F9D"/>
    <w:rPr>
      <w:rFonts w:ascii="Times New Roman" w:hAnsi="Times New Roman"/>
      <w:sz w:val="24"/>
    </w:rPr>
  </w:style>
  <w:style w:type="character" w:customStyle="1" w:styleId="2016">
    <w:name w:val="Знак Знак2016"/>
    <w:uiPriority w:val="99"/>
    <w:rsid w:val="006C0F9D"/>
    <w:rPr>
      <w:rFonts w:ascii="Arial" w:hAnsi="Arial"/>
      <w:sz w:val="22"/>
    </w:rPr>
  </w:style>
  <w:style w:type="character" w:customStyle="1" w:styleId="199">
    <w:name w:val="Знак Знак199"/>
    <w:uiPriority w:val="99"/>
    <w:rsid w:val="006C0F9D"/>
    <w:rPr>
      <w:rFonts w:ascii="Times New Roman" w:hAnsi="Times New Roman"/>
      <w:sz w:val="16"/>
      <w:lang w:eastAsia="ru-RU"/>
    </w:rPr>
  </w:style>
  <w:style w:type="character" w:customStyle="1" w:styleId="1811">
    <w:name w:val="Знак Знак1811"/>
    <w:uiPriority w:val="99"/>
    <w:rsid w:val="006C0F9D"/>
    <w:rPr>
      <w:rFonts w:ascii="Courier New" w:hAnsi="Courier New"/>
    </w:rPr>
  </w:style>
  <w:style w:type="character" w:customStyle="1" w:styleId="179">
    <w:name w:val="Знак Знак179"/>
    <w:uiPriority w:val="99"/>
    <w:rsid w:val="006C0F9D"/>
    <w:rPr>
      <w:rFonts w:ascii="Times New Roman" w:hAnsi="Times New Roman"/>
      <w:sz w:val="24"/>
    </w:rPr>
  </w:style>
  <w:style w:type="character" w:customStyle="1" w:styleId="950">
    <w:name w:val="Знак Знак95"/>
    <w:uiPriority w:val="99"/>
    <w:rsid w:val="006C0F9D"/>
    <w:rPr>
      <w:rFonts w:ascii="PragmaticaCTT" w:hAnsi="PragmaticaCTT"/>
      <w:b/>
      <w:sz w:val="24"/>
      <w:lang w:val="ru-RU" w:eastAsia="ru-RU"/>
    </w:rPr>
  </w:style>
  <w:style w:type="character" w:customStyle="1" w:styleId="840">
    <w:name w:val="Знак Знак84"/>
    <w:uiPriority w:val="99"/>
    <w:rsid w:val="006C0F9D"/>
    <w:rPr>
      <w:sz w:val="24"/>
    </w:rPr>
  </w:style>
  <w:style w:type="character" w:customStyle="1" w:styleId="5200">
    <w:name w:val="Знак Знак520"/>
    <w:uiPriority w:val="99"/>
    <w:rsid w:val="006C0F9D"/>
    <w:rPr>
      <w:rFonts w:ascii="Tahoma" w:hAnsi="Tahoma"/>
      <w:sz w:val="16"/>
      <w:lang w:val="ru-RU" w:eastAsia="ru-RU"/>
    </w:rPr>
  </w:style>
  <w:style w:type="paragraph" w:customStyle="1" w:styleId="362">
    <w:name w:val="Заголовок 36"/>
    <w:basedOn w:val="9a"/>
    <w:next w:val="9a"/>
    <w:uiPriority w:val="99"/>
    <w:qFormat/>
    <w:rsid w:val="006C0F9D"/>
    <w:pPr>
      <w:keepNext/>
      <w:widowControl/>
      <w:ind w:left="0" w:firstLine="0"/>
      <w:outlineLvl w:val="2"/>
    </w:pPr>
    <w:rPr>
      <w:sz w:val="24"/>
    </w:rPr>
  </w:style>
  <w:style w:type="paragraph" w:customStyle="1" w:styleId="6f0">
    <w:name w:val="Основной текст6"/>
    <w:basedOn w:val="9a"/>
    <w:uiPriority w:val="99"/>
    <w:qFormat/>
    <w:rsid w:val="006C0F9D"/>
    <w:pPr>
      <w:widowControl/>
      <w:spacing w:line="360" w:lineRule="auto"/>
      <w:ind w:left="0" w:firstLine="0"/>
    </w:pPr>
    <w:rPr>
      <w:sz w:val="24"/>
    </w:rPr>
  </w:style>
  <w:style w:type="character" w:customStyle="1" w:styleId="159">
    <w:name w:val="Знак Знак159"/>
    <w:uiPriority w:val="99"/>
    <w:rsid w:val="006C0F9D"/>
    <w:rPr>
      <w:b/>
      <w:sz w:val="28"/>
    </w:rPr>
  </w:style>
  <w:style w:type="character" w:customStyle="1" w:styleId="800">
    <w:name w:val="Знак Знак80"/>
    <w:uiPriority w:val="99"/>
    <w:rsid w:val="006C0F9D"/>
    <w:rPr>
      <w:rFonts w:ascii="Times New Roman" w:hAnsi="Times New Roman"/>
      <w:lang w:eastAsia="en-US"/>
    </w:rPr>
  </w:style>
  <w:style w:type="paragraph" w:customStyle="1" w:styleId="263">
    <w:name w:val="Заголовок 26"/>
    <w:basedOn w:val="a2"/>
    <w:next w:val="a2"/>
    <w:uiPriority w:val="99"/>
    <w:qFormat/>
    <w:rsid w:val="006C0F9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10b">
    <w:name w:val="Обычный10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5f1">
    <w:name w:val="Цитата5"/>
    <w:basedOn w:val="a2"/>
    <w:uiPriority w:val="99"/>
    <w:qFormat/>
    <w:rsid w:val="006C0F9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character" w:customStyle="1" w:styleId="22d">
    <w:name w:val="Цитата 2 Знак2"/>
    <w:basedOn w:val="a3"/>
    <w:uiPriority w:val="99"/>
    <w:rsid w:val="006C0F9D"/>
    <w:rPr>
      <w:rFonts w:cs="Times New Roman"/>
      <w:i/>
      <w:iCs/>
      <w:color w:val="000000"/>
      <w:sz w:val="24"/>
      <w:szCs w:val="24"/>
    </w:rPr>
  </w:style>
  <w:style w:type="character" w:customStyle="1" w:styleId="2fff8">
    <w:name w:val="Выделенная цитата Знак2"/>
    <w:basedOn w:val="a3"/>
    <w:uiPriority w:val="99"/>
    <w:rsid w:val="006C0F9D"/>
    <w:rPr>
      <w:rFonts w:cs="Times New Roman"/>
      <w:b/>
      <w:bCs/>
      <w:i/>
      <w:iCs/>
      <w:color w:val="4F81BD"/>
      <w:sz w:val="24"/>
      <w:szCs w:val="24"/>
    </w:rPr>
  </w:style>
  <w:style w:type="paragraph" w:customStyle="1" w:styleId="5f2">
    <w:name w:val="Текст5"/>
    <w:basedOn w:val="a2"/>
    <w:uiPriority w:val="99"/>
    <w:qFormat/>
    <w:rsid w:val="006C0F9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54">
    <w:name w:val="Основной текст 35"/>
    <w:basedOn w:val="9a"/>
    <w:uiPriority w:val="99"/>
    <w:qFormat/>
    <w:rsid w:val="006C0F9D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44">
    <w:name w:val="Основной текст с отступом 24"/>
    <w:basedOn w:val="a2"/>
    <w:uiPriority w:val="99"/>
    <w:qFormat/>
    <w:rsid w:val="006C0F9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55">
    <w:name w:val="Основной текст с отступом 35"/>
    <w:basedOn w:val="a2"/>
    <w:uiPriority w:val="99"/>
    <w:qFormat/>
    <w:rsid w:val="006C0F9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f8">
    <w:name w:val="Верхний колонтитул4"/>
    <w:basedOn w:val="a2"/>
    <w:uiPriority w:val="99"/>
    <w:qFormat/>
    <w:rsid w:val="006C0F9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419">
    <w:name w:val="Знак Знак419"/>
    <w:uiPriority w:val="99"/>
    <w:locked/>
    <w:rsid w:val="006C0F9D"/>
    <w:rPr>
      <w:rFonts w:ascii="Arial" w:hAnsi="Arial"/>
      <w:b/>
      <w:i/>
      <w:sz w:val="28"/>
      <w:lang w:val="ru-RU" w:eastAsia="en-US"/>
    </w:rPr>
  </w:style>
  <w:style w:type="character" w:customStyle="1" w:styleId="429">
    <w:name w:val="Знак4 Знак2"/>
    <w:uiPriority w:val="99"/>
    <w:locked/>
    <w:rsid w:val="006C0F9D"/>
    <w:rPr>
      <w:sz w:val="24"/>
      <w:lang w:val="ru-RU" w:eastAsia="ru-RU"/>
    </w:rPr>
  </w:style>
  <w:style w:type="character" w:customStyle="1" w:styleId="4f9">
    <w:name w:val="Основной шрифт абзаца4"/>
    <w:uiPriority w:val="99"/>
    <w:rsid w:val="006C0F9D"/>
  </w:style>
  <w:style w:type="character" w:customStyle="1" w:styleId="2380">
    <w:name w:val="Знак Знак23 Знак8"/>
    <w:uiPriority w:val="99"/>
    <w:locked/>
    <w:rsid w:val="006C0F9D"/>
    <w:rPr>
      <w:rFonts w:ascii="Tahoma" w:hAnsi="Tahoma"/>
      <w:sz w:val="16"/>
    </w:rPr>
  </w:style>
  <w:style w:type="paragraph" w:customStyle="1" w:styleId="13b">
    <w:name w:val="Знак Знак Знак Знак Знак Знак Знак Знак Знак Знак Знак Знак Знак13"/>
    <w:basedOn w:val="a2"/>
    <w:uiPriority w:val="99"/>
    <w:qFormat/>
    <w:rsid w:val="006C0F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91">
    <w:name w:val="Знак39"/>
    <w:basedOn w:val="a2"/>
    <w:uiPriority w:val="99"/>
    <w:qFormat/>
    <w:rsid w:val="006C0F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9">
    <w:name w:val="Знак Знак539"/>
    <w:uiPriority w:val="99"/>
    <w:locked/>
    <w:rsid w:val="006C0F9D"/>
    <w:rPr>
      <w:b/>
      <w:caps/>
      <w:sz w:val="24"/>
      <w:lang w:val="ru-RU" w:eastAsia="ru-RU"/>
    </w:rPr>
  </w:style>
  <w:style w:type="character" w:customStyle="1" w:styleId="11100">
    <w:name w:val="Знак1 Знак Знак110"/>
    <w:uiPriority w:val="99"/>
    <w:locked/>
    <w:rsid w:val="006C0F9D"/>
    <w:rPr>
      <w:rFonts w:ascii="Times New Roman" w:hAnsi="Times New Roman"/>
      <w:sz w:val="24"/>
      <w:lang w:eastAsia="ru-RU"/>
    </w:rPr>
  </w:style>
  <w:style w:type="character" w:customStyle="1" w:styleId="469">
    <w:name w:val="Знак Знак469"/>
    <w:uiPriority w:val="99"/>
    <w:locked/>
    <w:rsid w:val="006C0F9D"/>
    <w:rPr>
      <w:b/>
      <w:sz w:val="27"/>
      <w:lang w:val="ru-RU" w:eastAsia="ru-RU"/>
    </w:rPr>
  </w:style>
  <w:style w:type="character" w:customStyle="1" w:styleId="489">
    <w:name w:val="Знак Знак489"/>
    <w:uiPriority w:val="99"/>
    <w:locked/>
    <w:rsid w:val="006C0F9D"/>
    <w:rPr>
      <w:b/>
      <w:sz w:val="27"/>
      <w:lang w:val="ru-RU" w:eastAsia="ru-RU"/>
    </w:rPr>
  </w:style>
  <w:style w:type="character" w:customStyle="1" w:styleId="4490">
    <w:name w:val="Знак Знак449"/>
    <w:uiPriority w:val="99"/>
    <w:locked/>
    <w:rsid w:val="006C0F9D"/>
    <w:rPr>
      <w:sz w:val="24"/>
    </w:rPr>
  </w:style>
  <w:style w:type="character" w:customStyle="1" w:styleId="51100">
    <w:name w:val="Знак Знак5110"/>
    <w:uiPriority w:val="99"/>
    <w:locked/>
    <w:rsid w:val="006C0F9D"/>
    <w:rPr>
      <w:b/>
      <w:sz w:val="27"/>
      <w:lang w:val="ru-RU" w:eastAsia="ru-RU"/>
    </w:rPr>
  </w:style>
  <w:style w:type="character" w:customStyle="1" w:styleId="439">
    <w:name w:val="Знак Знак439"/>
    <w:uiPriority w:val="99"/>
    <w:locked/>
    <w:rsid w:val="006C0F9D"/>
    <w:rPr>
      <w:color w:val="000000"/>
      <w:sz w:val="24"/>
      <w:lang w:eastAsia="ru-RU"/>
    </w:rPr>
  </w:style>
  <w:style w:type="character" w:customStyle="1" w:styleId="4290">
    <w:name w:val="Знак Знак429"/>
    <w:uiPriority w:val="99"/>
    <w:rsid w:val="006C0F9D"/>
    <w:rPr>
      <w:rFonts w:ascii="Times New Roman" w:hAnsi="Times New Roman"/>
      <w:sz w:val="16"/>
    </w:rPr>
  </w:style>
  <w:style w:type="character" w:customStyle="1" w:styleId="499">
    <w:name w:val="Знак Знак499"/>
    <w:uiPriority w:val="99"/>
    <w:rsid w:val="006C0F9D"/>
    <w:rPr>
      <w:rFonts w:ascii="Times New Roman" w:hAnsi="Times New Roman"/>
      <w:b/>
      <w:caps/>
      <w:sz w:val="24"/>
      <w:lang w:eastAsia="ru-RU"/>
    </w:rPr>
  </w:style>
  <w:style w:type="paragraph" w:customStyle="1" w:styleId="46a">
    <w:name w:val="Заголовок 46"/>
    <w:basedOn w:val="9a"/>
    <w:next w:val="9a"/>
    <w:uiPriority w:val="99"/>
    <w:qFormat/>
    <w:rsid w:val="006C0F9D"/>
    <w:pPr>
      <w:keepNext/>
      <w:widowControl/>
      <w:ind w:left="0" w:firstLine="0"/>
    </w:pPr>
    <w:rPr>
      <w:sz w:val="24"/>
    </w:rPr>
  </w:style>
  <w:style w:type="character" w:customStyle="1" w:styleId="479">
    <w:name w:val="Знак Знак479"/>
    <w:uiPriority w:val="99"/>
    <w:rsid w:val="006C0F9D"/>
    <w:rPr>
      <w:rFonts w:ascii="Times New Roman" w:hAnsi="Times New Roman"/>
      <w:b/>
      <w:sz w:val="27"/>
      <w:lang w:eastAsia="ru-RU"/>
    </w:rPr>
  </w:style>
  <w:style w:type="character" w:customStyle="1" w:styleId="4590">
    <w:name w:val="Знак Знак459"/>
    <w:uiPriority w:val="99"/>
    <w:rsid w:val="006C0F9D"/>
    <w:rPr>
      <w:rFonts w:ascii="Times New Roman" w:hAnsi="Times New Roman"/>
      <w:b/>
      <w:i/>
      <w:sz w:val="26"/>
      <w:lang w:eastAsia="ru-RU"/>
    </w:rPr>
  </w:style>
  <w:style w:type="paragraph" w:customStyle="1" w:styleId="653">
    <w:name w:val="Заголовок 65"/>
    <w:uiPriority w:val="99"/>
    <w:qFormat/>
    <w:rsid w:val="006C0F9D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100">
    <w:name w:val="Знак5 Знак Знак10"/>
    <w:uiPriority w:val="99"/>
    <w:locked/>
    <w:rsid w:val="006C0F9D"/>
    <w:rPr>
      <w:sz w:val="16"/>
    </w:rPr>
  </w:style>
  <w:style w:type="character" w:customStyle="1" w:styleId="509">
    <w:name w:val="Знак Знак509"/>
    <w:uiPriority w:val="99"/>
    <w:locked/>
    <w:rsid w:val="006C0F9D"/>
    <w:rPr>
      <w:b/>
      <w:sz w:val="28"/>
      <w:lang w:val="ru-RU" w:eastAsia="ru-RU"/>
    </w:rPr>
  </w:style>
  <w:style w:type="character" w:customStyle="1" w:styleId="5290">
    <w:name w:val="Знак Знак529"/>
    <w:uiPriority w:val="99"/>
    <w:rsid w:val="006C0F9D"/>
    <w:rPr>
      <w:rFonts w:ascii="Arial" w:hAnsi="Arial"/>
      <w:b/>
      <w:i/>
      <w:sz w:val="28"/>
    </w:rPr>
  </w:style>
  <w:style w:type="character" w:customStyle="1" w:styleId="519">
    <w:name w:val="Знак5 Знак Знак19"/>
    <w:uiPriority w:val="99"/>
    <w:locked/>
    <w:rsid w:val="006C0F9D"/>
    <w:rPr>
      <w:sz w:val="16"/>
      <w:lang w:val="ru-RU" w:eastAsia="ru-RU"/>
    </w:rPr>
  </w:style>
  <w:style w:type="paragraph" w:customStyle="1" w:styleId="3ffa">
    <w:name w:val="Подзаголовок3"/>
    <w:basedOn w:val="a2"/>
    <w:uiPriority w:val="99"/>
    <w:qFormat/>
    <w:rsid w:val="006C0F9D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100">
    <w:name w:val="Знак6 Знак Знак10"/>
    <w:uiPriority w:val="99"/>
    <w:rsid w:val="006C0F9D"/>
    <w:rPr>
      <w:sz w:val="24"/>
      <w:lang w:val="ru-RU" w:eastAsia="ru-RU"/>
    </w:rPr>
  </w:style>
  <w:style w:type="character" w:customStyle="1" w:styleId="553">
    <w:name w:val="Знак Знак553"/>
    <w:uiPriority w:val="99"/>
    <w:locked/>
    <w:rsid w:val="006C0F9D"/>
    <w:rPr>
      <w:sz w:val="24"/>
      <w:lang w:val="ru-RU" w:eastAsia="ru-RU"/>
    </w:rPr>
  </w:style>
  <w:style w:type="paragraph" w:customStyle="1" w:styleId="Heading13">
    <w:name w:val="Heading 13"/>
    <w:basedOn w:val="a2"/>
    <w:next w:val="a2"/>
    <w:uiPriority w:val="99"/>
    <w:qFormat/>
    <w:rsid w:val="006C0F9D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30">
    <w:name w:val="Знак Знак653"/>
    <w:uiPriority w:val="99"/>
    <w:locked/>
    <w:rsid w:val="006C0F9D"/>
    <w:rPr>
      <w:b/>
      <w:sz w:val="27"/>
      <w:lang w:val="ru-RU" w:eastAsia="ru-RU"/>
    </w:rPr>
  </w:style>
  <w:style w:type="character" w:customStyle="1" w:styleId="6430">
    <w:name w:val="Знак Знак643"/>
    <w:uiPriority w:val="99"/>
    <w:locked/>
    <w:rsid w:val="006C0F9D"/>
    <w:rPr>
      <w:b/>
      <w:sz w:val="28"/>
      <w:lang w:val="ru-RU" w:eastAsia="ru-RU"/>
    </w:rPr>
  </w:style>
  <w:style w:type="character" w:customStyle="1" w:styleId="6330">
    <w:name w:val="Знак Знак633"/>
    <w:uiPriority w:val="99"/>
    <w:locked/>
    <w:rsid w:val="006C0F9D"/>
    <w:rPr>
      <w:b/>
      <w:i/>
      <w:sz w:val="26"/>
      <w:lang w:val="ru-RU" w:eastAsia="ru-RU"/>
    </w:rPr>
  </w:style>
  <w:style w:type="character" w:customStyle="1" w:styleId="625">
    <w:name w:val="Знак Знак625"/>
    <w:uiPriority w:val="99"/>
    <w:locked/>
    <w:rsid w:val="006C0F9D"/>
    <w:rPr>
      <w:sz w:val="24"/>
      <w:lang w:val="ru-RU" w:eastAsia="ru-RU"/>
    </w:rPr>
  </w:style>
  <w:style w:type="character" w:customStyle="1" w:styleId="61100">
    <w:name w:val="Знак Знак6110"/>
    <w:uiPriority w:val="99"/>
    <w:locked/>
    <w:rsid w:val="006C0F9D"/>
    <w:rPr>
      <w:sz w:val="24"/>
      <w:lang w:val="ru-RU" w:eastAsia="ru-RU"/>
    </w:rPr>
  </w:style>
  <w:style w:type="character" w:customStyle="1" w:styleId="603">
    <w:name w:val="Знак Знак603"/>
    <w:uiPriority w:val="99"/>
    <w:locked/>
    <w:rsid w:val="006C0F9D"/>
    <w:rPr>
      <w:i/>
      <w:sz w:val="24"/>
      <w:lang w:val="ru-RU" w:eastAsia="ru-RU"/>
    </w:rPr>
  </w:style>
  <w:style w:type="character" w:customStyle="1" w:styleId="593">
    <w:name w:val="Знак Знак593"/>
    <w:uiPriority w:val="99"/>
    <w:locked/>
    <w:rsid w:val="006C0F9D"/>
    <w:rPr>
      <w:rFonts w:ascii="Arial" w:hAnsi="Arial"/>
      <w:sz w:val="22"/>
      <w:lang w:val="ru-RU" w:eastAsia="ru-RU"/>
    </w:rPr>
  </w:style>
  <w:style w:type="character" w:customStyle="1" w:styleId="583">
    <w:name w:val="Знак Знак583"/>
    <w:uiPriority w:val="99"/>
    <w:locked/>
    <w:rsid w:val="006C0F9D"/>
    <w:rPr>
      <w:rFonts w:ascii="Courier New" w:hAnsi="Courier New"/>
      <w:lang w:val="ru-RU" w:eastAsia="ru-RU"/>
    </w:rPr>
  </w:style>
  <w:style w:type="character" w:customStyle="1" w:styleId="573">
    <w:name w:val="Знак Знак573"/>
    <w:uiPriority w:val="99"/>
    <w:locked/>
    <w:rsid w:val="006C0F9D"/>
    <w:rPr>
      <w:lang w:val="ru-RU" w:eastAsia="ru-RU"/>
    </w:rPr>
  </w:style>
  <w:style w:type="character" w:customStyle="1" w:styleId="563">
    <w:name w:val="Знак Знак563"/>
    <w:uiPriority w:val="99"/>
    <w:locked/>
    <w:rsid w:val="006C0F9D"/>
    <w:rPr>
      <w:sz w:val="24"/>
      <w:lang w:val="ru-RU" w:eastAsia="ru-RU"/>
    </w:rPr>
  </w:style>
  <w:style w:type="character" w:customStyle="1" w:styleId="543">
    <w:name w:val="Знак Знак543"/>
    <w:uiPriority w:val="99"/>
    <w:locked/>
    <w:rsid w:val="006C0F9D"/>
    <w:rPr>
      <w:sz w:val="24"/>
      <w:lang w:val="en-US" w:eastAsia="ru-RU"/>
    </w:rPr>
  </w:style>
  <w:style w:type="paragraph" w:customStyle="1" w:styleId="Heading22">
    <w:name w:val="Heading 22"/>
    <w:basedOn w:val="a2"/>
    <w:next w:val="a2"/>
    <w:uiPriority w:val="99"/>
    <w:qFormat/>
    <w:rsid w:val="006C0F9D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Heading32">
    <w:name w:val="Heading 32"/>
    <w:basedOn w:val="a2"/>
    <w:next w:val="a2"/>
    <w:uiPriority w:val="99"/>
    <w:qFormat/>
    <w:rsid w:val="006C0F9D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Heading41">
    <w:name w:val="Heading 41"/>
    <w:basedOn w:val="a2"/>
    <w:next w:val="a2"/>
    <w:uiPriority w:val="99"/>
    <w:qFormat/>
    <w:rsid w:val="006C0F9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52">
    <w:name w:val="Heading 52"/>
    <w:basedOn w:val="a2"/>
    <w:next w:val="a2"/>
    <w:uiPriority w:val="99"/>
    <w:qFormat/>
    <w:rsid w:val="006C0F9D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Heading62">
    <w:name w:val="Heading 62"/>
    <w:basedOn w:val="a2"/>
    <w:next w:val="a2"/>
    <w:uiPriority w:val="99"/>
    <w:qFormat/>
    <w:rsid w:val="006C0F9D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Heading72">
    <w:name w:val="Heading 72"/>
    <w:basedOn w:val="a2"/>
    <w:next w:val="a2"/>
    <w:uiPriority w:val="99"/>
    <w:qFormat/>
    <w:rsid w:val="006C0F9D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Heading81">
    <w:name w:val="Heading 81"/>
    <w:basedOn w:val="a2"/>
    <w:next w:val="a2"/>
    <w:uiPriority w:val="99"/>
    <w:qFormat/>
    <w:rsid w:val="006C0F9D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Heading92">
    <w:name w:val="Heading 92"/>
    <w:basedOn w:val="a2"/>
    <w:next w:val="a2"/>
    <w:uiPriority w:val="99"/>
    <w:qFormat/>
    <w:rsid w:val="006C0F9D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3">
    <w:name w:val="Знак Знак673"/>
    <w:uiPriority w:val="99"/>
    <w:rsid w:val="006C0F9D"/>
    <w:rPr>
      <w:rFonts w:ascii="Arial" w:hAnsi="Arial"/>
      <w:b/>
      <w:sz w:val="26"/>
    </w:rPr>
  </w:style>
  <w:style w:type="character" w:customStyle="1" w:styleId="663">
    <w:name w:val="Знак Знак663"/>
    <w:uiPriority w:val="99"/>
    <w:rsid w:val="006C0F9D"/>
    <w:rPr>
      <w:b/>
      <w:sz w:val="28"/>
    </w:rPr>
  </w:style>
  <w:style w:type="character" w:customStyle="1" w:styleId="703">
    <w:name w:val="Знак Знак703"/>
    <w:uiPriority w:val="99"/>
    <w:rsid w:val="006C0F9D"/>
    <w:rPr>
      <w:rFonts w:ascii="Arial" w:hAnsi="Arial"/>
      <w:b/>
      <w:sz w:val="26"/>
    </w:rPr>
  </w:style>
  <w:style w:type="character" w:customStyle="1" w:styleId="693">
    <w:name w:val="Знак Знак693"/>
    <w:uiPriority w:val="99"/>
    <w:rsid w:val="006C0F9D"/>
    <w:rPr>
      <w:b/>
      <w:sz w:val="28"/>
    </w:rPr>
  </w:style>
  <w:style w:type="character" w:customStyle="1" w:styleId="683">
    <w:name w:val="Знак Знак683"/>
    <w:uiPriority w:val="99"/>
    <w:rsid w:val="006C0F9D"/>
    <w:rPr>
      <w:b/>
      <w:i/>
      <w:sz w:val="26"/>
    </w:rPr>
  </w:style>
  <w:style w:type="paragraph" w:customStyle="1" w:styleId="HTML40">
    <w:name w:val="Стандартный HTML4"/>
    <w:basedOn w:val="a2"/>
    <w:uiPriority w:val="99"/>
    <w:qFormat/>
    <w:rsid w:val="006C0F9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CommentTextChar2">
    <w:name w:val="Comment Text Char2"/>
    <w:uiPriority w:val="99"/>
    <w:locked/>
    <w:rsid w:val="006C0F9D"/>
  </w:style>
  <w:style w:type="character" w:customStyle="1" w:styleId="HeaderChar2">
    <w:name w:val="Header Char2"/>
    <w:uiPriority w:val="99"/>
    <w:locked/>
    <w:rsid w:val="006C0F9D"/>
    <w:rPr>
      <w:sz w:val="24"/>
    </w:rPr>
  </w:style>
  <w:style w:type="character" w:customStyle="1" w:styleId="FooterChar2">
    <w:name w:val="Footer Char2"/>
    <w:uiPriority w:val="99"/>
    <w:locked/>
    <w:rsid w:val="006C0F9D"/>
    <w:rPr>
      <w:sz w:val="24"/>
    </w:rPr>
  </w:style>
  <w:style w:type="character" w:customStyle="1" w:styleId="EndnoteTextChar2">
    <w:name w:val="Endnote Text Char2"/>
    <w:uiPriority w:val="99"/>
    <w:locked/>
    <w:rsid w:val="006C0F9D"/>
    <w:rPr>
      <w:color w:val="000000"/>
      <w:sz w:val="24"/>
    </w:rPr>
  </w:style>
  <w:style w:type="character" w:customStyle="1" w:styleId="MacroTextChar1">
    <w:name w:val="Macro Text Char1"/>
    <w:uiPriority w:val="99"/>
    <w:locked/>
    <w:rsid w:val="006C0F9D"/>
    <w:rPr>
      <w:rFonts w:ascii="Courier New" w:hAnsi="Courier New"/>
      <w:sz w:val="22"/>
      <w:lang w:val="en-US" w:eastAsia="en-US"/>
    </w:rPr>
  </w:style>
  <w:style w:type="character" w:customStyle="1" w:styleId="TitleChar2">
    <w:name w:val="Title Char2"/>
    <w:uiPriority w:val="99"/>
    <w:locked/>
    <w:rsid w:val="006C0F9D"/>
    <w:rPr>
      <w:sz w:val="24"/>
      <w:lang w:val="en-US"/>
    </w:rPr>
  </w:style>
  <w:style w:type="character" w:customStyle="1" w:styleId="SubtitleChar2">
    <w:name w:val="Subtitle Char2"/>
    <w:uiPriority w:val="99"/>
    <w:locked/>
    <w:rsid w:val="006C0F9D"/>
    <w:rPr>
      <w:rFonts w:ascii="PragmaticaCTT" w:hAnsi="PragmaticaCTT"/>
      <w:b/>
      <w:sz w:val="24"/>
    </w:rPr>
  </w:style>
  <w:style w:type="character" w:customStyle="1" w:styleId="BodyTextFirstIndentChar2">
    <w:name w:val="Body Text First Indent Char2"/>
    <w:uiPriority w:val="99"/>
    <w:locked/>
    <w:rsid w:val="006C0F9D"/>
    <w:rPr>
      <w:rFonts w:ascii="Times New Roman" w:hAnsi="Times New Roman"/>
      <w:sz w:val="24"/>
      <w:lang w:eastAsia="ru-RU"/>
    </w:rPr>
  </w:style>
  <w:style w:type="character" w:customStyle="1" w:styleId="BodyText2Char2">
    <w:name w:val="Body Text 2 Char2"/>
    <w:uiPriority w:val="99"/>
    <w:locked/>
    <w:rsid w:val="006C0F9D"/>
    <w:rPr>
      <w:sz w:val="24"/>
    </w:rPr>
  </w:style>
  <w:style w:type="character" w:customStyle="1" w:styleId="BodyTextIndent2Char2">
    <w:name w:val="Body Text Indent 2 Char2"/>
    <w:uiPriority w:val="99"/>
    <w:locked/>
    <w:rsid w:val="006C0F9D"/>
    <w:rPr>
      <w:sz w:val="24"/>
    </w:rPr>
  </w:style>
  <w:style w:type="character" w:customStyle="1" w:styleId="BodyTextIndent3Char2">
    <w:name w:val="Body Text Indent 3 Char2"/>
    <w:uiPriority w:val="99"/>
    <w:locked/>
    <w:rsid w:val="006C0F9D"/>
    <w:rPr>
      <w:sz w:val="16"/>
    </w:rPr>
  </w:style>
  <w:style w:type="character" w:customStyle="1" w:styleId="DocumentMapChar2">
    <w:name w:val="Document Map Char2"/>
    <w:uiPriority w:val="99"/>
    <w:locked/>
    <w:rsid w:val="006C0F9D"/>
    <w:rPr>
      <w:rFonts w:ascii="Tahoma" w:hAnsi="Tahoma"/>
    </w:rPr>
  </w:style>
  <w:style w:type="character" w:customStyle="1" w:styleId="CommentSubjectChar2">
    <w:name w:val="Comment Subject Char2"/>
    <w:uiPriority w:val="99"/>
    <w:qFormat/>
    <w:locked/>
    <w:rsid w:val="006C0F9D"/>
    <w:rPr>
      <w:sz w:val="16"/>
    </w:rPr>
  </w:style>
  <w:style w:type="character" w:customStyle="1" w:styleId="BalloonTextChar2">
    <w:name w:val="Balloon Text Char2"/>
    <w:uiPriority w:val="99"/>
    <w:locked/>
    <w:rsid w:val="006C0F9D"/>
    <w:rPr>
      <w:rFonts w:ascii="Tahoma" w:hAnsi="Tahoma"/>
      <w:sz w:val="16"/>
    </w:rPr>
  </w:style>
  <w:style w:type="character" w:customStyle="1" w:styleId="NoSpacingChar2">
    <w:name w:val="No Spacing Char2"/>
    <w:uiPriority w:val="99"/>
    <w:locked/>
    <w:rsid w:val="006C0F9D"/>
    <w:rPr>
      <w:rFonts w:eastAsia="Times New Roman"/>
      <w:sz w:val="22"/>
      <w:lang w:val="en-US" w:eastAsia="en-US"/>
    </w:rPr>
  </w:style>
  <w:style w:type="character" w:customStyle="1" w:styleId="ListParagraphChar3">
    <w:name w:val="List Paragraph Char3"/>
    <w:uiPriority w:val="99"/>
    <w:locked/>
    <w:rsid w:val="006C0F9D"/>
    <w:rPr>
      <w:rFonts w:ascii="Calibri" w:hAnsi="Calibri"/>
      <w:sz w:val="24"/>
    </w:rPr>
  </w:style>
  <w:style w:type="character" w:customStyle="1" w:styleId="QuoteChar3">
    <w:name w:val="Quote Char3"/>
    <w:link w:val="245"/>
    <w:uiPriority w:val="99"/>
    <w:qFormat/>
    <w:locked/>
    <w:rsid w:val="006C0F9D"/>
    <w:rPr>
      <w:i/>
      <w:color w:val="000000"/>
      <w:sz w:val="24"/>
    </w:rPr>
  </w:style>
  <w:style w:type="paragraph" w:customStyle="1" w:styleId="245">
    <w:name w:val="Цитата 24"/>
    <w:basedOn w:val="a2"/>
    <w:next w:val="a2"/>
    <w:link w:val="QuoteChar3"/>
    <w:uiPriority w:val="99"/>
    <w:qFormat/>
    <w:rsid w:val="006C0F9D"/>
    <w:pPr>
      <w:widowControl/>
      <w:snapToGrid/>
      <w:spacing w:before="0" w:after="0"/>
    </w:pPr>
    <w:rPr>
      <w:rFonts w:asciiTheme="minorHAnsi" w:eastAsiaTheme="minorHAnsi" w:hAnsiTheme="minorHAnsi" w:cstheme="minorBidi"/>
      <w:i/>
      <w:color w:val="000000"/>
      <w:szCs w:val="22"/>
      <w:lang w:eastAsia="en-US"/>
    </w:rPr>
  </w:style>
  <w:style w:type="character" w:customStyle="1" w:styleId="IntenseQuoteChar3">
    <w:name w:val="Intense Quote Char3"/>
    <w:link w:val="4fa"/>
    <w:uiPriority w:val="99"/>
    <w:qFormat/>
    <w:locked/>
    <w:rsid w:val="006C0F9D"/>
    <w:rPr>
      <w:b/>
      <w:i/>
      <w:color w:val="4F81BD"/>
      <w:sz w:val="24"/>
    </w:rPr>
  </w:style>
  <w:style w:type="paragraph" w:customStyle="1" w:styleId="4fa">
    <w:name w:val="Выделенная цитата4"/>
    <w:basedOn w:val="a2"/>
    <w:next w:val="a2"/>
    <w:link w:val="IntenseQuoteChar3"/>
    <w:uiPriority w:val="99"/>
    <w:qFormat/>
    <w:rsid w:val="006C0F9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Cs w:val="22"/>
      <w:lang w:eastAsia="en-US"/>
    </w:rPr>
  </w:style>
  <w:style w:type="paragraph" w:customStyle="1" w:styleId="BodyText212">
    <w:name w:val="Body Text 212"/>
    <w:basedOn w:val="a2"/>
    <w:uiPriority w:val="99"/>
    <w:qFormat/>
    <w:rsid w:val="006C0F9D"/>
    <w:pPr>
      <w:widowControl/>
      <w:snapToGrid/>
      <w:spacing w:before="0" w:after="0" w:line="360" w:lineRule="auto"/>
      <w:jc w:val="both"/>
    </w:pPr>
  </w:style>
  <w:style w:type="paragraph" w:customStyle="1" w:styleId="BlockText1">
    <w:name w:val="Block Text1"/>
    <w:basedOn w:val="a2"/>
    <w:uiPriority w:val="99"/>
    <w:qFormat/>
    <w:rsid w:val="006C0F9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BodyTextIndent21">
    <w:name w:val="Body Text Indent 21"/>
    <w:basedOn w:val="a2"/>
    <w:uiPriority w:val="99"/>
    <w:qFormat/>
    <w:rsid w:val="006C0F9D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paragraph" w:customStyle="1" w:styleId="BodyTextIndent31">
    <w:name w:val="Body Text Indent 31"/>
    <w:basedOn w:val="a2"/>
    <w:uiPriority w:val="99"/>
    <w:qFormat/>
    <w:rsid w:val="006C0F9D"/>
    <w:pPr>
      <w:widowControl/>
      <w:snapToGrid/>
      <w:spacing w:before="0" w:after="0" w:line="360" w:lineRule="auto"/>
      <w:ind w:firstLine="709"/>
      <w:jc w:val="both"/>
    </w:pPr>
    <w:rPr>
      <w:sz w:val="28"/>
    </w:rPr>
  </w:style>
  <w:style w:type="paragraph" w:customStyle="1" w:styleId="21f3">
    <w:name w:val="Обычный21"/>
    <w:uiPriority w:val="99"/>
    <w:qFormat/>
    <w:rsid w:val="006C0F9D"/>
    <w:pPr>
      <w:widowControl w:val="0"/>
      <w:spacing w:after="0" w:line="314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er1">
    <w:name w:val="Header1"/>
    <w:basedOn w:val="a2"/>
    <w:uiPriority w:val="99"/>
    <w:qFormat/>
    <w:rsid w:val="006C0F9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Normal11">
    <w:name w:val="Normal11"/>
    <w:uiPriority w:val="99"/>
    <w:qFormat/>
    <w:rsid w:val="006C0F9D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Heading311">
    <w:name w:val="Heading 311"/>
    <w:basedOn w:val="Normal11"/>
    <w:next w:val="Normal11"/>
    <w:uiPriority w:val="99"/>
    <w:qFormat/>
    <w:rsid w:val="006C0F9D"/>
    <w:pPr>
      <w:keepNext/>
      <w:snapToGrid/>
      <w:outlineLvl w:val="2"/>
    </w:pPr>
    <w:rPr>
      <w:sz w:val="24"/>
    </w:rPr>
  </w:style>
  <w:style w:type="paragraph" w:customStyle="1" w:styleId="BodyText11">
    <w:name w:val="Body Text11"/>
    <w:basedOn w:val="Normal11"/>
    <w:uiPriority w:val="99"/>
    <w:qFormat/>
    <w:rsid w:val="006C0F9D"/>
    <w:pPr>
      <w:snapToGrid/>
      <w:spacing w:line="360" w:lineRule="auto"/>
    </w:pPr>
    <w:rPr>
      <w:sz w:val="24"/>
    </w:rPr>
  </w:style>
  <w:style w:type="paragraph" w:customStyle="1" w:styleId="ListParagraph11">
    <w:name w:val="List Paragraph11"/>
    <w:basedOn w:val="a2"/>
    <w:uiPriority w:val="99"/>
    <w:qFormat/>
    <w:rsid w:val="006C0F9D"/>
    <w:pPr>
      <w:widowControl/>
      <w:snapToGrid/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lainText11">
    <w:name w:val="Plain Text11"/>
    <w:basedOn w:val="a2"/>
    <w:uiPriority w:val="99"/>
    <w:qFormat/>
    <w:rsid w:val="006C0F9D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BodyText311">
    <w:name w:val="Body Text 311"/>
    <w:basedOn w:val="Normal11"/>
    <w:uiPriority w:val="99"/>
    <w:qFormat/>
    <w:rsid w:val="006C0F9D"/>
    <w:pPr>
      <w:snapToGrid/>
      <w:jc w:val="both"/>
    </w:pPr>
    <w:rPr>
      <w:i/>
      <w:sz w:val="26"/>
    </w:rPr>
  </w:style>
  <w:style w:type="paragraph" w:customStyle="1" w:styleId="NoSpacing1">
    <w:name w:val="No Spacing1"/>
    <w:uiPriority w:val="99"/>
    <w:qFormat/>
    <w:rsid w:val="006C0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412">
    <w:name w:val="Heading 412"/>
    <w:basedOn w:val="Normal1"/>
    <w:next w:val="Normal1"/>
    <w:uiPriority w:val="99"/>
    <w:qFormat/>
    <w:rsid w:val="006C0F9D"/>
    <w:pPr>
      <w:keepNext/>
      <w:snapToGrid/>
    </w:pPr>
    <w:rPr>
      <w:rFonts w:eastAsia="Calibri"/>
      <w:sz w:val="24"/>
    </w:rPr>
  </w:style>
  <w:style w:type="paragraph" w:customStyle="1" w:styleId="Quote1">
    <w:name w:val="Quote1"/>
    <w:basedOn w:val="a2"/>
    <w:next w:val="a2"/>
    <w:uiPriority w:val="99"/>
    <w:qFormat/>
    <w:rsid w:val="006C0F9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IntenseQuote1">
    <w:name w:val="Intense Quote1"/>
    <w:basedOn w:val="a2"/>
    <w:next w:val="a2"/>
    <w:uiPriority w:val="99"/>
    <w:qFormat/>
    <w:rsid w:val="006C0F9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221">
    <w:name w:val="Heading 221"/>
    <w:basedOn w:val="a2"/>
    <w:next w:val="a2"/>
    <w:uiPriority w:val="99"/>
    <w:qFormat/>
    <w:rsid w:val="006C0F9D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2">
    <w:name w:val="Heading 322"/>
    <w:basedOn w:val="a2"/>
    <w:next w:val="a2"/>
    <w:uiPriority w:val="99"/>
    <w:qFormat/>
    <w:rsid w:val="006C0F9D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2">
    <w:name w:val="Heading 42"/>
    <w:basedOn w:val="a2"/>
    <w:next w:val="a2"/>
    <w:uiPriority w:val="99"/>
    <w:qFormat/>
    <w:rsid w:val="006C0F9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621">
    <w:name w:val="Heading 621"/>
    <w:basedOn w:val="a2"/>
    <w:next w:val="a2"/>
    <w:uiPriority w:val="99"/>
    <w:qFormat/>
    <w:rsid w:val="006C0F9D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811">
    <w:name w:val="Heading 811"/>
    <w:basedOn w:val="a2"/>
    <w:next w:val="a2"/>
    <w:uiPriority w:val="99"/>
    <w:qFormat/>
    <w:rsid w:val="006C0F9D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i/>
      <w:iCs/>
      <w:szCs w:val="24"/>
      <w:lang w:eastAsia="zh-CN"/>
    </w:rPr>
  </w:style>
  <w:style w:type="paragraph" w:customStyle="1" w:styleId="Heading911">
    <w:name w:val="Heading 911"/>
    <w:uiPriority w:val="99"/>
    <w:qFormat/>
    <w:rsid w:val="006C0F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111">
    <w:name w:val="Heading 111"/>
    <w:uiPriority w:val="99"/>
    <w:qFormat/>
    <w:rsid w:val="006C0F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611">
    <w:name w:val="Heading 611"/>
    <w:uiPriority w:val="99"/>
    <w:qFormat/>
    <w:rsid w:val="006C0F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711">
    <w:name w:val="Heading 711"/>
    <w:uiPriority w:val="99"/>
    <w:qFormat/>
    <w:rsid w:val="006C0F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211">
    <w:name w:val="Heading 211"/>
    <w:uiPriority w:val="99"/>
    <w:qFormat/>
    <w:rsid w:val="006C0F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511">
    <w:name w:val="Heading 511"/>
    <w:uiPriority w:val="99"/>
    <w:qFormat/>
    <w:rsid w:val="006C0F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TMLPreformatted1">
    <w:name w:val="HTML Preformatted1"/>
    <w:basedOn w:val="a2"/>
    <w:uiPriority w:val="99"/>
    <w:qFormat/>
    <w:rsid w:val="006C0F9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fb">
    <w:name w:val="Название Знак4"/>
    <w:uiPriority w:val="99"/>
    <w:qFormat/>
    <w:locked/>
    <w:rsid w:val="006C0F9D"/>
    <w:rPr>
      <w:rFonts w:ascii="Times New Roman" w:hAnsi="Times New Roman"/>
      <w:sz w:val="24"/>
      <w:lang w:val="en-US"/>
    </w:rPr>
  </w:style>
  <w:style w:type="character" w:customStyle="1" w:styleId="1fffff3">
    <w:name w:val="Заголовок Знак1"/>
    <w:uiPriority w:val="99"/>
    <w:qFormat/>
    <w:rsid w:val="006C0F9D"/>
    <w:rPr>
      <w:rFonts w:ascii="Calibri Light" w:hAnsi="Calibri Light"/>
      <w:spacing w:val="-10"/>
      <w:kern w:val="28"/>
      <w:sz w:val="56"/>
      <w:lang w:eastAsia="ru-RU"/>
    </w:rPr>
  </w:style>
  <w:style w:type="character" w:customStyle="1" w:styleId="Heading2Char2">
    <w:name w:val="Heading 2 Char2"/>
    <w:uiPriority w:val="99"/>
    <w:qFormat/>
    <w:locked/>
    <w:rsid w:val="006C0F9D"/>
    <w:rPr>
      <w:rFonts w:ascii="Times New Roman" w:hAnsi="Times New Roman"/>
      <w:sz w:val="24"/>
    </w:rPr>
  </w:style>
  <w:style w:type="character" w:customStyle="1" w:styleId="QuoteChar4">
    <w:name w:val="Quote Char4"/>
    <w:uiPriority w:val="99"/>
    <w:qFormat/>
    <w:locked/>
    <w:rsid w:val="006C0F9D"/>
    <w:rPr>
      <w:rFonts w:ascii="Times New Roman" w:hAnsi="Times New Roman"/>
      <w:i/>
      <w:color w:val="000000"/>
      <w:sz w:val="24"/>
    </w:rPr>
  </w:style>
  <w:style w:type="character" w:customStyle="1" w:styleId="IntenseQuoteChar4">
    <w:name w:val="Intense Quote Char4"/>
    <w:uiPriority w:val="99"/>
    <w:qFormat/>
    <w:locked/>
    <w:rsid w:val="006C0F9D"/>
    <w:rPr>
      <w:rFonts w:ascii="Times New Roman" w:hAnsi="Times New Roman"/>
      <w:b/>
      <w:i/>
      <w:color w:val="4F81BD"/>
      <w:sz w:val="24"/>
    </w:rPr>
  </w:style>
  <w:style w:type="character" w:customStyle="1" w:styleId="SubtleEmphasis1">
    <w:name w:val="Subtle Emphasis1"/>
    <w:uiPriority w:val="99"/>
    <w:rsid w:val="006C0F9D"/>
    <w:rPr>
      <w:i/>
      <w:color w:val="808080"/>
    </w:rPr>
  </w:style>
  <w:style w:type="character" w:customStyle="1" w:styleId="DefaultParagraphFont1">
    <w:name w:val="Default Paragraph Font1"/>
    <w:uiPriority w:val="99"/>
    <w:rsid w:val="006C0F9D"/>
  </w:style>
  <w:style w:type="character" w:customStyle="1" w:styleId="PlaceholderText1">
    <w:name w:val="Placeholder Text1"/>
    <w:uiPriority w:val="99"/>
    <w:rsid w:val="006C0F9D"/>
    <w:rPr>
      <w:rFonts w:ascii="Times New Roman" w:hAnsi="Times New Roman"/>
      <w:color w:val="808080"/>
    </w:rPr>
  </w:style>
  <w:style w:type="character" w:customStyle="1" w:styleId="IntenseEmphasis1">
    <w:name w:val="Intense Emphasis1"/>
    <w:uiPriority w:val="99"/>
    <w:rsid w:val="006C0F9D"/>
    <w:rPr>
      <w:b/>
    </w:rPr>
  </w:style>
  <w:style w:type="character" w:customStyle="1" w:styleId="1102">
    <w:name w:val="Знак Знак110"/>
    <w:uiPriority w:val="99"/>
    <w:qFormat/>
    <w:rsid w:val="006C0F9D"/>
    <w:rPr>
      <w:rFonts w:ascii="Arial" w:hAnsi="Arial"/>
      <w:b/>
      <w:sz w:val="36"/>
      <w:lang w:val="ru-RU" w:eastAsia="en-US"/>
    </w:rPr>
  </w:style>
  <w:style w:type="character" w:customStyle="1" w:styleId="3ff7">
    <w:name w:val="Название Знак3"/>
    <w:link w:val="89"/>
    <w:uiPriority w:val="99"/>
    <w:locked/>
    <w:rsid w:val="006C0F9D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HTMLAddressChar1">
    <w:name w:val="HTML Address Char1"/>
    <w:uiPriority w:val="99"/>
    <w:qFormat/>
    <w:locked/>
    <w:rsid w:val="006C0F9D"/>
    <w:rPr>
      <w:i/>
      <w:sz w:val="24"/>
      <w:lang w:eastAsia="ru-RU"/>
    </w:rPr>
  </w:style>
  <w:style w:type="character" w:customStyle="1" w:styleId="NoSpacingChar1">
    <w:name w:val="No Spacing Char1"/>
    <w:link w:val="5f3"/>
    <w:uiPriority w:val="99"/>
    <w:qFormat/>
    <w:locked/>
    <w:rsid w:val="006C0F9D"/>
    <w:rPr>
      <w:lang w:val="en-US"/>
    </w:rPr>
  </w:style>
  <w:style w:type="paragraph" w:customStyle="1" w:styleId="5f3">
    <w:name w:val="Без интервала5"/>
    <w:link w:val="NoSpacingChar1"/>
    <w:uiPriority w:val="99"/>
    <w:qFormat/>
    <w:rsid w:val="006C0F9D"/>
    <w:pPr>
      <w:spacing w:after="0" w:line="240" w:lineRule="auto"/>
    </w:pPr>
    <w:rPr>
      <w:lang w:val="en-US"/>
    </w:rPr>
  </w:style>
  <w:style w:type="paragraph" w:customStyle="1" w:styleId="11fd">
    <w:name w:val="Заголовок оглавления11"/>
    <w:basedOn w:val="10"/>
    <w:next w:val="a2"/>
    <w:uiPriority w:val="99"/>
    <w:qFormat/>
    <w:rsid w:val="006C0F9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11fe">
    <w:name w:val="Слабая ссылка11"/>
    <w:uiPriority w:val="99"/>
    <w:rsid w:val="006C0F9D"/>
    <w:rPr>
      <w:smallCaps/>
      <w:color w:val="C0504D"/>
      <w:u w:val="single"/>
    </w:rPr>
  </w:style>
  <w:style w:type="character" w:customStyle="1" w:styleId="11ff">
    <w:name w:val="Сильная ссылка11"/>
    <w:uiPriority w:val="99"/>
    <w:rsid w:val="006C0F9D"/>
    <w:rPr>
      <w:b/>
      <w:smallCaps/>
      <w:color w:val="C0504D"/>
      <w:spacing w:val="5"/>
      <w:u w:val="single"/>
    </w:rPr>
  </w:style>
  <w:style w:type="character" w:customStyle="1" w:styleId="11ff0">
    <w:name w:val="Название книги11"/>
    <w:uiPriority w:val="99"/>
    <w:rsid w:val="006C0F9D"/>
    <w:rPr>
      <w:b/>
      <w:smallCaps/>
      <w:spacing w:val="5"/>
    </w:rPr>
  </w:style>
  <w:style w:type="character" w:customStyle="1" w:styleId="ListParagraphChar2">
    <w:name w:val="List Paragraph Char2"/>
    <w:link w:val="6f1"/>
    <w:uiPriority w:val="99"/>
    <w:qFormat/>
    <w:locked/>
    <w:rsid w:val="006C0F9D"/>
    <w:rPr>
      <w:rFonts w:eastAsia="Times New Roman"/>
    </w:rPr>
  </w:style>
  <w:style w:type="paragraph" w:customStyle="1" w:styleId="6f1">
    <w:name w:val="Абзац списка6"/>
    <w:basedOn w:val="a2"/>
    <w:link w:val="ListParagraphChar2"/>
    <w:uiPriority w:val="99"/>
    <w:qFormat/>
    <w:rsid w:val="006C0F9D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2fff9">
    <w:name w:val="Красная строка Знак2"/>
    <w:uiPriority w:val="99"/>
    <w:rsid w:val="006C0F9D"/>
  </w:style>
  <w:style w:type="paragraph" w:customStyle="1" w:styleId="3ffb">
    <w:name w:val="Подзаголовок3"/>
    <w:basedOn w:val="a2"/>
    <w:uiPriority w:val="99"/>
    <w:qFormat/>
    <w:rsid w:val="006C0F9D"/>
    <w:pPr>
      <w:widowControl/>
      <w:snapToGrid/>
      <w:spacing w:before="0" w:after="0" w:line="312" w:lineRule="auto"/>
    </w:pPr>
    <w:rPr>
      <w:rFonts w:ascii="Arial" w:hAnsi="Arial" w:cs="Arial"/>
      <w:b/>
      <w:bCs/>
      <w:color w:val="000000"/>
      <w:sz w:val="20"/>
    </w:rPr>
  </w:style>
  <w:style w:type="paragraph" w:customStyle="1" w:styleId="2115">
    <w:name w:val="Знак2 Знак Знак1 Знак1 Знак Знак Знак Знак Знак Знак Знак Знак Знак Знак Знак Знак"/>
    <w:basedOn w:val="a2"/>
    <w:uiPriority w:val="99"/>
    <w:qFormat/>
    <w:rsid w:val="006C0F9D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930">
    <w:name w:val="Знак93"/>
    <w:basedOn w:val="a2"/>
    <w:uiPriority w:val="99"/>
    <w:qFormat/>
    <w:rsid w:val="006C0F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50">
    <w:name w:val="Знак4 Знак Знак15"/>
    <w:uiPriority w:val="99"/>
    <w:locked/>
    <w:rsid w:val="006C0F9D"/>
    <w:rPr>
      <w:rFonts w:ascii="Arial" w:hAnsi="Arial"/>
      <w:b/>
      <w:kern w:val="32"/>
      <w:sz w:val="32"/>
      <w:lang w:val="ru-RU" w:eastAsia="ru-RU"/>
    </w:rPr>
  </w:style>
  <w:style w:type="character" w:customStyle="1" w:styleId="2131">
    <w:name w:val="Знак2 Знак Знак13"/>
    <w:uiPriority w:val="99"/>
    <w:locked/>
    <w:rsid w:val="006C0F9D"/>
    <w:rPr>
      <w:b/>
      <w:sz w:val="27"/>
      <w:lang w:val="ru-RU" w:eastAsia="ru-RU"/>
    </w:rPr>
  </w:style>
  <w:style w:type="character" w:customStyle="1" w:styleId="43a">
    <w:name w:val="Знак4 Знак Знак3"/>
    <w:uiPriority w:val="99"/>
    <w:locked/>
    <w:rsid w:val="006C0F9D"/>
    <w:rPr>
      <w:rFonts w:ascii="Arial" w:hAnsi="Arial"/>
      <w:b/>
      <w:kern w:val="32"/>
      <w:sz w:val="32"/>
      <w:lang w:val="ru-RU" w:eastAsia="ru-RU"/>
    </w:rPr>
  </w:style>
  <w:style w:type="character" w:customStyle="1" w:styleId="246">
    <w:name w:val="Знак2 Знак Знак4"/>
    <w:uiPriority w:val="99"/>
    <w:semiHidden/>
    <w:locked/>
    <w:rsid w:val="006C0F9D"/>
    <w:rPr>
      <w:rFonts w:ascii="Arial" w:hAnsi="Arial"/>
      <w:b/>
      <w:sz w:val="26"/>
      <w:lang w:val="ru-RU" w:eastAsia="ru-RU"/>
    </w:rPr>
  </w:style>
  <w:style w:type="character" w:customStyle="1" w:styleId="FontStyle270">
    <w:name w:val="Font Style27"/>
    <w:uiPriority w:val="99"/>
    <w:qFormat/>
    <w:rsid w:val="006C0F9D"/>
    <w:rPr>
      <w:rFonts w:ascii="Times New Roman" w:hAnsi="Times New Roman"/>
      <w:sz w:val="26"/>
    </w:rPr>
  </w:style>
  <w:style w:type="character" w:customStyle="1" w:styleId="2116">
    <w:name w:val="Знак Знак211"/>
    <w:uiPriority w:val="99"/>
    <w:qFormat/>
    <w:locked/>
    <w:rsid w:val="006C0F9D"/>
    <w:rPr>
      <w:rFonts w:ascii="Calibri" w:hAnsi="Calibri"/>
      <w:i/>
      <w:sz w:val="24"/>
    </w:rPr>
  </w:style>
  <w:style w:type="character" w:customStyle="1" w:styleId="Heading123">
    <w:name w:val="Heading 12 Знак Знак3"/>
    <w:uiPriority w:val="99"/>
    <w:locked/>
    <w:rsid w:val="006C0F9D"/>
    <w:rPr>
      <w:rFonts w:ascii="Courier New" w:hAnsi="Courier New"/>
      <w:sz w:val="20"/>
    </w:rPr>
  </w:style>
  <w:style w:type="character" w:customStyle="1" w:styleId="1310">
    <w:name w:val="Знак Знак131"/>
    <w:uiPriority w:val="99"/>
    <w:qFormat/>
    <w:locked/>
    <w:rsid w:val="006C0F9D"/>
    <w:rPr>
      <w:rFonts w:ascii="Times New Roman" w:hAnsi="Times New Roman"/>
      <w:sz w:val="24"/>
      <w:lang w:val="en-US"/>
    </w:rPr>
  </w:style>
  <w:style w:type="character" w:customStyle="1" w:styleId="1118">
    <w:name w:val="Знак Знак111"/>
    <w:uiPriority w:val="99"/>
    <w:qFormat/>
    <w:locked/>
    <w:rsid w:val="006C0F9D"/>
    <w:rPr>
      <w:sz w:val="16"/>
    </w:rPr>
  </w:style>
  <w:style w:type="character" w:customStyle="1" w:styleId="1211">
    <w:name w:val="Знак Знак121"/>
    <w:uiPriority w:val="99"/>
    <w:qFormat/>
    <w:locked/>
    <w:rsid w:val="006C0F9D"/>
    <w:rPr>
      <w:rFonts w:ascii="Times New Roman" w:hAnsi="Times New Roman"/>
      <w:sz w:val="20"/>
      <w:lang w:eastAsia="ru-RU"/>
    </w:rPr>
  </w:style>
  <w:style w:type="character" w:customStyle="1" w:styleId="913">
    <w:name w:val="Знак Знак91"/>
    <w:uiPriority w:val="99"/>
    <w:qFormat/>
    <w:locked/>
    <w:rsid w:val="006C0F9D"/>
    <w:rPr>
      <w:rFonts w:ascii="Times New Roman" w:hAnsi="Times New Roman"/>
      <w:sz w:val="24"/>
    </w:rPr>
  </w:style>
  <w:style w:type="character" w:customStyle="1" w:styleId="5101">
    <w:name w:val="Знак Знак510"/>
    <w:uiPriority w:val="99"/>
    <w:locked/>
    <w:rsid w:val="006C0F9D"/>
    <w:rPr>
      <w:rFonts w:ascii="Courier New" w:hAnsi="Courier New"/>
      <w:sz w:val="20"/>
      <w:lang w:eastAsia="ru-RU"/>
    </w:rPr>
  </w:style>
  <w:style w:type="character" w:customStyle="1" w:styleId="4100">
    <w:name w:val="Знак Знак410"/>
    <w:uiPriority w:val="99"/>
    <w:locked/>
    <w:rsid w:val="006C0F9D"/>
    <w:rPr>
      <w:i/>
      <w:sz w:val="24"/>
      <w:lang w:eastAsia="ru-RU"/>
    </w:rPr>
  </w:style>
  <w:style w:type="character" w:customStyle="1" w:styleId="2100">
    <w:name w:val="Знак Знак210"/>
    <w:uiPriority w:val="99"/>
    <w:locked/>
    <w:rsid w:val="006C0F9D"/>
    <w:rPr>
      <w:rFonts w:ascii="Arial" w:hAnsi="Arial"/>
      <w:vanish/>
      <w:sz w:val="16"/>
      <w:lang w:eastAsia="ru-RU"/>
    </w:rPr>
  </w:style>
  <w:style w:type="paragraph" w:customStyle="1" w:styleId="11ff1">
    <w:name w:val="Стиль11"/>
    <w:basedOn w:val="a2"/>
    <w:next w:val="affb"/>
    <w:link w:val="afffffffffd"/>
    <w:uiPriority w:val="99"/>
    <w:qFormat/>
    <w:rsid w:val="006C0F9D"/>
    <w:pPr>
      <w:widowControl/>
      <w:snapToGrid/>
      <w:spacing w:before="0" w:after="0"/>
      <w:jc w:val="center"/>
    </w:pPr>
    <w:rPr>
      <w:lang w:val="en-US"/>
    </w:rPr>
  </w:style>
  <w:style w:type="character" w:customStyle="1" w:styleId="afffffffffd">
    <w:name w:val="Заголовок Знак"/>
    <w:link w:val="11ff1"/>
    <w:uiPriority w:val="99"/>
    <w:qFormat/>
    <w:locked/>
    <w:rsid w:val="006C0F9D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5f4">
    <w:name w:val="Слабое выделение5"/>
    <w:uiPriority w:val="99"/>
    <w:rsid w:val="006C0F9D"/>
    <w:rPr>
      <w:i/>
      <w:color w:val="808080"/>
    </w:rPr>
  </w:style>
  <w:style w:type="paragraph" w:customStyle="1" w:styleId="2fffa">
    <w:name w:val="Заголовок оглавления2"/>
    <w:basedOn w:val="10"/>
    <w:next w:val="a2"/>
    <w:uiPriority w:val="99"/>
    <w:qFormat/>
    <w:rsid w:val="006C0F9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5f5">
    <w:name w:val="Сильное выделение5"/>
    <w:uiPriority w:val="99"/>
    <w:rsid w:val="006C0F9D"/>
    <w:rPr>
      <w:b/>
      <w:i/>
      <w:color w:val="4F81BD"/>
    </w:rPr>
  </w:style>
  <w:style w:type="character" w:customStyle="1" w:styleId="2fffb">
    <w:name w:val="Слабая ссылка2"/>
    <w:uiPriority w:val="99"/>
    <w:rsid w:val="006C0F9D"/>
    <w:rPr>
      <w:smallCaps/>
      <w:color w:val="C0504D"/>
      <w:u w:val="single"/>
    </w:rPr>
  </w:style>
  <w:style w:type="character" w:customStyle="1" w:styleId="2fffc">
    <w:name w:val="Сильная ссылка2"/>
    <w:uiPriority w:val="99"/>
    <w:rsid w:val="006C0F9D"/>
    <w:rPr>
      <w:b/>
      <w:smallCaps/>
      <w:color w:val="C0504D"/>
      <w:spacing w:val="5"/>
      <w:u w:val="single"/>
    </w:rPr>
  </w:style>
  <w:style w:type="character" w:customStyle="1" w:styleId="2fffd">
    <w:name w:val="Название книги2"/>
    <w:uiPriority w:val="99"/>
    <w:rsid w:val="006C0F9D"/>
    <w:rPr>
      <w:b/>
      <w:smallCaps/>
      <w:spacing w:val="5"/>
    </w:rPr>
  </w:style>
  <w:style w:type="character" w:customStyle="1" w:styleId="4fc">
    <w:name w:val="Замещающий текст4"/>
    <w:uiPriority w:val="99"/>
    <w:rsid w:val="006C0F9D"/>
    <w:rPr>
      <w:color w:val="808080"/>
    </w:rPr>
  </w:style>
  <w:style w:type="character" w:customStyle="1" w:styleId="Heading4Char1">
    <w:name w:val="Heading 4 Char1"/>
    <w:uiPriority w:val="99"/>
    <w:locked/>
    <w:rsid w:val="006C0F9D"/>
    <w:rPr>
      <w:rFonts w:ascii="Times New Roman" w:hAnsi="Times New Roman"/>
      <w:b/>
      <w:sz w:val="28"/>
    </w:rPr>
  </w:style>
  <w:style w:type="character" w:customStyle="1" w:styleId="Heading5Char1">
    <w:name w:val="Heading 5 Char1"/>
    <w:uiPriority w:val="99"/>
    <w:locked/>
    <w:rsid w:val="006C0F9D"/>
    <w:rPr>
      <w:rFonts w:ascii="Times New Roman" w:hAnsi="Times New Roman"/>
      <w:b/>
      <w:i/>
      <w:sz w:val="26"/>
    </w:rPr>
  </w:style>
  <w:style w:type="character" w:customStyle="1" w:styleId="Heading6Char1">
    <w:name w:val="Heading 6 Char1"/>
    <w:uiPriority w:val="99"/>
    <w:locked/>
    <w:rsid w:val="006C0F9D"/>
    <w:rPr>
      <w:rFonts w:ascii="Times New Roman" w:hAnsi="Times New Roman"/>
      <w:b/>
      <w:lang w:eastAsia="ru-RU"/>
    </w:rPr>
  </w:style>
  <w:style w:type="character" w:customStyle="1" w:styleId="Heading7Char1">
    <w:name w:val="Heading 7 Char1"/>
    <w:uiPriority w:val="99"/>
    <w:locked/>
    <w:rsid w:val="006C0F9D"/>
    <w:rPr>
      <w:rFonts w:ascii="Times New Roman" w:hAnsi="Times New Roman"/>
      <w:sz w:val="20"/>
      <w:lang w:eastAsia="ru-RU"/>
    </w:rPr>
  </w:style>
  <w:style w:type="character" w:customStyle="1" w:styleId="Heading8Char1">
    <w:name w:val="Heading 8 Char1"/>
    <w:uiPriority w:val="99"/>
    <w:locked/>
    <w:rsid w:val="006C0F9D"/>
    <w:rPr>
      <w:rFonts w:ascii="Calibri" w:hAnsi="Calibri"/>
      <w:i/>
      <w:sz w:val="24"/>
    </w:rPr>
  </w:style>
  <w:style w:type="character" w:customStyle="1" w:styleId="Heading9Char1">
    <w:name w:val="Heading 9 Char1"/>
    <w:uiPriority w:val="99"/>
    <w:locked/>
    <w:rsid w:val="006C0F9D"/>
    <w:rPr>
      <w:rFonts w:ascii="Arial" w:hAnsi="Arial"/>
      <w:lang w:eastAsia="ru-RU"/>
    </w:rPr>
  </w:style>
  <w:style w:type="character" w:customStyle="1" w:styleId="Heading1Char2">
    <w:name w:val="Heading 1 Char2"/>
    <w:uiPriority w:val="99"/>
    <w:locked/>
    <w:rsid w:val="006C0F9D"/>
    <w:rPr>
      <w:rFonts w:ascii="Arial" w:hAnsi="Arial"/>
      <w:b/>
      <w:kern w:val="32"/>
      <w:sz w:val="32"/>
      <w:lang w:eastAsia="ru-RU"/>
    </w:rPr>
  </w:style>
  <w:style w:type="character" w:customStyle="1" w:styleId="Heading3Char1">
    <w:name w:val="Heading 3 Char1"/>
    <w:uiPriority w:val="99"/>
    <w:locked/>
    <w:rsid w:val="006C0F9D"/>
    <w:rPr>
      <w:rFonts w:ascii="Arial" w:hAnsi="Arial"/>
      <w:b/>
      <w:sz w:val="26"/>
      <w:lang w:val="ru-RU" w:eastAsia="ru-RU"/>
    </w:rPr>
  </w:style>
  <w:style w:type="character" w:customStyle="1" w:styleId="BodyText3Char2">
    <w:name w:val="Body Text 3 Char2"/>
    <w:uiPriority w:val="99"/>
    <w:locked/>
    <w:rsid w:val="006C0F9D"/>
    <w:rPr>
      <w:rFonts w:ascii="Times New Roman" w:hAnsi="Times New Roman"/>
      <w:sz w:val="16"/>
    </w:rPr>
  </w:style>
  <w:style w:type="character" w:customStyle="1" w:styleId="BodyTextFirstIndent2Char2">
    <w:name w:val="Body Text First Indent 2 Char2"/>
    <w:uiPriority w:val="99"/>
    <w:locked/>
    <w:rsid w:val="006C0F9D"/>
    <w:rPr>
      <w:rFonts w:ascii="Times New Roman" w:hAnsi="Times New Roman"/>
      <w:sz w:val="24"/>
      <w:lang w:eastAsia="ru-RU"/>
    </w:rPr>
  </w:style>
  <w:style w:type="character" w:customStyle="1" w:styleId="HTMLPreformattedChar1">
    <w:name w:val="HTML Preformatted Char1"/>
    <w:uiPriority w:val="99"/>
    <w:locked/>
    <w:rsid w:val="006C0F9D"/>
    <w:rPr>
      <w:rFonts w:ascii="Courier New" w:hAnsi="Courier New"/>
      <w:sz w:val="20"/>
      <w:lang w:eastAsia="ru-RU"/>
    </w:rPr>
  </w:style>
  <w:style w:type="character" w:customStyle="1" w:styleId="FontStyle89">
    <w:name w:val="Font Style89"/>
    <w:uiPriority w:val="99"/>
    <w:qFormat/>
    <w:rsid w:val="006C0F9D"/>
    <w:rPr>
      <w:rFonts w:ascii="Times New Roman" w:hAnsi="Times New Roman"/>
      <w:i/>
      <w:sz w:val="14"/>
    </w:rPr>
  </w:style>
  <w:style w:type="paragraph" w:customStyle="1" w:styleId="10c">
    <w:name w:val="Стиль10"/>
    <w:basedOn w:val="a2"/>
    <w:next w:val="aff1"/>
    <w:uiPriority w:val="99"/>
    <w:qFormat/>
    <w:rsid w:val="006C0F9D"/>
    <w:pPr>
      <w:keepNext/>
      <w:widowControl/>
      <w:suppressAutoHyphens/>
      <w:snapToGrid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2fffe">
    <w:name w:val="Заголовок Знак2"/>
    <w:uiPriority w:val="99"/>
    <w:qFormat/>
    <w:locked/>
    <w:rsid w:val="006C0F9D"/>
    <w:rPr>
      <w:spacing w:val="-20"/>
      <w:sz w:val="28"/>
      <w:u w:val="single"/>
      <w:lang w:val="ru-RU" w:eastAsia="ru-RU"/>
    </w:rPr>
  </w:style>
  <w:style w:type="character" w:customStyle="1" w:styleId="7e">
    <w:name w:val="стиль7"/>
    <w:basedOn w:val="a3"/>
    <w:uiPriority w:val="99"/>
    <w:qFormat/>
    <w:rsid w:val="006C0F9D"/>
    <w:rPr>
      <w:rFonts w:cs="Times New Roman"/>
    </w:rPr>
  </w:style>
  <w:style w:type="paragraph" w:customStyle="1" w:styleId="10d">
    <w:name w:val="Обычный10"/>
    <w:uiPriority w:val="99"/>
    <w:qFormat/>
    <w:rsid w:val="006C0F9D"/>
    <w:pPr>
      <w:spacing w:after="0" w:line="60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f2">
    <w:name w:val="Текст6"/>
    <w:basedOn w:val="a2"/>
    <w:uiPriority w:val="99"/>
    <w:qFormat/>
    <w:rsid w:val="006C0F9D"/>
    <w:pPr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title1">
    <w:name w:val="title1"/>
    <w:uiPriority w:val="99"/>
    <w:qFormat/>
    <w:rsid w:val="006C0F9D"/>
    <w:rPr>
      <w:rFonts w:ascii="Verdana" w:hAnsi="Verdana"/>
      <w:color w:val="301007"/>
      <w:sz w:val="30"/>
    </w:rPr>
  </w:style>
  <w:style w:type="paragraph" w:customStyle="1" w:styleId="7f">
    <w:name w:val="Абзац списка7"/>
    <w:basedOn w:val="a2"/>
    <w:uiPriority w:val="99"/>
    <w:qFormat/>
    <w:rsid w:val="006C0F9D"/>
    <w:pPr>
      <w:widowControl/>
      <w:snapToGrid/>
      <w:spacing w:before="0" w:after="0"/>
      <w:ind w:left="720"/>
      <w:contextualSpacing/>
    </w:pPr>
    <w:rPr>
      <w:rFonts w:eastAsia="Times New Roman"/>
      <w:szCs w:val="24"/>
    </w:rPr>
  </w:style>
  <w:style w:type="character" w:customStyle="1" w:styleId="7120">
    <w:name w:val="Знак Знак712"/>
    <w:uiPriority w:val="99"/>
    <w:rsid w:val="006C0F9D"/>
    <w:rPr>
      <w:sz w:val="16"/>
      <w:lang w:val="ru-RU" w:eastAsia="ru-RU"/>
    </w:rPr>
  </w:style>
  <w:style w:type="paragraph" w:customStyle="1" w:styleId="12e">
    <w:name w:val="Знак Знак Знак Знак Знак Знак Знак Знак Знак Знак Знак Знак Знак12"/>
    <w:basedOn w:val="a2"/>
    <w:uiPriority w:val="99"/>
    <w:qFormat/>
    <w:rsid w:val="006C0F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7f0">
    <w:name w:val="Основной текст7"/>
    <w:basedOn w:val="a2"/>
    <w:uiPriority w:val="99"/>
    <w:qFormat/>
    <w:rsid w:val="006C0F9D"/>
    <w:pPr>
      <w:spacing w:before="0" w:after="0"/>
      <w:jc w:val="both"/>
    </w:pPr>
    <w:rPr>
      <w:rFonts w:eastAsia="Times New Roman"/>
    </w:rPr>
  </w:style>
  <w:style w:type="paragraph" w:customStyle="1" w:styleId="25b">
    <w:name w:val="Основной текст с отступом 25"/>
    <w:basedOn w:val="a2"/>
    <w:uiPriority w:val="99"/>
    <w:qFormat/>
    <w:rsid w:val="006C0F9D"/>
    <w:pPr>
      <w:overflowPunct w:val="0"/>
      <w:autoSpaceDE w:val="0"/>
      <w:autoSpaceDN w:val="0"/>
      <w:adjustRightInd w:val="0"/>
      <w:snapToGrid/>
      <w:spacing w:before="0" w:after="0"/>
      <w:ind w:firstLine="720"/>
    </w:pPr>
    <w:rPr>
      <w:rFonts w:eastAsia="Times New Roman"/>
    </w:rPr>
  </w:style>
  <w:style w:type="paragraph" w:customStyle="1" w:styleId="style39">
    <w:name w:val="style3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e">
    <w:name w:val="Знак Знак Знак Знак Знак Знак Знак Знак Знак Знак Знак Знак Знак Знак Знак Знак Знак Знак Знак Знак Знак Знак Знак Знак Знак"/>
    <w:basedOn w:val="a2"/>
    <w:uiPriority w:val="99"/>
    <w:qFormat/>
    <w:rsid w:val="006C0F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830">
    <w:name w:val="Знак Знак83"/>
    <w:uiPriority w:val="99"/>
    <w:qFormat/>
    <w:locked/>
    <w:rsid w:val="006C0F9D"/>
    <w:rPr>
      <w:sz w:val="24"/>
    </w:rPr>
  </w:style>
  <w:style w:type="character" w:customStyle="1" w:styleId="624">
    <w:name w:val="Знак Знак624"/>
    <w:uiPriority w:val="99"/>
    <w:locked/>
    <w:rsid w:val="006C0F9D"/>
    <w:rPr>
      <w:b/>
      <w:caps/>
      <w:sz w:val="24"/>
      <w:lang w:val="ru-RU" w:eastAsia="ru-RU"/>
    </w:rPr>
  </w:style>
  <w:style w:type="character" w:customStyle="1" w:styleId="5190">
    <w:name w:val="Знак Знак519"/>
    <w:uiPriority w:val="99"/>
    <w:locked/>
    <w:rsid w:val="006C0F9D"/>
    <w:rPr>
      <w:b/>
      <w:sz w:val="27"/>
      <w:lang w:val="ru-RU" w:eastAsia="ru-RU"/>
    </w:rPr>
  </w:style>
  <w:style w:type="paragraph" w:customStyle="1" w:styleId="264">
    <w:name w:val="Основной текст 26"/>
    <w:basedOn w:val="a2"/>
    <w:uiPriority w:val="99"/>
    <w:qFormat/>
    <w:rsid w:val="006C0F9D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character" w:customStyle="1" w:styleId="bold1">
    <w:name w:val="bold1"/>
    <w:uiPriority w:val="99"/>
    <w:qFormat/>
    <w:rsid w:val="006C0F9D"/>
    <w:rPr>
      <w:rFonts w:ascii="Arial" w:hAnsi="Arial"/>
      <w:b/>
    </w:rPr>
  </w:style>
  <w:style w:type="character" w:customStyle="1" w:styleId="b-serp-itemtextpassage1">
    <w:name w:val="b-serp-item__text_passage1"/>
    <w:uiPriority w:val="99"/>
    <w:qFormat/>
    <w:rsid w:val="006C0F9D"/>
    <w:rPr>
      <w:b/>
    </w:rPr>
  </w:style>
  <w:style w:type="character" w:customStyle="1" w:styleId="affffffffff">
    <w:name w:val="текст Знак Знак"/>
    <w:uiPriority w:val="99"/>
    <w:qFormat/>
    <w:rsid w:val="006C0F9D"/>
    <w:rPr>
      <w:sz w:val="24"/>
      <w:lang w:val="ru-RU" w:eastAsia="ru-RU"/>
    </w:rPr>
  </w:style>
  <w:style w:type="paragraph" w:customStyle="1" w:styleId="1fffff4">
    <w:name w:val="Стиль Заголовок 1 (тем обзор)"/>
    <w:basedOn w:val="10"/>
    <w:link w:val="1fffff5"/>
    <w:uiPriority w:val="99"/>
    <w:qFormat/>
    <w:rsid w:val="006C0F9D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jc w:val="right"/>
    </w:pPr>
    <w:rPr>
      <w:rFonts w:ascii="Times New Roman" w:hAnsi="Times New Roman"/>
      <w:b/>
      <w:caps/>
      <w:color w:val="000000"/>
      <w:kern w:val="32"/>
      <w:sz w:val="24"/>
    </w:rPr>
  </w:style>
  <w:style w:type="character" w:customStyle="1" w:styleId="1fffff5">
    <w:name w:val="Стиль Заголовок 1 (тем обзор) Знак"/>
    <w:link w:val="1fffff4"/>
    <w:uiPriority w:val="99"/>
    <w:qFormat/>
    <w:locked/>
    <w:rsid w:val="006C0F9D"/>
    <w:rPr>
      <w:rFonts w:ascii="Times New Roman" w:eastAsia="Calibri" w:hAnsi="Times New Roman" w:cs="Times New Roman"/>
      <w:b/>
      <w:caps/>
      <w:color w:val="000000"/>
      <w:kern w:val="32"/>
      <w:sz w:val="24"/>
      <w:szCs w:val="20"/>
      <w:lang w:eastAsia="ru-RU"/>
    </w:rPr>
  </w:style>
  <w:style w:type="paragraph" w:customStyle="1" w:styleId="364">
    <w:name w:val="Основной текст с отступом 36"/>
    <w:basedOn w:val="a2"/>
    <w:uiPriority w:val="99"/>
    <w:qFormat/>
    <w:rsid w:val="006C0F9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7a">
    <w:name w:val="Заголовок 47"/>
    <w:basedOn w:val="10d"/>
    <w:next w:val="10d"/>
    <w:uiPriority w:val="99"/>
    <w:qFormat/>
    <w:rsid w:val="006C0F9D"/>
    <w:pPr>
      <w:keepNext/>
      <w:spacing w:line="240" w:lineRule="auto"/>
      <w:ind w:right="0" w:firstLine="0"/>
    </w:pPr>
  </w:style>
  <w:style w:type="paragraph" w:customStyle="1" w:styleId="res-desc1">
    <w:name w:val="res-desc1"/>
    <w:basedOn w:val="a2"/>
    <w:uiPriority w:val="99"/>
    <w:qFormat/>
    <w:rsid w:val="006C0F9D"/>
    <w:pPr>
      <w:widowControl/>
      <w:snapToGrid/>
      <w:spacing w:before="72" w:after="0"/>
    </w:pPr>
    <w:rPr>
      <w:rFonts w:ascii="a_Timer" w:eastAsia="Times New Roman" w:hAnsi="a_Timer" w:cs="a_Timer"/>
      <w:color w:val="000000"/>
      <w:szCs w:val="24"/>
    </w:rPr>
  </w:style>
  <w:style w:type="paragraph" w:customStyle="1" w:styleId="-2">
    <w:name w:val="А - об"/>
    <w:basedOn w:val="a2"/>
    <w:uiPriority w:val="99"/>
    <w:qFormat/>
    <w:rsid w:val="006C0F9D"/>
    <w:pPr>
      <w:widowControl/>
      <w:snapToGrid/>
      <w:spacing w:before="0" w:after="0" w:line="360" w:lineRule="auto"/>
      <w:ind w:firstLine="397"/>
    </w:pPr>
    <w:rPr>
      <w:rFonts w:eastAsia="Times New Roman"/>
      <w:b/>
      <w:sz w:val="20"/>
    </w:rPr>
  </w:style>
  <w:style w:type="paragraph" w:customStyle="1" w:styleId="365">
    <w:name w:val="Основной текст 36"/>
    <w:basedOn w:val="10d"/>
    <w:uiPriority w:val="99"/>
    <w:qFormat/>
    <w:rsid w:val="006C0F9D"/>
    <w:pPr>
      <w:spacing w:line="240" w:lineRule="auto"/>
      <w:ind w:right="0" w:firstLine="0"/>
      <w:jc w:val="both"/>
    </w:pPr>
    <w:rPr>
      <w:i/>
      <w:sz w:val="26"/>
    </w:rPr>
  </w:style>
  <w:style w:type="character" w:customStyle="1" w:styleId="description1">
    <w:name w:val="description1"/>
    <w:uiPriority w:val="99"/>
    <w:qFormat/>
    <w:rsid w:val="006C0F9D"/>
    <w:rPr>
      <w:color w:val="000000"/>
      <w:sz w:val="17"/>
    </w:rPr>
  </w:style>
  <w:style w:type="paragraph" w:customStyle="1" w:styleId="1fffff6">
    <w:name w:val="1_темы"/>
    <w:basedOn w:val="a2"/>
    <w:uiPriority w:val="99"/>
    <w:qFormat/>
    <w:rsid w:val="006C0F9D"/>
    <w:pPr>
      <w:widowControl/>
      <w:snapToGrid/>
      <w:spacing w:before="0" w:after="0"/>
      <w:ind w:left="567"/>
      <w:jc w:val="both"/>
    </w:pPr>
    <w:rPr>
      <w:rFonts w:eastAsia="Times New Roman"/>
      <w:b/>
      <w:szCs w:val="24"/>
      <w:lang w:eastAsia="fr-FR"/>
    </w:rPr>
  </w:style>
  <w:style w:type="paragraph" w:customStyle="1" w:styleId="372">
    <w:name w:val="Заголовок 37"/>
    <w:basedOn w:val="a2"/>
    <w:next w:val="a2"/>
    <w:uiPriority w:val="99"/>
    <w:qFormat/>
    <w:rsid w:val="006C0F9D"/>
    <w:pPr>
      <w:keepNext/>
      <w:widowControl/>
      <w:spacing w:before="240" w:after="60"/>
    </w:pPr>
    <w:rPr>
      <w:rFonts w:ascii="Arial" w:eastAsia="Times New Roman" w:hAnsi="Arial"/>
    </w:rPr>
  </w:style>
  <w:style w:type="character" w:customStyle="1" w:styleId="940">
    <w:name w:val="Знак Знак94"/>
    <w:uiPriority w:val="99"/>
    <w:rsid w:val="006C0F9D"/>
    <w:rPr>
      <w:rFonts w:ascii="Times New Roman" w:hAnsi="Times New Roman"/>
      <w:sz w:val="24"/>
    </w:rPr>
  </w:style>
  <w:style w:type="character" w:customStyle="1" w:styleId="1340">
    <w:name w:val="Знак Знак134"/>
    <w:uiPriority w:val="99"/>
    <w:locked/>
    <w:rsid w:val="006C0F9D"/>
    <w:rPr>
      <w:rFonts w:ascii="Arial" w:hAnsi="Arial"/>
      <w:b/>
      <w:kern w:val="32"/>
      <w:sz w:val="32"/>
      <w:lang w:val="ru-RU" w:eastAsia="ru-RU"/>
    </w:rPr>
  </w:style>
  <w:style w:type="character" w:customStyle="1" w:styleId="bibliocaption1">
    <w:name w:val="bibliocaption1"/>
    <w:uiPriority w:val="99"/>
    <w:qFormat/>
    <w:rsid w:val="006C0F9D"/>
    <w:rPr>
      <w:rFonts w:ascii="Verdana" w:hAnsi="Verdana"/>
      <w:b/>
      <w:color w:val="080000"/>
      <w:sz w:val="22"/>
      <w:u w:val="none"/>
    </w:rPr>
  </w:style>
  <w:style w:type="paragraph" w:customStyle="1" w:styleId="affffffffff0">
    <w:name w:val="Знак Знак Знак Знак Знак Знак Знак Знак Знак"/>
    <w:basedOn w:val="a2"/>
    <w:uiPriority w:val="99"/>
    <w:qFormat/>
    <w:rsid w:val="006C0F9D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ffff1">
    <w:name w:val="ͮ𬠫"/>
    <w:uiPriority w:val="99"/>
    <w:qFormat/>
    <w:rsid w:val="006C0F9D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t988">
    <w:name w:val="ft988"/>
    <w:basedOn w:val="a3"/>
    <w:uiPriority w:val="99"/>
    <w:qFormat/>
    <w:rsid w:val="006C0F9D"/>
    <w:rPr>
      <w:rFonts w:cs="Times New Roman"/>
    </w:rPr>
  </w:style>
  <w:style w:type="character" w:customStyle="1" w:styleId="ft1067">
    <w:name w:val="ft1067"/>
    <w:basedOn w:val="a3"/>
    <w:uiPriority w:val="99"/>
    <w:qFormat/>
    <w:rsid w:val="006C0F9D"/>
    <w:rPr>
      <w:rFonts w:cs="Times New Roman"/>
    </w:rPr>
  </w:style>
  <w:style w:type="character" w:customStyle="1" w:styleId="ft1144">
    <w:name w:val="ft1144"/>
    <w:basedOn w:val="a3"/>
    <w:uiPriority w:val="99"/>
    <w:qFormat/>
    <w:rsid w:val="006C0F9D"/>
    <w:rPr>
      <w:rFonts w:cs="Times New Roman"/>
    </w:rPr>
  </w:style>
  <w:style w:type="character" w:customStyle="1" w:styleId="ft1207">
    <w:name w:val="ft1207"/>
    <w:basedOn w:val="a3"/>
    <w:uiPriority w:val="99"/>
    <w:qFormat/>
    <w:rsid w:val="006C0F9D"/>
    <w:rPr>
      <w:rFonts w:cs="Times New Roman"/>
    </w:rPr>
  </w:style>
  <w:style w:type="character" w:customStyle="1" w:styleId="ft1213">
    <w:name w:val="ft1213"/>
    <w:basedOn w:val="a3"/>
    <w:uiPriority w:val="99"/>
    <w:qFormat/>
    <w:rsid w:val="006C0F9D"/>
    <w:rPr>
      <w:rFonts w:cs="Times New Roman"/>
    </w:rPr>
  </w:style>
  <w:style w:type="character" w:customStyle="1" w:styleId="ft1214">
    <w:name w:val="ft1214"/>
    <w:basedOn w:val="a3"/>
    <w:uiPriority w:val="99"/>
    <w:qFormat/>
    <w:rsid w:val="006C0F9D"/>
    <w:rPr>
      <w:rFonts w:cs="Times New Roman"/>
    </w:rPr>
  </w:style>
  <w:style w:type="character" w:customStyle="1" w:styleId="ft1289">
    <w:name w:val="ft1289"/>
    <w:basedOn w:val="a3"/>
    <w:uiPriority w:val="99"/>
    <w:qFormat/>
    <w:rsid w:val="006C0F9D"/>
    <w:rPr>
      <w:rFonts w:cs="Times New Roman"/>
    </w:rPr>
  </w:style>
  <w:style w:type="character" w:customStyle="1" w:styleId="ft1311">
    <w:name w:val="ft1311"/>
    <w:basedOn w:val="a3"/>
    <w:uiPriority w:val="99"/>
    <w:qFormat/>
    <w:rsid w:val="006C0F9D"/>
    <w:rPr>
      <w:rFonts w:cs="Times New Roman"/>
    </w:rPr>
  </w:style>
  <w:style w:type="character" w:customStyle="1" w:styleId="ft3008">
    <w:name w:val="ft3008"/>
    <w:basedOn w:val="a3"/>
    <w:uiPriority w:val="99"/>
    <w:qFormat/>
    <w:rsid w:val="006C0F9D"/>
    <w:rPr>
      <w:rFonts w:cs="Times New Roman"/>
    </w:rPr>
  </w:style>
  <w:style w:type="character" w:customStyle="1" w:styleId="ft3181">
    <w:name w:val="ft3181"/>
    <w:basedOn w:val="a3"/>
    <w:uiPriority w:val="99"/>
    <w:qFormat/>
    <w:rsid w:val="006C0F9D"/>
    <w:rPr>
      <w:rFonts w:cs="Times New Roman"/>
    </w:rPr>
  </w:style>
  <w:style w:type="character" w:customStyle="1" w:styleId="ft722">
    <w:name w:val="ft722"/>
    <w:basedOn w:val="a3"/>
    <w:uiPriority w:val="99"/>
    <w:qFormat/>
    <w:rsid w:val="006C0F9D"/>
    <w:rPr>
      <w:rFonts w:cs="Times New Roman"/>
    </w:rPr>
  </w:style>
  <w:style w:type="character" w:customStyle="1" w:styleId="ft728">
    <w:name w:val="ft728"/>
    <w:basedOn w:val="a3"/>
    <w:uiPriority w:val="99"/>
    <w:qFormat/>
    <w:rsid w:val="006C0F9D"/>
    <w:rPr>
      <w:rFonts w:cs="Times New Roman"/>
    </w:rPr>
  </w:style>
  <w:style w:type="character" w:customStyle="1" w:styleId="ft730">
    <w:name w:val="ft730"/>
    <w:basedOn w:val="a3"/>
    <w:uiPriority w:val="99"/>
    <w:qFormat/>
    <w:rsid w:val="006C0F9D"/>
    <w:rPr>
      <w:rFonts w:cs="Times New Roman"/>
    </w:rPr>
  </w:style>
  <w:style w:type="character" w:customStyle="1" w:styleId="ft72">
    <w:name w:val="ft72"/>
    <w:basedOn w:val="a3"/>
    <w:uiPriority w:val="99"/>
    <w:qFormat/>
    <w:rsid w:val="006C0F9D"/>
    <w:rPr>
      <w:rFonts w:cs="Times New Roman"/>
    </w:rPr>
  </w:style>
  <w:style w:type="character" w:customStyle="1" w:styleId="ft731">
    <w:name w:val="ft731"/>
    <w:basedOn w:val="a3"/>
    <w:uiPriority w:val="99"/>
    <w:qFormat/>
    <w:rsid w:val="006C0F9D"/>
    <w:rPr>
      <w:rFonts w:cs="Times New Roman"/>
    </w:rPr>
  </w:style>
  <w:style w:type="character" w:customStyle="1" w:styleId="ft732">
    <w:name w:val="ft732"/>
    <w:basedOn w:val="a3"/>
    <w:uiPriority w:val="99"/>
    <w:qFormat/>
    <w:rsid w:val="006C0F9D"/>
    <w:rPr>
      <w:rFonts w:cs="Times New Roman"/>
    </w:rPr>
  </w:style>
  <w:style w:type="character" w:customStyle="1" w:styleId="ft735">
    <w:name w:val="ft735"/>
    <w:basedOn w:val="a3"/>
    <w:uiPriority w:val="99"/>
    <w:qFormat/>
    <w:rsid w:val="006C0F9D"/>
    <w:rPr>
      <w:rFonts w:cs="Times New Roman"/>
    </w:rPr>
  </w:style>
  <w:style w:type="character" w:customStyle="1" w:styleId="ft738">
    <w:name w:val="ft738"/>
    <w:basedOn w:val="a3"/>
    <w:uiPriority w:val="99"/>
    <w:qFormat/>
    <w:rsid w:val="006C0F9D"/>
    <w:rPr>
      <w:rFonts w:cs="Times New Roman"/>
    </w:rPr>
  </w:style>
  <w:style w:type="character" w:customStyle="1" w:styleId="ft747">
    <w:name w:val="ft747"/>
    <w:basedOn w:val="a3"/>
    <w:uiPriority w:val="99"/>
    <w:qFormat/>
    <w:rsid w:val="006C0F9D"/>
    <w:rPr>
      <w:rFonts w:cs="Times New Roman"/>
    </w:rPr>
  </w:style>
  <w:style w:type="character" w:customStyle="1" w:styleId="ft758">
    <w:name w:val="ft758"/>
    <w:basedOn w:val="a3"/>
    <w:uiPriority w:val="99"/>
    <w:qFormat/>
    <w:rsid w:val="006C0F9D"/>
    <w:rPr>
      <w:rFonts w:cs="Times New Roman"/>
    </w:rPr>
  </w:style>
  <w:style w:type="paragraph" w:customStyle="1" w:styleId="Picture">
    <w:name w:val="Picture"/>
    <w:basedOn w:val="a2"/>
    <w:next w:val="a2"/>
    <w:uiPriority w:val="99"/>
    <w:qFormat/>
    <w:rsid w:val="006C0F9D"/>
    <w:pPr>
      <w:widowControl/>
      <w:autoSpaceDE w:val="0"/>
      <w:autoSpaceDN w:val="0"/>
      <w:adjustRightInd w:val="0"/>
      <w:snapToGrid/>
      <w:spacing w:before="0" w:after="0" w:line="220" w:lineRule="atLeast"/>
      <w:jc w:val="center"/>
    </w:pPr>
    <w:rPr>
      <w:rFonts w:ascii="PragmaticaCTT" w:eastAsia="Times New Roman" w:hAnsi="PragmaticaCTT" w:cs="PragmaticaCTT"/>
      <w:b/>
      <w:bCs/>
      <w:sz w:val="18"/>
      <w:szCs w:val="18"/>
    </w:rPr>
  </w:style>
  <w:style w:type="paragraph" w:customStyle="1" w:styleId="Default1">
    <w:name w:val="Default1"/>
    <w:basedOn w:val="Default"/>
    <w:next w:val="Default"/>
    <w:uiPriority w:val="99"/>
    <w:qFormat/>
    <w:rsid w:val="006C0F9D"/>
    <w:rPr>
      <w:color w:val="auto"/>
      <w:lang w:val="en-US" w:eastAsia="en-US"/>
    </w:rPr>
  </w:style>
  <w:style w:type="paragraph" w:customStyle="1" w:styleId="1fffff7">
    <w:name w:val="Çàãîëîâîê 1"/>
    <w:basedOn w:val="Default"/>
    <w:next w:val="Default"/>
    <w:uiPriority w:val="99"/>
    <w:qFormat/>
    <w:rsid w:val="006C0F9D"/>
    <w:rPr>
      <w:color w:val="auto"/>
      <w:lang w:val="en-US" w:eastAsia="en-US"/>
    </w:rPr>
  </w:style>
  <w:style w:type="character" w:customStyle="1" w:styleId="ft2100">
    <w:name w:val="ft2100"/>
    <w:basedOn w:val="a3"/>
    <w:uiPriority w:val="99"/>
    <w:qFormat/>
    <w:rsid w:val="006C0F9D"/>
    <w:rPr>
      <w:rFonts w:cs="Times New Roman"/>
    </w:rPr>
  </w:style>
  <w:style w:type="character" w:customStyle="1" w:styleId="ft2109">
    <w:name w:val="ft2109"/>
    <w:basedOn w:val="a3"/>
    <w:uiPriority w:val="99"/>
    <w:qFormat/>
    <w:rsid w:val="006C0F9D"/>
    <w:rPr>
      <w:rFonts w:cs="Times New Roman"/>
    </w:rPr>
  </w:style>
  <w:style w:type="character" w:customStyle="1" w:styleId="ft2121">
    <w:name w:val="ft2121"/>
    <w:basedOn w:val="a3"/>
    <w:uiPriority w:val="99"/>
    <w:qFormat/>
    <w:rsid w:val="006C0F9D"/>
    <w:rPr>
      <w:rFonts w:cs="Times New Roman"/>
    </w:rPr>
  </w:style>
  <w:style w:type="character" w:customStyle="1" w:styleId="ft2130">
    <w:name w:val="ft2130"/>
    <w:basedOn w:val="a3"/>
    <w:uiPriority w:val="99"/>
    <w:qFormat/>
    <w:rsid w:val="006C0F9D"/>
    <w:rPr>
      <w:rFonts w:cs="Times New Roman"/>
    </w:rPr>
  </w:style>
  <w:style w:type="character" w:customStyle="1" w:styleId="ft24421">
    <w:name w:val="ft24421"/>
    <w:uiPriority w:val="99"/>
    <w:qFormat/>
    <w:rsid w:val="006C0F9D"/>
    <w:rPr>
      <w:rFonts w:ascii="Times" w:hAnsi="Times"/>
      <w:b/>
      <w:color w:val="000000"/>
      <w:spacing w:val="15"/>
      <w:sz w:val="27"/>
    </w:rPr>
  </w:style>
  <w:style w:type="paragraph" w:customStyle="1" w:styleId="affffffffff2">
    <w:name w:val="Стиль для методичек"/>
    <w:basedOn w:val="a2"/>
    <w:uiPriority w:val="99"/>
    <w:qFormat/>
    <w:rsid w:val="006C0F9D"/>
    <w:pPr>
      <w:widowControl/>
      <w:snapToGrid/>
      <w:spacing w:before="0" w:after="0"/>
      <w:ind w:left="284" w:firstLine="34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Preformatted">
    <w:name w:val="Preformatted"/>
    <w:basedOn w:val="a2"/>
    <w:uiPriority w:val="99"/>
    <w:qFormat/>
    <w:rsid w:val="006C0F9D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/>
      <w:spacing w:before="0" w:after="0"/>
    </w:pPr>
    <w:rPr>
      <w:rFonts w:ascii="Courier New" w:eastAsia="Times New Roman" w:hAnsi="Courier New" w:cs="Courier New"/>
      <w:sz w:val="20"/>
      <w:lang w:eastAsia="ar-SA"/>
    </w:rPr>
  </w:style>
  <w:style w:type="character" w:customStyle="1" w:styleId="FontStyle49">
    <w:name w:val="Font Style49"/>
    <w:uiPriority w:val="99"/>
    <w:qFormat/>
    <w:rsid w:val="006C0F9D"/>
    <w:rPr>
      <w:rFonts w:ascii="Times New Roman" w:hAnsi="Times New Roman"/>
      <w:i/>
      <w:sz w:val="26"/>
    </w:rPr>
  </w:style>
  <w:style w:type="character" w:customStyle="1" w:styleId="rvts9">
    <w:name w:val="rvts9"/>
    <w:basedOn w:val="a3"/>
    <w:uiPriority w:val="99"/>
    <w:qFormat/>
    <w:rsid w:val="006C0F9D"/>
    <w:rPr>
      <w:rFonts w:cs="Times New Roman"/>
    </w:rPr>
  </w:style>
  <w:style w:type="character" w:customStyle="1" w:styleId="rvts15">
    <w:name w:val="rvts15"/>
    <w:basedOn w:val="a3"/>
    <w:uiPriority w:val="99"/>
    <w:qFormat/>
    <w:rsid w:val="006C0F9D"/>
    <w:rPr>
      <w:rFonts w:cs="Times New Roman"/>
    </w:rPr>
  </w:style>
  <w:style w:type="paragraph" w:customStyle="1" w:styleId="2TimesNewW1">
    <w:name w:val="Стиль Заголовок 2 + Times New (W1)"/>
    <w:basedOn w:val="20"/>
    <w:uiPriority w:val="99"/>
    <w:qFormat/>
    <w:rsid w:val="006C0F9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right"/>
    </w:pPr>
    <w:rPr>
      <w:rFonts w:ascii="Times New Roman" w:hAnsi="Times New Roman"/>
      <w:bCs/>
      <w:caps/>
      <w:sz w:val="24"/>
      <w:szCs w:val="24"/>
    </w:rPr>
  </w:style>
  <w:style w:type="paragraph" w:customStyle="1" w:styleId="consplusnormal1">
    <w:name w:val="consplusnormal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125">
    <w:name w:val="Стиль Заголовок 1 + по ширине Первая строка:  125 см"/>
    <w:basedOn w:val="10"/>
    <w:uiPriority w:val="99"/>
    <w:qFormat/>
    <w:rsid w:val="006C0F9D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1fffff8">
    <w:name w:val="Стиль Заголовок 1"/>
    <w:basedOn w:val="10"/>
    <w:uiPriority w:val="99"/>
    <w:qFormat/>
    <w:rsid w:val="006C0F9D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211pt">
    <w:name w:val="Стиль Заголовок 2 + 11 pt не курсив Авто все прописные"/>
    <w:basedOn w:val="20"/>
    <w:uiPriority w:val="99"/>
    <w:qFormat/>
    <w:rsid w:val="006C0F9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center"/>
    </w:pPr>
    <w:rPr>
      <w:rFonts w:ascii="Times New Roman" w:hAnsi="Times New Roman" w:cs="Arial"/>
      <w:b/>
      <w:bCs/>
      <w:i/>
      <w:sz w:val="24"/>
      <w:szCs w:val="24"/>
    </w:rPr>
  </w:style>
  <w:style w:type="paragraph" w:customStyle="1" w:styleId="1fffff9">
    <w:name w:val="Стиль Заголовок 1 + Авто"/>
    <w:basedOn w:val="10"/>
    <w:link w:val="1fffffa"/>
    <w:uiPriority w:val="99"/>
    <w:qFormat/>
    <w:rsid w:val="006C0F9D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caps/>
      <w:color w:val="000000"/>
      <w:spacing w:val="1"/>
      <w:sz w:val="24"/>
    </w:rPr>
  </w:style>
  <w:style w:type="character" w:customStyle="1" w:styleId="1fffffa">
    <w:name w:val="Стиль Заголовок 1 + Авто Знак"/>
    <w:link w:val="1fffff9"/>
    <w:uiPriority w:val="99"/>
    <w:qFormat/>
    <w:locked/>
    <w:rsid w:val="006C0F9D"/>
    <w:rPr>
      <w:rFonts w:ascii="Times New Roman ??????????" w:eastAsia="Calibri" w:hAnsi="Times New Roman ??????????" w:cs="Times New Roman"/>
      <w:b/>
      <w:caps/>
      <w:color w:val="000000"/>
      <w:spacing w:val="1"/>
      <w:sz w:val="24"/>
      <w:szCs w:val="20"/>
      <w:shd w:val="clear" w:color="auto" w:fill="FFFFFF"/>
      <w:lang w:eastAsia="ru-RU"/>
    </w:rPr>
  </w:style>
  <w:style w:type="paragraph" w:customStyle="1" w:styleId="2ffff">
    <w:name w:val="ЗАГ 2 УМК"/>
    <w:basedOn w:val="20"/>
    <w:uiPriority w:val="99"/>
    <w:qFormat/>
    <w:rsid w:val="006C0F9D"/>
    <w:pPr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60" w:lineRule="auto"/>
      <w:ind w:left="-567" w:right="-675" w:firstLine="567"/>
    </w:pPr>
    <w:rPr>
      <w:rFonts w:ascii="Times New Roman" w:hAnsi="Times New Roman"/>
      <w:bCs/>
      <w:iCs/>
      <w:sz w:val="28"/>
      <w:szCs w:val="28"/>
    </w:rPr>
  </w:style>
  <w:style w:type="character" w:customStyle="1" w:styleId="ft401">
    <w:name w:val="ft401"/>
    <w:basedOn w:val="a3"/>
    <w:uiPriority w:val="99"/>
    <w:qFormat/>
    <w:rsid w:val="006C0F9D"/>
    <w:rPr>
      <w:rFonts w:cs="Times New Roman"/>
    </w:rPr>
  </w:style>
  <w:style w:type="character" w:customStyle="1" w:styleId="ft404">
    <w:name w:val="ft404"/>
    <w:basedOn w:val="a3"/>
    <w:uiPriority w:val="99"/>
    <w:qFormat/>
    <w:rsid w:val="006C0F9D"/>
    <w:rPr>
      <w:rFonts w:cs="Times New Roman"/>
    </w:rPr>
  </w:style>
  <w:style w:type="character" w:customStyle="1" w:styleId="ft2">
    <w:name w:val="ft2"/>
    <w:basedOn w:val="a3"/>
    <w:uiPriority w:val="99"/>
    <w:qFormat/>
    <w:rsid w:val="006C0F9D"/>
    <w:rPr>
      <w:rFonts w:cs="Times New Roman"/>
    </w:rPr>
  </w:style>
  <w:style w:type="character" w:customStyle="1" w:styleId="ft405">
    <w:name w:val="ft405"/>
    <w:basedOn w:val="a3"/>
    <w:uiPriority w:val="99"/>
    <w:qFormat/>
    <w:rsid w:val="006C0F9D"/>
    <w:rPr>
      <w:rFonts w:cs="Times New Roman"/>
    </w:rPr>
  </w:style>
  <w:style w:type="character" w:customStyle="1" w:styleId="ft407">
    <w:name w:val="ft407"/>
    <w:basedOn w:val="a3"/>
    <w:uiPriority w:val="99"/>
    <w:qFormat/>
    <w:rsid w:val="006C0F9D"/>
    <w:rPr>
      <w:rFonts w:cs="Times New Roman"/>
    </w:rPr>
  </w:style>
  <w:style w:type="character" w:customStyle="1" w:styleId="ft411">
    <w:name w:val="ft411"/>
    <w:basedOn w:val="a3"/>
    <w:uiPriority w:val="99"/>
    <w:qFormat/>
    <w:rsid w:val="006C0F9D"/>
    <w:rPr>
      <w:rFonts w:cs="Times New Roman"/>
    </w:rPr>
  </w:style>
  <w:style w:type="character" w:customStyle="1" w:styleId="ft416">
    <w:name w:val="ft416"/>
    <w:basedOn w:val="a3"/>
    <w:uiPriority w:val="99"/>
    <w:qFormat/>
    <w:rsid w:val="006C0F9D"/>
    <w:rPr>
      <w:rFonts w:cs="Times New Roman"/>
    </w:rPr>
  </w:style>
  <w:style w:type="character" w:customStyle="1" w:styleId="ft438">
    <w:name w:val="ft438"/>
    <w:basedOn w:val="a3"/>
    <w:uiPriority w:val="99"/>
    <w:qFormat/>
    <w:rsid w:val="006C0F9D"/>
    <w:rPr>
      <w:rFonts w:cs="Times New Roman"/>
    </w:rPr>
  </w:style>
  <w:style w:type="character" w:customStyle="1" w:styleId="ft461">
    <w:name w:val="ft461"/>
    <w:basedOn w:val="a3"/>
    <w:uiPriority w:val="99"/>
    <w:qFormat/>
    <w:rsid w:val="006C0F9D"/>
    <w:rPr>
      <w:rFonts w:cs="Times New Roman"/>
    </w:rPr>
  </w:style>
  <w:style w:type="character" w:customStyle="1" w:styleId="ft485">
    <w:name w:val="ft485"/>
    <w:basedOn w:val="a3"/>
    <w:uiPriority w:val="99"/>
    <w:qFormat/>
    <w:rsid w:val="006C0F9D"/>
    <w:rPr>
      <w:rFonts w:cs="Times New Roman"/>
    </w:rPr>
  </w:style>
  <w:style w:type="character" w:customStyle="1" w:styleId="ft507">
    <w:name w:val="ft507"/>
    <w:basedOn w:val="a3"/>
    <w:uiPriority w:val="99"/>
    <w:qFormat/>
    <w:rsid w:val="006C0F9D"/>
    <w:rPr>
      <w:rFonts w:cs="Times New Roman"/>
    </w:rPr>
  </w:style>
  <w:style w:type="character" w:customStyle="1" w:styleId="ft464">
    <w:name w:val="ft464"/>
    <w:basedOn w:val="a3"/>
    <w:uiPriority w:val="99"/>
    <w:qFormat/>
    <w:rsid w:val="006C0F9D"/>
    <w:rPr>
      <w:rFonts w:cs="Times New Roman"/>
    </w:rPr>
  </w:style>
  <w:style w:type="character" w:customStyle="1" w:styleId="ft515">
    <w:name w:val="ft515"/>
    <w:basedOn w:val="a3"/>
    <w:uiPriority w:val="99"/>
    <w:qFormat/>
    <w:rsid w:val="006C0F9D"/>
    <w:rPr>
      <w:rFonts w:cs="Times New Roman"/>
    </w:rPr>
  </w:style>
  <w:style w:type="character" w:customStyle="1" w:styleId="ft518">
    <w:name w:val="ft518"/>
    <w:basedOn w:val="a3"/>
    <w:uiPriority w:val="99"/>
    <w:qFormat/>
    <w:rsid w:val="006C0F9D"/>
    <w:rPr>
      <w:rFonts w:cs="Times New Roman"/>
    </w:rPr>
  </w:style>
  <w:style w:type="character" w:customStyle="1" w:styleId="ft521">
    <w:name w:val="ft521"/>
    <w:basedOn w:val="a3"/>
    <w:uiPriority w:val="99"/>
    <w:qFormat/>
    <w:rsid w:val="006C0F9D"/>
    <w:rPr>
      <w:rFonts w:cs="Times New Roman"/>
    </w:rPr>
  </w:style>
  <w:style w:type="character" w:customStyle="1" w:styleId="ft525">
    <w:name w:val="ft525"/>
    <w:basedOn w:val="a3"/>
    <w:uiPriority w:val="99"/>
    <w:qFormat/>
    <w:rsid w:val="006C0F9D"/>
    <w:rPr>
      <w:rFonts w:cs="Times New Roman"/>
    </w:rPr>
  </w:style>
  <w:style w:type="character" w:customStyle="1" w:styleId="ft549">
    <w:name w:val="ft549"/>
    <w:basedOn w:val="a3"/>
    <w:uiPriority w:val="99"/>
    <w:qFormat/>
    <w:rsid w:val="006C0F9D"/>
    <w:rPr>
      <w:rFonts w:cs="Times New Roman"/>
    </w:rPr>
  </w:style>
  <w:style w:type="character" w:customStyle="1" w:styleId="ft554">
    <w:name w:val="ft554"/>
    <w:basedOn w:val="a3"/>
    <w:uiPriority w:val="99"/>
    <w:qFormat/>
    <w:rsid w:val="006C0F9D"/>
    <w:rPr>
      <w:rFonts w:cs="Times New Roman"/>
    </w:rPr>
  </w:style>
  <w:style w:type="character" w:customStyle="1" w:styleId="ft557">
    <w:name w:val="ft557"/>
    <w:basedOn w:val="a3"/>
    <w:uiPriority w:val="99"/>
    <w:qFormat/>
    <w:rsid w:val="006C0F9D"/>
    <w:rPr>
      <w:rFonts w:cs="Times New Roman"/>
    </w:rPr>
  </w:style>
  <w:style w:type="character" w:customStyle="1" w:styleId="ft561">
    <w:name w:val="ft561"/>
    <w:basedOn w:val="a3"/>
    <w:uiPriority w:val="99"/>
    <w:qFormat/>
    <w:rsid w:val="006C0F9D"/>
    <w:rPr>
      <w:rFonts w:cs="Times New Roman"/>
    </w:rPr>
  </w:style>
  <w:style w:type="character" w:customStyle="1" w:styleId="ft565">
    <w:name w:val="ft565"/>
    <w:basedOn w:val="a3"/>
    <w:uiPriority w:val="99"/>
    <w:qFormat/>
    <w:rsid w:val="006C0F9D"/>
    <w:rPr>
      <w:rFonts w:cs="Times New Roman"/>
    </w:rPr>
  </w:style>
  <w:style w:type="character" w:customStyle="1" w:styleId="ft570">
    <w:name w:val="ft570"/>
    <w:basedOn w:val="a3"/>
    <w:uiPriority w:val="99"/>
    <w:qFormat/>
    <w:rsid w:val="006C0F9D"/>
    <w:rPr>
      <w:rFonts w:cs="Times New Roman"/>
    </w:rPr>
  </w:style>
  <w:style w:type="character" w:customStyle="1" w:styleId="ft594">
    <w:name w:val="ft594"/>
    <w:basedOn w:val="a3"/>
    <w:uiPriority w:val="99"/>
    <w:qFormat/>
    <w:rsid w:val="006C0F9D"/>
    <w:rPr>
      <w:rFonts w:cs="Times New Roman"/>
    </w:rPr>
  </w:style>
  <w:style w:type="character" w:customStyle="1" w:styleId="ft600">
    <w:name w:val="ft600"/>
    <w:basedOn w:val="a3"/>
    <w:uiPriority w:val="99"/>
    <w:qFormat/>
    <w:rsid w:val="006C0F9D"/>
    <w:rPr>
      <w:rFonts w:cs="Times New Roman"/>
    </w:rPr>
  </w:style>
  <w:style w:type="character" w:customStyle="1" w:styleId="ft625">
    <w:name w:val="ft625"/>
    <w:basedOn w:val="a3"/>
    <w:uiPriority w:val="99"/>
    <w:qFormat/>
    <w:rsid w:val="006C0F9D"/>
    <w:rPr>
      <w:rFonts w:cs="Times New Roman"/>
    </w:rPr>
  </w:style>
  <w:style w:type="character" w:customStyle="1" w:styleId="ft646">
    <w:name w:val="ft646"/>
    <w:basedOn w:val="a3"/>
    <w:uiPriority w:val="99"/>
    <w:qFormat/>
    <w:rsid w:val="006C0F9D"/>
    <w:rPr>
      <w:rFonts w:cs="Times New Roman"/>
    </w:rPr>
  </w:style>
  <w:style w:type="character" w:customStyle="1" w:styleId="ft648">
    <w:name w:val="ft648"/>
    <w:basedOn w:val="a3"/>
    <w:uiPriority w:val="99"/>
    <w:qFormat/>
    <w:rsid w:val="006C0F9D"/>
    <w:rPr>
      <w:rFonts w:cs="Times New Roman"/>
    </w:rPr>
  </w:style>
  <w:style w:type="character" w:customStyle="1" w:styleId="ft650">
    <w:name w:val="ft650"/>
    <w:basedOn w:val="a3"/>
    <w:uiPriority w:val="99"/>
    <w:qFormat/>
    <w:rsid w:val="006C0F9D"/>
    <w:rPr>
      <w:rFonts w:cs="Times New Roman"/>
    </w:rPr>
  </w:style>
  <w:style w:type="character" w:customStyle="1" w:styleId="ft651">
    <w:name w:val="ft651"/>
    <w:basedOn w:val="a3"/>
    <w:uiPriority w:val="99"/>
    <w:qFormat/>
    <w:rsid w:val="006C0F9D"/>
    <w:rPr>
      <w:rFonts w:cs="Times New Roman"/>
    </w:rPr>
  </w:style>
  <w:style w:type="character" w:customStyle="1" w:styleId="ft654">
    <w:name w:val="ft654"/>
    <w:basedOn w:val="a3"/>
    <w:uiPriority w:val="99"/>
    <w:qFormat/>
    <w:rsid w:val="006C0F9D"/>
    <w:rPr>
      <w:rFonts w:cs="Times New Roman"/>
    </w:rPr>
  </w:style>
  <w:style w:type="character" w:customStyle="1" w:styleId="ft655">
    <w:name w:val="ft655"/>
    <w:basedOn w:val="a3"/>
    <w:uiPriority w:val="99"/>
    <w:qFormat/>
    <w:rsid w:val="006C0F9D"/>
    <w:rPr>
      <w:rFonts w:cs="Times New Roman"/>
    </w:rPr>
  </w:style>
  <w:style w:type="character" w:customStyle="1" w:styleId="ft674">
    <w:name w:val="ft674"/>
    <w:basedOn w:val="a3"/>
    <w:uiPriority w:val="99"/>
    <w:qFormat/>
    <w:rsid w:val="006C0F9D"/>
    <w:rPr>
      <w:rFonts w:cs="Times New Roman"/>
    </w:rPr>
  </w:style>
  <w:style w:type="character" w:customStyle="1" w:styleId="ft698">
    <w:name w:val="ft698"/>
    <w:basedOn w:val="a3"/>
    <w:uiPriority w:val="99"/>
    <w:qFormat/>
    <w:rsid w:val="006C0F9D"/>
    <w:rPr>
      <w:rFonts w:cs="Times New Roman"/>
    </w:rPr>
  </w:style>
  <w:style w:type="character" w:customStyle="1" w:styleId="ft709">
    <w:name w:val="ft709"/>
    <w:basedOn w:val="a3"/>
    <w:uiPriority w:val="99"/>
    <w:qFormat/>
    <w:rsid w:val="006C0F9D"/>
    <w:rPr>
      <w:rFonts w:cs="Times New Roman"/>
    </w:rPr>
  </w:style>
  <w:style w:type="character" w:customStyle="1" w:styleId="ft723">
    <w:name w:val="ft723"/>
    <w:basedOn w:val="a3"/>
    <w:uiPriority w:val="99"/>
    <w:qFormat/>
    <w:rsid w:val="006C0F9D"/>
    <w:rPr>
      <w:rFonts w:cs="Times New Roman"/>
    </w:rPr>
  </w:style>
  <w:style w:type="character" w:customStyle="1" w:styleId="ft746">
    <w:name w:val="ft746"/>
    <w:basedOn w:val="a3"/>
    <w:uiPriority w:val="99"/>
    <w:qFormat/>
    <w:rsid w:val="006C0F9D"/>
    <w:rPr>
      <w:rFonts w:cs="Times New Roman"/>
    </w:rPr>
  </w:style>
  <w:style w:type="character" w:customStyle="1" w:styleId="ft770">
    <w:name w:val="ft770"/>
    <w:basedOn w:val="a3"/>
    <w:uiPriority w:val="99"/>
    <w:qFormat/>
    <w:rsid w:val="006C0F9D"/>
    <w:rPr>
      <w:rFonts w:cs="Times New Roman"/>
    </w:rPr>
  </w:style>
  <w:style w:type="character" w:customStyle="1" w:styleId="ft772">
    <w:name w:val="ft772"/>
    <w:basedOn w:val="a3"/>
    <w:uiPriority w:val="99"/>
    <w:qFormat/>
    <w:rsid w:val="006C0F9D"/>
    <w:rPr>
      <w:rFonts w:cs="Times New Roman"/>
    </w:rPr>
  </w:style>
  <w:style w:type="character" w:customStyle="1" w:styleId="ft774">
    <w:name w:val="ft774"/>
    <w:basedOn w:val="a3"/>
    <w:uiPriority w:val="99"/>
    <w:qFormat/>
    <w:rsid w:val="006C0F9D"/>
    <w:rPr>
      <w:rFonts w:cs="Times New Roman"/>
    </w:rPr>
  </w:style>
  <w:style w:type="character" w:customStyle="1" w:styleId="ft777">
    <w:name w:val="ft777"/>
    <w:basedOn w:val="a3"/>
    <w:uiPriority w:val="99"/>
    <w:qFormat/>
    <w:rsid w:val="006C0F9D"/>
    <w:rPr>
      <w:rFonts w:cs="Times New Roman"/>
    </w:rPr>
  </w:style>
  <w:style w:type="character" w:customStyle="1" w:styleId="ft778">
    <w:name w:val="ft778"/>
    <w:basedOn w:val="a3"/>
    <w:uiPriority w:val="99"/>
    <w:qFormat/>
    <w:rsid w:val="006C0F9D"/>
    <w:rPr>
      <w:rFonts w:cs="Times New Roman"/>
    </w:rPr>
  </w:style>
  <w:style w:type="character" w:customStyle="1" w:styleId="ft780">
    <w:name w:val="ft780"/>
    <w:basedOn w:val="a3"/>
    <w:uiPriority w:val="99"/>
    <w:qFormat/>
    <w:rsid w:val="006C0F9D"/>
    <w:rPr>
      <w:rFonts w:cs="Times New Roman"/>
    </w:rPr>
  </w:style>
  <w:style w:type="character" w:customStyle="1" w:styleId="ft794">
    <w:name w:val="ft794"/>
    <w:basedOn w:val="a3"/>
    <w:uiPriority w:val="99"/>
    <w:qFormat/>
    <w:rsid w:val="006C0F9D"/>
    <w:rPr>
      <w:rFonts w:cs="Times New Roman"/>
    </w:rPr>
  </w:style>
  <w:style w:type="character" w:customStyle="1" w:styleId="ft813">
    <w:name w:val="ft813"/>
    <w:basedOn w:val="a3"/>
    <w:uiPriority w:val="99"/>
    <w:qFormat/>
    <w:rsid w:val="006C0F9D"/>
    <w:rPr>
      <w:rFonts w:cs="Times New Roman"/>
    </w:rPr>
  </w:style>
  <w:style w:type="character" w:customStyle="1" w:styleId="ft845">
    <w:name w:val="ft845"/>
    <w:basedOn w:val="a3"/>
    <w:uiPriority w:val="99"/>
    <w:qFormat/>
    <w:rsid w:val="006C0F9D"/>
    <w:rPr>
      <w:rFonts w:cs="Times New Roman"/>
    </w:rPr>
  </w:style>
  <w:style w:type="character" w:customStyle="1" w:styleId="ft846">
    <w:name w:val="ft846"/>
    <w:basedOn w:val="a3"/>
    <w:uiPriority w:val="99"/>
    <w:qFormat/>
    <w:rsid w:val="006C0F9D"/>
    <w:rPr>
      <w:rFonts w:cs="Times New Roman"/>
    </w:rPr>
  </w:style>
  <w:style w:type="character" w:customStyle="1" w:styleId="ft869">
    <w:name w:val="ft869"/>
    <w:basedOn w:val="a3"/>
    <w:uiPriority w:val="99"/>
    <w:qFormat/>
    <w:rsid w:val="006C0F9D"/>
    <w:rPr>
      <w:rFonts w:cs="Times New Roman"/>
    </w:rPr>
  </w:style>
  <w:style w:type="character" w:customStyle="1" w:styleId="ft345">
    <w:name w:val="ft345"/>
    <w:basedOn w:val="a3"/>
    <w:uiPriority w:val="99"/>
    <w:qFormat/>
    <w:rsid w:val="006C0F9D"/>
    <w:rPr>
      <w:rFonts w:cs="Times New Roman"/>
    </w:rPr>
  </w:style>
  <w:style w:type="character" w:customStyle="1" w:styleId="ft348">
    <w:name w:val="ft348"/>
    <w:basedOn w:val="a3"/>
    <w:uiPriority w:val="99"/>
    <w:qFormat/>
    <w:rsid w:val="006C0F9D"/>
    <w:rPr>
      <w:rFonts w:cs="Times New Roman"/>
    </w:rPr>
  </w:style>
  <w:style w:type="character" w:customStyle="1" w:styleId="ft350">
    <w:name w:val="ft350"/>
    <w:basedOn w:val="a3"/>
    <w:uiPriority w:val="99"/>
    <w:qFormat/>
    <w:rsid w:val="006C0F9D"/>
    <w:rPr>
      <w:rFonts w:cs="Times New Roman"/>
    </w:rPr>
  </w:style>
  <w:style w:type="character" w:customStyle="1" w:styleId="ft351">
    <w:name w:val="ft351"/>
    <w:basedOn w:val="a3"/>
    <w:uiPriority w:val="99"/>
    <w:qFormat/>
    <w:rsid w:val="006C0F9D"/>
    <w:rPr>
      <w:rFonts w:cs="Times New Roman"/>
    </w:rPr>
  </w:style>
  <w:style w:type="character" w:customStyle="1" w:styleId="ft353">
    <w:name w:val="ft353"/>
    <w:basedOn w:val="a3"/>
    <w:uiPriority w:val="99"/>
    <w:qFormat/>
    <w:rsid w:val="006C0F9D"/>
    <w:rPr>
      <w:rFonts w:cs="Times New Roman"/>
    </w:rPr>
  </w:style>
  <w:style w:type="character" w:customStyle="1" w:styleId="ft355">
    <w:name w:val="ft355"/>
    <w:basedOn w:val="a3"/>
    <w:uiPriority w:val="99"/>
    <w:qFormat/>
    <w:rsid w:val="006C0F9D"/>
    <w:rPr>
      <w:rFonts w:cs="Times New Roman"/>
    </w:rPr>
  </w:style>
  <w:style w:type="character" w:customStyle="1" w:styleId="ft372">
    <w:name w:val="ft372"/>
    <w:basedOn w:val="a3"/>
    <w:uiPriority w:val="99"/>
    <w:qFormat/>
    <w:rsid w:val="006C0F9D"/>
    <w:rPr>
      <w:rFonts w:cs="Times New Roman"/>
    </w:rPr>
  </w:style>
  <w:style w:type="character" w:customStyle="1" w:styleId="ft219">
    <w:name w:val="ft219"/>
    <w:basedOn w:val="a3"/>
    <w:uiPriority w:val="99"/>
    <w:qFormat/>
    <w:rsid w:val="006C0F9D"/>
    <w:rPr>
      <w:rFonts w:cs="Times New Roman"/>
    </w:rPr>
  </w:style>
  <w:style w:type="character" w:customStyle="1" w:styleId="ft255">
    <w:name w:val="ft255"/>
    <w:basedOn w:val="a3"/>
    <w:uiPriority w:val="99"/>
    <w:qFormat/>
    <w:rsid w:val="006C0F9D"/>
    <w:rPr>
      <w:rFonts w:cs="Times New Roman"/>
    </w:rPr>
  </w:style>
  <w:style w:type="character" w:customStyle="1" w:styleId="ft264">
    <w:name w:val="ft264"/>
    <w:basedOn w:val="a3"/>
    <w:uiPriority w:val="99"/>
    <w:qFormat/>
    <w:rsid w:val="006C0F9D"/>
    <w:rPr>
      <w:rFonts w:cs="Times New Roman"/>
    </w:rPr>
  </w:style>
  <w:style w:type="character" w:customStyle="1" w:styleId="ft269">
    <w:name w:val="ft269"/>
    <w:basedOn w:val="a3"/>
    <w:uiPriority w:val="99"/>
    <w:qFormat/>
    <w:rsid w:val="006C0F9D"/>
    <w:rPr>
      <w:rFonts w:cs="Times New Roman"/>
    </w:rPr>
  </w:style>
  <w:style w:type="character" w:customStyle="1" w:styleId="ft292">
    <w:name w:val="ft292"/>
    <w:basedOn w:val="a3"/>
    <w:uiPriority w:val="99"/>
    <w:qFormat/>
    <w:rsid w:val="006C0F9D"/>
    <w:rPr>
      <w:rFonts w:cs="Times New Roman"/>
    </w:rPr>
  </w:style>
  <w:style w:type="character" w:customStyle="1" w:styleId="ft300">
    <w:name w:val="ft300"/>
    <w:basedOn w:val="a3"/>
    <w:uiPriority w:val="99"/>
    <w:qFormat/>
    <w:rsid w:val="006C0F9D"/>
    <w:rPr>
      <w:rFonts w:cs="Times New Roman"/>
    </w:rPr>
  </w:style>
  <w:style w:type="character" w:customStyle="1" w:styleId="ft308">
    <w:name w:val="ft308"/>
    <w:basedOn w:val="a3"/>
    <w:uiPriority w:val="99"/>
    <w:qFormat/>
    <w:rsid w:val="006C0F9D"/>
    <w:rPr>
      <w:rFonts w:cs="Times New Roman"/>
    </w:rPr>
  </w:style>
  <w:style w:type="character" w:customStyle="1" w:styleId="ft334">
    <w:name w:val="ft334"/>
    <w:basedOn w:val="a3"/>
    <w:uiPriority w:val="99"/>
    <w:qFormat/>
    <w:rsid w:val="006C0F9D"/>
    <w:rPr>
      <w:rFonts w:cs="Times New Roman"/>
    </w:rPr>
  </w:style>
  <w:style w:type="character" w:customStyle="1" w:styleId="ft346">
    <w:name w:val="ft346"/>
    <w:basedOn w:val="a3"/>
    <w:uiPriority w:val="99"/>
    <w:qFormat/>
    <w:rsid w:val="006C0F9D"/>
    <w:rPr>
      <w:rFonts w:cs="Times New Roman"/>
    </w:rPr>
  </w:style>
  <w:style w:type="character" w:customStyle="1" w:styleId="ft3">
    <w:name w:val="ft3"/>
    <w:basedOn w:val="a3"/>
    <w:uiPriority w:val="99"/>
    <w:qFormat/>
    <w:rsid w:val="006C0F9D"/>
    <w:rPr>
      <w:rFonts w:cs="Times New Roman"/>
    </w:rPr>
  </w:style>
  <w:style w:type="character" w:customStyle="1" w:styleId="ft381">
    <w:name w:val="ft381"/>
    <w:basedOn w:val="a3"/>
    <w:uiPriority w:val="99"/>
    <w:qFormat/>
    <w:rsid w:val="006C0F9D"/>
    <w:rPr>
      <w:rFonts w:cs="Times New Roman"/>
    </w:rPr>
  </w:style>
  <w:style w:type="character" w:customStyle="1" w:styleId="ft391">
    <w:name w:val="ft391"/>
    <w:basedOn w:val="a3"/>
    <w:uiPriority w:val="99"/>
    <w:qFormat/>
    <w:rsid w:val="006C0F9D"/>
    <w:rPr>
      <w:rFonts w:cs="Times New Roman"/>
    </w:rPr>
  </w:style>
  <w:style w:type="character" w:customStyle="1" w:styleId="ft397">
    <w:name w:val="ft397"/>
    <w:basedOn w:val="a3"/>
    <w:uiPriority w:val="99"/>
    <w:qFormat/>
    <w:rsid w:val="006C0F9D"/>
    <w:rPr>
      <w:rFonts w:cs="Times New Roman"/>
    </w:rPr>
  </w:style>
  <w:style w:type="character" w:customStyle="1" w:styleId="ft176">
    <w:name w:val="ft176"/>
    <w:basedOn w:val="a3"/>
    <w:uiPriority w:val="99"/>
    <w:qFormat/>
    <w:rsid w:val="006C0F9D"/>
    <w:rPr>
      <w:rFonts w:cs="Times New Roman"/>
    </w:rPr>
  </w:style>
  <w:style w:type="character" w:customStyle="1" w:styleId="ft410">
    <w:name w:val="ft410"/>
    <w:basedOn w:val="a3"/>
    <w:uiPriority w:val="99"/>
    <w:qFormat/>
    <w:rsid w:val="006C0F9D"/>
    <w:rPr>
      <w:rFonts w:cs="Times New Roman"/>
    </w:rPr>
  </w:style>
  <w:style w:type="character" w:customStyle="1" w:styleId="ft421">
    <w:name w:val="ft421"/>
    <w:basedOn w:val="a3"/>
    <w:uiPriority w:val="99"/>
    <w:qFormat/>
    <w:rsid w:val="006C0F9D"/>
    <w:rPr>
      <w:rFonts w:cs="Times New Roman"/>
    </w:rPr>
  </w:style>
  <w:style w:type="character" w:customStyle="1" w:styleId="ft467">
    <w:name w:val="ft467"/>
    <w:basedOn w:val="a3"/>
    <w:uiPriority w:val="99"/>
    <w:qFormat/>
    <w:rsid w:val="006C0F9D"/>
    <w:rPr>
      <w:rFonts w:cs="Times New Roman"/>
    </w:rPr>
  </w:style>
  <w:style w:type="character" w:customStyle="1" w:styleId="ft479">
    <w:name w:val="ft479"/>
    <w:basedOn w:val="a3"/>
    <w:uiPriority w:val="99"/>
    <w:qFormat/>
    <w:rsid w:val="006C0F9D"/>
    <w:rPr>
      <w:rFonts w:cs="Times New Roman"/>
    </w:rPr>
  </w:style>
  <w:style w:type="character" w:customStyle="1" w:styleId="ft578">
    <w:name w:val="ft578"/>
    <w:basedOn w:val="a3"/>
    <w:uiPriority w:val="99"/>
    <w:qFormat/>
    <w:rsid w:val="006C0F9D"/>
    <w:rPr>
      <w:rFonts w:cs="Times New Roman"/>
    </w:rPr>
  </w:style>
  <w:style w:type="character" w:customStyle="1" w:styleId="ft624">
    <w:name w:val="ft624"/>
    <w:basedOn w:val="a3"/>
    <w:uiPriority w:val="99"/>
    <w:qFormat/>
    <w:rsid w:val="006C0F9D"/>
    <w:rPr>
      <w:rFonts w:cs="Times New Roman"/>
    </w:rPr>
  </w:style>
  <w:style w:type="character" w:customStyle="1" w:styleId="ft631">
    <w:name w:val="ft631"/>
    <w:basedOn w:val="a3"/>
    <w:uiPriority w:val="99"/>
    <w:qFormat/>
    <w:rsid w:val="006C0F9D"/>
    <w:rPr>
      <w:rFonts w:cs="Times New Roman"/>
    </w:rPr>
  </w:style>
  <w:style w:type="character" w:customStyle="1" w:styleId="ft679">
    <w:name w:val="ft679"/>
    <w:basedOn w:val="a3"/>
    <w:uiPriority w:val="99"/>
    <w:qFormat/>
    <w:rsid w:val="006C0F9D"/>
    <w:rPr>
      <w:rFonts w:cs="Times New Roman"/>
    </w:rPr>
  </w:style>
  <w:style w:type="character" w:customStyle="1" w:styleId="ft725">
    <w:name w:val="ft725"/>
    <w:basedOn w:val="a3"/>
    <w:uiPriority w:val="99"/>
    <w:qFormat/>
    <w:rsid w:val="006C0F9D"/>
    <w:rPr>
      <w:rFonts w:cs="Times New Roman"/>
    </w:rPr>
  </w:style>
  <w:style w:type="character" w:customStyle="1" w:styleId="ft769">
    <w:name w:val="ft769"/>
    <w:basedOn w:val="a3"/>
    <w:uiPriority w:val="99"/>
    <w:qFormat/>
    <w:rsid w:val="006C0F9D"/>
    <w:rPr>
      <w:rFonts w:cs="Times New Roman"/>
    </w:rPr>
  </w:style>
  <w:style w:type="character" w:customStyle="1" w:styleId="ft819">
    <w:name w:val="ft819"/>
    <w:basedOn w:val="a3"/>
    <w:uiPriority w:val="99"/>
    <w:qFormat/>
    <w:rsid w:val="006C0F9D"/>
    <w:rPr>
      <w:rFonts w:cs="Times New Roman"/>
    </w:rPr>
  </w:style>
  <w:style w:type="character" w:customStyle="1" w:styleId="ft877">
    <w:name w:val="ft877"/>
    <w:basedOn w:val="a3"/>
    <w:uiPriority w:val="99"/>
    <w:qFormat/>
    <w:rsid w:val="006C0F9D"/>
    <w:rPr>
      <w:rFonts w:cs="Times New Roman"/>
    </w:rPr>
  </w:style>
  <w:style w:type="character" w:customStyle="1" w:styleId="ft275">
    <w:name w:val="ft275"/>
    <w:basedOn w:val="a3"/>
    <w:uiPriority w:val="99"/>
    <w:qFormat/>
    <w:rsid w:val="006C0F9D"/>
    <w:rPr>
      <w:rFonts w:cs="Times New Roman"/>
    </w:rPr>
  </w:style>
  <w:style w:type="character" w:customStyle="1" w:styleId="ft935">
    <w:name w:val="ft935"/>
    <w:basedOn w:val="a3"/>
    <w:uiPriority w:val="99"/>
    <w:qFormat/>
    <w:rsid w:val="006C0F9D"/>
    <w:rPr>
      <w:rFonts w:cs="Times New Roman"/>
    </w:rPr>
  </w:style>
  <w:style w:type="character" w:customStyle="1" w:styleId="ft969">
    <w:name w:val="ft969"/>
    <w:basedOn w:val="a3"/>
    <w:uiPriority w:val="99"/>
    <w:qFormat/>
    <w:rsid w:val="006C0F9D"/>
    <w:rPr>
      <w:rFonts w:cs="Times New Roman"/>
    </w:rPr>
  </w:style>
  <w:style w:type="character" w:customStyle="1" w:styleId="ft1010">
    <w:name w:val="ft1010"/>
    <w:basedOn w:val="a3"/>
    <w:uiPriority w:val="99"/>
    <w:qFormat/>
    <w:rsid w:val="006C0F9D"/>
    <w:rPr>
      <w:rFonts w:cs="Times New Roman"/>
    </w:rPr>
  </w:style>
  <w:style w:type="character" w:customStyle="1" w:styleId="ft1058">
    <w:name w:val="ft1058"/>
    <w:basedOn w:val="a3"/>
    <w:uiPriority w:val="99"/>
    <w:qFormat/>
    <w:rsid w:val="006C0F9D"/>
    <w:rPr>
      <w:rFonts w:cs="Times New Roman"/>
    </w:rPr>
  </w:style>
  <w:style w:type="character" w:customStyle="1" w:styleId="ft1101">
    <w:name w:val="ft1101"/>
    <w:basedOn w:val="a3"/>
    <w:uiPriority w:val="99"/>
    <w:qFormat/>
    <w:rsid w:val="006C0F9D"/>
    <w:rPr>
      <w:rFonts w:cs="Times New Roman"/>
    </w:rPr>
  </w:style>
  <w:style w:type="character" w:customStyle="1" w:styleId="ft1162">
    <w:name w:val="ft1162"/>
    <w:basedOn w:val="a3"/>
    <w:uiPriority w:val="99"/>
    <w:qFormat/>
    <w:rsid w:val="006C0F9D"/>
    <w:rPr>
      <w:rFonts w:cs="Times New Roman"/>
    </w:rPr>
  </w:style>
  <w:style w:type="character" w:customStyle="1" w:styleId="ft1197">
    <w:name w:val="ft1197"/>
    <w:basedOn w:val="a3"/>
    <w:uiPriority w:val="99"/>
    <w:qFormat/>
    <w:rsid w:val="006C0F9D"/>
    <w:rPr>
      <w:rFonts w:cs="Times New Roman"/>
    </w:rPr>
  </w:style>
  <w:style w:type="character" w:customStyle="1" w:styleId="ft1248">
    <w:name w:val="ft1248"/>
    <w:basedOn w:val="a3"/>
    <w:uiPriority w:val="99"/>
    <w:qFormat/>
    <w:rsid w:val="006C0F9D"/>
    <w:rPr>
      <w:rFonts w:cs="Times New Roman"/>
    </w:rPr>
  </w:style>
  <w:style w:type="character" w:customStyle="1" w:styleId="ft1293">
    <w:name w:val="ft1293"/>
    <w:basedOn w:val="a3"/>
    <w:uiPriority w:val="99"/>
    <w:qFormat/>
    <w:rsid w:val="006C0F9D"/>
    <w:rPr>
      <w:rFonts w:cs="Times New Roman"/>
    </w:rPr>
  </w:style>
  <w:style w:type="character" w:customStyle="1" w:styleId="ft1308">
    <w:name w:val="ft1308"/>
    <w:basedOn w:val="a3"/>
    <w:uiPriority w:val="99"/>
    <w:qFormat/>
    <w:rsid w:val="006C0F9D"/>
    <w:rPr>
      <w:rFonts w:cs="Times New Roman"/>
    </w:rPr>
  </w:style>
  <w:style w:type="character" w:customStyle="1" w:styleId="ft1366">
    <w:name w:val="ft1366"/>
    <w:basedOn w:val="a3"/>
    <w:uiPriority w:val="99"/>
    <w:qFormat/>
    <w:rsid w:val="006C0F9D"/>
    <w:rPr>
      <w:rFonts w:cs="Times New Roman"/>
    </w:rPr>
  </w:style>
  <w:style w:type="character" w:customStyle="1" w:styleId="ft1377">
    <w:name w:val="ft1377"/>
    <w:basedOn w:val="a3"/>
    <w:uiPriority w:val="99"/>
    <w:qFormat/>
    <w:rsid w:val="006C0F9D"/>
    <w:rPr>
      <w:rFonts w:cs="Times New Roman"/>
    </w:rPr>
  </w:style>
  <w:style w:type="character" w:customStyle="1" w:styleId="ft1380">
    <w:name w:val="ft1380"/>
    <w:basedOn w:val="a3"/>
    <w:uiPriority w:val="99"/>
    <w:qFormat/>
    <w:rsid w:val="006C0F9D"/>
    <w:rPr>
      <w:rFonts w:cs="Times New Roman"/>
    </w:rPr>
  </w:style>
  <w:style w:type="character" w:customStyle="1" w:styleId="ft1389">
    <w:name w:val="ft1389"/>
    <w:basedOn w:val="a3"/>
    <w:uiPriority w:val="99"/>
    <w:qFormat/>
    <w:rsid w:val="006C0F9D"/>
    <w:rPr>
      <w:rFonts w:cs="Times New Roman"/>
    </w:rPr>
  </w:style>
  <w:style w:type="character" w:customStyle="1" w:styleId="ft1393">
    <w:name w:val="ft1393"/>
    <w:basedOn w:val="a3"/>
    <w:uiPriority w:val="99"/>
    <w:qFormat/>
    <w:rsid w:val="006C0F9D"/>
    <w:rPr>
      <w:rFonts w:cs="Times New Roman"/>
    </w:rPr>
  </w:style>
  <w:style w:type="character" w:customStyle="1" w:styleId="ft1400">
    <w:name w:val="ft1400"/>
    <w:basedOn w:val="a3"/>
    <w:uiPriority w:val="99"/>
    <w:qFormat/>
    <w:rsid w:val="006C0F9D"/>
    <w:rPr>
      <w:rFonts w:cs="Times New Roman"/>
    </w:rPr>
  </w:style>
  <w:style w:type="character" w:customStyle="1" w:styleId="ft1407">
    <w:name w:val="ft1407"/>
    <w:basedOn w:val="a3"/>
    <w:uiPriority w:val="99"/>
    <w:qFormat/>
    <w:rsid w:val="006C0F9D"/>
    <w:rPr>
      <w:rFonts w:cs="Times New Roman"/>
    </w:rPr>
  </w:style>
  <w:style w:type="character" w:customStyle="1" w:styleId="ft1410">
    <w:name w:val="ft1410"/>
    <w:basedOn w:val="a3"/>
    <w:uiPriority w:val="99"/>
    <w:qFormat/>
    <w:rsid w:val="006C0F9D"/>
    <w:rPr>
      <w:rFonts w:cs="Times New Roman"/>
    </w:rPr>
  </w:style>
  <w:style w:type="character" w:customStyle="1" w:styleId="ft1427">
    <w:name w:val="ft1427"/>
    <w:basedOn w:val="a3"/>
    <w:uiPriority w:val="99"/>
    <w:qFormat/>
    <w:rsid w:val="006C0F9D"/>
    <w:rPr>
      <w:rFonts w:cs="Times New Roman"/>
    </w:rPr>
  </w:style>
  <w:style w:type="character" w:customStyle="1" w:styleId="ft1478">
    <w:name w:val="ft1478"/>
    <w:basedOn w:val="a3"/>
    <w:uiPriority w:val="99"/>
    <w:qFormat/>
    <w:rsid w:val="006C0F9D"/>
    <w:rPr>
      <w:rFonts w:cs="Times New Roman"/>
    </w:rPr>
  </w:style>
  <w:style w:type="character" w:customStyle="1" w:styleId="ft1533">
    <w:name w:val="ft1533"/>
    <w:basedOn w:val="a3"/>
    <w:uiPriority w:val="99"/>
    <w:qFormat/>
    <w:rsid w:val="006C0F9D"/>
    <w:rPr>
      <w:rFonts w:cs="Times New Roman"/>
    </w:rPr>
  </w:style>
  <w:style w:type="character" w:customStyle="1" w:styleId="ft1586">
    <w:name w:val="ft1586"/>
    <w:basedOn w:val="a3"/>
    <w:uiPriority w:val="99"/>
    <w:qFormat/>
    <w:rsid w:val="006C0F9D"/>
    <w:rPr>
      <w:rFonts w:cs="Times New Roman"/>
    </w:rPr>
  </w:style>
  <w:style w:type="character" w:customStyle="1" w:styleId="ft1627">
    <w:name w:val="ft1627"/>
    <w:basedOn w:val="a3"/>
    <w:uiPriority w:val="99"/>
    <w:qFormat/>
    <w:rsid w:val="006C0F9D"/>
    <w:rPr>
      <w:rFonts w:cs="Times New Roman"/>
    </w:rPr>
  </w:style>
  <w:style w:type="character" w:customStyle="1" w:styleId="ft1634">
    <w:name w:val="ft1634"/>
    <w:basedOn w:val="a3"/>
    <w:uiPriority w:val="99"/>
    <w:qFormat/>
    <w:rsid w:val="006C0F9D"/>
    <w:rPr>
      <w:rFonts w:cs="Times New Roman"/>
    </w:rPr>
  </w:style>
  <w:style w:type="character" w:customStyle="1" w:styleId="ft1638">
    <w:name w:val="ft1638"/>
    <w:basedOn w:val="a3"/>
    <w:uiPriority w:val="99"/>
    <w:qFormat/>
    <w:rsid w:val="006C0F9D"/>
    <w:rPr>
      <w:rFonts w:cs="Times New Roman"/>
    </w:rPr>
  </w:style>
  <w:style w:type="character" w:customStyle="1" w:styleId="ft1643">
    <w:name w:val="ft1643"/>
    <w:basedOn w:val="a3"/>
    <w:uiPriority w:val="99"/>
    <w:qFormat/>
    <w:rsid w:val="006C0F9D"/>
    <w:rPr>
      <w:rFonts w:cs="Times New Roman"/>
    </w:rPr>
  </w:style>
  <w:style w:type="character" w:customStyle="1" w:styleId="ft1659">
    <w:name w:val="ft1659"/>
    <w:basedOn w:val="a3"/>
    <w:uiPriority w:val="99"/>
    <w:qFormat/>
    <w:rsid w:val="006C0F9D"/>
    <w:rPr>
      <w:rFonts w:cs="Times New Roman"/>
    </w:rPr>
  </w:style>
  <w:style w:type="character" w:customStyle="1" w:styleId="ft1665">
    <w:name w:val="ft1665"/>
    <w:basedOn w:val="a3"/>
    <w:uiPriority w:val="99"/>
    <w:qFormat/>
    <w:rsid w:val="006C0F9D"/>
    <w:rPr>
      <w:rFonts w:cs="Times New Roman"/>
    </w:rPr>
  </w:style>
  <w:style w:type="character" w:customStyle="1" w:styleId="ft1711">
    <w:name w:val="ft1711"/>
    <w:basedOn w:val="a3"/>
    <w:uiPriority w:val="99"/>
    <w:qFormat/>
    <w:rsid w:val="006C0F9D"/>
    <w:rPr>
      <w:rFonts w:cs="Times New Roman"/>
    </w:rPr>
  </w:style>
  <w:style w:type="character" w:customStyle="1" w:styleId="ft1757">
    <w:name w:val="ft1757"/>
    <w:basedOn w:val="a3"/>
    <w:uiPriority w:val="99"/>
    <w:qFormat/>
    <w:rsid w:val="006C0F9D"/>
    <w:rPr>
      <w:rFonts w:cs="Times New Roman"/>
    </w:rPr>
  </w:style>
  <w:style w:type="character" w:customStyle="1" w:styleId="ft1804">
    <w:name w:val="ft1804"/>
    <w:basedOn w:val="a3"/>
    <w:uiPriority w:val="99"/>
    <w:qFormat/>
    <w:rsid w:val="006C0F9D"/>
    <w:rPr>
      <w:rFonts w:cs="Times New Roman"/>
    </w:rPr>
  </w:style>
  <w:style w:type="character" w:customStyle="1" w:styleId="ft1855">
    <w:name w:val="ft1855"/>
    <w:basedOn w:val="a3"/>
    <w:uiPriority w:val="99"/>
    <w:qFormat/>
    <w:rsid w:val="006C0F9D"/>
    <w:rPr>
      <w:rFonts w:cs="Times New Roman"/>
    </w:rPr>
  </w:style>
  <w:style w:type="character" w:customStyle="1" w:styleId="ft1883">
    <w:name w:val="ft1883"/>
    <w:basedOn w:val="a3"/>
    <w:uiPriority w:val="99"/>
    <w:qFormat/>
    <w:rsid w:val="006C0F9D"/>
    <w:rPr>
      <w:rFonts w:cs="Times New Roman"/>
    </w:rPr>
  </w:style>
  <w:style w:type="character" w:customStyle="1" w:styleId="ft1937">
    <w:name w:val="ft1937"/>
    <w:basedOn w:val="a3"/>
    <w:uiPriority w:val="99"/>
    <w:qFormat/>
    <w:rsid w:val="006C0F9D"/>
    <w:rPr>
      <w:rFonts w:cs="Times New Roman"/>
    </w:rPr>
  </w:style>
  <w:style w:type="character" w:customStyle="1" w:styleId="ft1983">
    <w:name w:val="ft1983"/>
    <w:basedOn w:val="a3"/>
    <w:uiPriority w:val="99"/>
    <w:qFormat/>
    <w:rsid w:val="006C0F9D"/>
    <w:rPr>
      <w:rFonts w:cs="Times New Roman"/>
    </w:rPr>
  </w:style>
  <w:style w:type="character" w:customStyle="1" w:styleId="ft2028">
    <w:name w:val="ft2028"/>
    <w:basedOn w:val="a3"/>
    <w:uiPriority w:val="99"/>
    <w:qFormat/>
    <w:rsid w:val="006C0F9D"/>
    <w:rPr>
      <w:rFonts w:cs="Times New Roman"/>
    </w:rPr>
  </w:style>
  <w:style w:type="character" w:customStyle="1" w:styleId="ft2049">
    <w:name w:val="ft2049"/>
    <w:basedOn w:val="a3"/>
    <w:uiPriority w:val="99"/>
    <w:qFormat/>
    <w:rsid w:val="006C0F9D"/>
    <w:rPr>
      <w:rFonts w:cs="Times New Roman"/>
    </w:rPr>
  </w:style>
  <w:style w:type="character" w:customStyle="1" w:styleId="ft2096">
    <w:name w:val="ft2096"/>
    <w:basedOn w:val="a3"/>
    <w:uiPriority w:val="99"/>
    <w:qFormat/>
    <w:rsid w:val="006C0F9D"/>
    <w:rPr>
      <w:rFonts w:cs="Times New Roman"/>
    </w:rPr>
  </w:style>
  <w:style w:type="character" w:customStyle="1" w:styleId="ft2144">
    <w:name w:val="ft2144"/>
    <w:basedOn w:val="a3"/>
    <w:uiPriority w:val="99"/>
    <w:qFormat/>
    <w:rsid w:val="006C0F9D"/>
    <w:rPr>
      <w:rFonts w:cs="Times New Roman"/>
    </w:rPr>
  </w:style>
  <w:style w:type="character" w:customStyle="1" w:styleId="ft2234">
    <w:name w:val="ft2234"/>
    <w:basedOn w:val="a3"/>
    <w:uiPriority w:val="99"/>
    <w:qFormat/>
    <w:rsid w:val="006C0F9D"/>
    <w:rPr>
      <w:rFonts w:cs="Times New Roman"/>
    </w:rPr>
  </w:style>
  <w:style w:type="character" w:customStyle="1" w:styleId="ft2289">
    <w:name w:val="ft2289"/>
    <w:basedOn w:val="a3"/>
    <w:uiPriority w:val="99"/>
    <w:qFormat/>
    <w:rsid w:val="006C0F9D"/>
    <w:rPr>
      <w:rFonts w:cs="Times New Roman"/>
    </w:rPr>
  </w:style>
  <w:style w:type="character" w:customStyle="1" w:styleId="ft1884">
    <w:name w:val="ft1884"/>
    <w:basedOn w:val="a3"/>
    <w:uiPriority w:val="99"/>
    <w:qFormat/>
    <w:rsid w:val="006C0F9D"/>
    <w:rPr>
      <w:rFonts w:cs="Times New Roman"/>
    </w:rPr>
  </w:style>
  <w:style w:type="character" w:customStyle="1" w:styleId="ft2343">
    <w:name w:val="ft2343"/>
    <w:basedOn w:val="a3"/>
    <w:uiPriority w:val="99"/>
    <w:qFormat/>
    <w:rsid w:val="006C0F9D"/>
    <w:rPr>
      <w:rFonts w:cs="Times New Roman"/>
    </w:rPr>
  </w:style>
  <w:style w:type="character" w:customStyle="1" w:styleId="ft2392">
    <w:name w:val="ft2392"/>
    <w:basedOn w:val="a3"/>
    <w:uiPriority w:val="99"/>
    <w:qFormat/>
    <w:rsid w:val="006C0F9D"/>
    <w:rPr>
      <w:rFonts w:cs="Times New Roman"/>
    </w:rPr>
  </w:style>
  <w:style w:type="character" w:customStyle="1" w:styleId="ft2439">
    <w:name w:val="ft2439"/>
    <w:basedOn w:val="a3"/>
    <w:uiPriority w:val="99"/>
    <w:qFormat/>
    <w:rsid w:val="006C0F9D"/>
    <w:rPr>
      <w:rFonts w:cs="Times New Roman"/>
    </w:rPr>
  </w:style>
  <w:style w:type="character" w:customStyle="1" w:styleId="ft2489">
    <w:name w:val="ft2489"/>
    <w:basedOn w:val="a3"/>
    <w:uiPriority w:val="99"/>
    <w:qFormat/>
    <w:rsid w:val="006C0F9D"/>
    <w:rPr>
      <w:rFonts w:cs="Times New Roman"/>
    </w:rPr>
  </w:style>
  <w:style w:type="character" w:customStyle="1" w:styleId="ft2500">
    <w:name w:val="ft2500"/>
    <w:basedOn w:val="a3"/>
    <w:uiPriority w:val="99"/>
    <w:qFormat/>
    <w:rsid w:val="006C0F9D"/>
    <w:rPr>
      <w:rFonts w:cs="Times New Roman"/>
    </w:rPr>
  </w:style>
  <w:style w:type="character" w:customStyle="1" w:styleId="ft2555">
    <w:name w:val="ft2555"/>
    <w:basedOn w:val="a3"/>
    <w:uiPriority w:val="99"/>
    <w:qFormat/>
    <w:rsid w:val="006C0F9D"/>
    <w:rPr>
      <w:rFonts w:cs="Times New Roman"/>
    </w:rPr>
  </w:style>
  <w:style w:type="character" w:customStyle="1" w:styleId="ft2562">
    <w:name w:val="ft2562"/>
    <w:basedOn w:val="a3"/>
    <w:uiPriority w:val="99"/>
    <w:qFormat/>
    <w:rsid w:val="006C0F9D"/>
    <w:rPr>
      <w:rFonts w:cs="Times New Roman"/>
    </w:rPr>
  </w:style>
  <w:style w:type="character" w:customStyle="1" w:styleId="ft2569">
    <w:name w:val="ft2569"/>
    <w:basedOn w:val="a3"/>
    <w:uiPriority w:val="99"/>
    <w:qFormat/>
    <w:rsid w:val="006C0F9D"/>
    <w:rPr>
      <w:rFonts w:cs="Times New Roman"/>
    </w:rPr>
  </w:style>
  <w:style w:type="character" w:customStyle="1" w:styleId="ft2572">
    <w:name w:val="ft2572"/>
    <w:basedOn w:val="a3"/>
    <w:uiPriority w:val="99"/>
    <w:qFormat/>
    <w:rsid w:val="006C0F9D"/>
    <w:rPr>
      <w:rFonts w:cs="Times New Roman"/>
    </w:rPr>
  </w:style>
  <w:style w:type="character" w:customStyle="1" w:styleId="ft2581">
    <w:name w:val="ft2581"/>
    <w:basedOn w:val="a3"/>
    <w:uiPriority w:val="99"/>
    <w:qFormat/>
    <w:rsid w:val="006C0F9D"/>
    <w:rPr>
      <w:rFonts w:cs="Times New Roman"/>
    </w:rPr>
  </w:style>
  <w:style w:type="character" w:customStyle="1" w:styleId="ft2590">
    <w:name w:val="ft2590"/>
    <w:basedOn w:val="a3"/>
    <w:uiPriority w:val="99"/>
    <w:qFormat/>
    <w:rsid w:val="006C0F9D"/>
    <w:rPr>
      <w:rFonts w:cs="Times New Roman"/>
    </w:rPr>
  </w:style>
  <w:style w:type="character" w:customStyle="1" w:styleId="ft2624">
    <w:name w:val="ft2624"/>
    <w:basedOn w:val="a3"/>
    <w:uiPriority w:val="99"/>
    <w:qFormat/>
    <w:rsid w:val="006C0F9D"/>
    <w:rPr>
      <w:rFonts w:cs="Times New Roman"/>
    </w:rPr>
  </w:style>
  <w:style w:type="character" w:customStyle="1" w:styleId="ft2669">
    <w:name w:val="ft2669"/>
    <w:basedOn w:val="a3"/>
    <w:uiPriority w:val="99"/>
    <w:qFormat/>
    <w:rsid w:val="006C0F9D"/>
    <w:rPr>
      <w:rFonts w:cs="Times New Roman"/>
    </w:rPr>
  </w:style>
  <w:style w:type="character" w:customStyle="1" w:styleId="ft2679">
    <w:name w:val="ft2679"/>
    <w:basedOn w:val="a3"/>
    <w:uiPriority w:val="99"/>
    <w:qFormat/>
    <w:rsid w:val="006C0F9D"/>
    <w:rPr>
      <w:rFonts w:cs="Times New Roman"/>
    </w:rPr>
  </w:style>
  <w:style w:type="character" w:customStyle="1" w:styleId="ft2716">
    <w:name w:val="ft2716"/>
    <w:basedOn w:val="a3"/>
    <w:uiPriority w:val="99"/>
    <w:qFormat/>
    <w:rsid w:val="006C0F9D"/>
    <w:rPr>
      <w:rFonts w:cs="Times New Roman"/>
    </w:rPr>
  </w:style>
  <w:style w:type="character" w:customStyle="1" w:styleId="ft2726">
    <w:name w:val="ft2726"/>
    <w:basedOn w:val="a3"/>
    <w:uiPriority w:val="99"/>
    <w:qFormat/>
    <w:rsid w:val="006C0F9D"/>
    <w:rPr>
      <w:rFonts w:cs="Times New Roman"/>
    </w:rPr>
  </w:style>
  <w:style w:type="character" w:customStyle="1" w:styleId="ft2773">
    <w:name w:val="ft2773"/>
    <w:basedOn w:val="a3"/>
    <w:uiPriority w:val="99"/>
    <w:qFormat/>
    <w:rsid w:val="006C0F9D"/>
    <w:rPr>
      <w:rFonts w:cs="Times New Roman"/>
    </w:rPr>
  </w:style>
  <w:style w:type="character" w:customStyle="1" w:styleId="ft2782">
    <w:name w:val="ft2782"/>
    <w:basedOn w:val="a3"/>
    <w:uiPriority w:val="99"/>
    <w:qFormat/>
    <w:rsid w:val="006C0F9D"/>
    <w:rPr>
      <w:rFonts w:cs="Times New Roman"/>
    </w:rPr>
  </w:style>
  <w:style w:type="character" w:customStyle="1" w:styleId="ft2828">
    <w:name w:val="ft2828"/>
    <w:basedOn w:val="a3"/>
    <w:uiPriority w:val="99"/>
    <w:qFormat/>
    <w:rsid w:val="006C0F9D"/>
    <w:rPr>
      <w:rFonts w:cs="Times New Roman"/>
    </w:rPr>
  </w:style>
  <w:style w:type="character" w:customStyle="1" w:styleId="ft2877">
    <w:name w:val="ft2877"/>
    <w:basedOn w:val="a3"/>
    <w:uiPriority w:val="99"/>
    <w:qFormat/>
    <w:rsid w:val="006C0F9D"/>
    <w:rPr>
      <w:rFonts w:cs="Times New Roman"/>
    </w:rPr>
  </w:style>
  <w:style w:type="character" w:customStyle="1" w:styleId="ft2921">
    <w:name w:val="ft2921"/>
    <w:basedOn w:val="a3"/>
    <w:uiPriority w:val="99"/>
    <w:qFormat/>
    <w:rsid w:val="006C0F9D"/>
    <w:rPr>
      <w:rFonts w:cs="Times New Roman"/>
    </w:rPr>
  </w:style>
  <w:style w:type="character" w:customStyle="1" w:styleId="ft2927">
    <w:name w:val="ft2927"/>
    <w:basedOn w:val="a3"/>
    <w:uiPriority w:val="99"/>
    <w:qFormat/>
    <w:rsid w:val="006C0F9D"/>
    <w:rPr>
      <w:rFonts w:cs="Times New Roman"/>
    </w:rPr>
  </w:style>
  <w:style w:type="character" w:customStyle="1" w:styleId="ft2935">
    <w:name w:val="ft2935"/>
    <w:basedOn w:val="a3"/>
    <w:uiPriority w:val="99"/>
    <w:qFormat/>
    <w:rsid w:val="006C0F9D"/>
    <w:rPr>
      <w:rFonts w:cs="Times New Roman"/>
    </w:rPr>
  </w:style>
  <w:style w:type="character" w:customStyle="1" w:styleId="ft2943">
    <w:name w:val="ft2943"/>
    <w:basedOn w:val="a3"/>
    <w:uiPriority w:val="99"/>
    <w:qFormat/>
    <w:rsid w:val="006C0F9D"/>
    <w:rPr>
      <w:rFonts w:cs="Times New Roman"/>
    </w:rPr>
  </w:style>
  <w:style w:type="character" w:customStyle="1" w:styleId="ft2952">
    <w:name w:val="ft2952"/>
    <w:basedOn w:val="a3"/>
    <w:uiPriority w:val="99"/>
    <w:qFormat/>
    <w:rsid w:val="006C0F9D"/>
    <w:rPr>
      <w:rFonts w:cs="Times New Roman"/>
    </w:rPr>
  </w:style>
  <w:style w:type="character" w:customStyle="1" w:styleId="ft2954">
    <w:name w:val="ft2954"/>
    <w:basedOn w:val="a3"/>
    <w:uiPriority w:val="99"/>
    <w:qFormat/>
    <w:rsid w:val="006C0F9D"/>
    <w:rPr>
      <w:rFonts w:cs="Times New Roman"/>
    </w:rPr>
  </w:style>
  <w:style w:type="character" w:customStyle="1" w:styleId="ft2955">
    <w:name w:val="ft2955"/>
    <w:basedOn w:val="a3"/>
    <w:uiPriority w:val="99"/>
    <w:qFormat/>
    <w:rsid w:val="006C0F9D"/>
    <w:rPr>
      <w:rFonts w:cs="Times New Roman"/>
    </w:rPr>
  </w:style>
  <w:style w:type="character" w:customStyle="1" w:styleId="ft2962">
    <w:name w:val="ft2962"/>
    <w:basedOn w:val="a3"/>
    <w:uiPriority w:val="99"/>
    <w:qFormat/>
    <w:rsid w:val="006C0F9D"/>
    <w:rPr>
      <w:rFonts w:cs="Times New Roman"/>
    </w:rPr>
  </w:style>
  <w:style w:type="character" w:customStyle="1" w:styleId="ft2968">
    <w:name w:val="ft2968"/>
    <w:basedOn w:val="a3"/>
    <w:uiPriority w:val="99"/>
    <w:qFormat/>
    <w:rsid w:val="006C0F9D"/>
    <w:rPr>
      <w:rFonts w:cs="Times New Roman"/>
    </w:rPr>
  </w:style>
  <w:style w:type="character" w:customStyle="1" w:styleId="ft2973">
    <w:name w:val="ft2973"/>
    <w:basedOn w:val="a3"/>
    <w:uiPriority w:val="99"/>
    <w:qFormat/>
    <w:rsid w:val="006C0F9D"/>
    <w:rPr>
      <w:rFonts w:cs="Times New Roman"/>
    </w:rPr>
  </w:style>
  <w:style w:type="character" w:customStyle="1" w:styleId="ft2974">
    <w:name w:val="ft2974"/>
    <w:basedOn w:val="a3"/>
    <w:uiPriority w:val="99"/>
    <w:qFormat/>
    <w:rsid w:val="006C0F9D"/>
    <w:rPr>
      <w:rFonts w:cs="Times New Roman"/>
    </w:rPr>
  </w:style>
  <w:style w:type="character" w:customStyle="1" w:styleId="ft2976">
    <w:name w:val="ft2976"/>
    <w:basedOn w:val="a3"/>
    <w:uiPriority w:val="99"/>
    <w:qFormat/>
    <w:rsid w:val="006C0F9D"/>
    <w:rPr>
      <w:rFonts w:cs="Times New Roman"/>
    </w:rPr>
  </w:style>
  <w:style w:type="character" w:customStyle="1" w:styleId="ft2985">
    <w:name w:val="ft2985"/>
    <w:basedOn w:val="a3"/>
    <w:uiPriority w:val="99"/>
    <w:qFormat/>
    <w:rsid w:val="006C0F9D"/>
    <w:rPr>
      <w:rFonts w:cs="Times New Roman"/>
    </w:rPr>
  </w:style>
  <w:style w:type="character" w:customStyle="1" w:styleId="ft3002">
    <w:name w:val="ft3002"/>
    <w:basedOn w:val="a3"/>
    <w:uiPriority w:val="99"/>
    <w:qFormat/>
    <w:rsid w:val="006C0F9D"/>
    <w:rPr>
      <w:rFonts w:cs="Times New Roman"/>
    </w:rPr>
  </w:style>
  <w:style w:type="character" w:customStyle="1" w:styleId="ft3037">
    <w:name w:val="ft3037"/>
    <w:basedOn w:val="a3"/>
    <w:uiPriority w:val="99"/>
    <w:qFormat/>
    <w:rsid w:val="006C0F9D"/>
    <w:rPr>
      <w:rFonts w:cs="Times New Roman"/>
    </w:rPr>
  </w:style>
  <w:style w:type="character" w:customStyle="1" w:styleId="ft3084">
    <w:name w:val="ft3084"/>
    <w:basedOn w:val="a3"/>
    <w:uiPriority w:val="99"/>
    <w:qFormat/>
    <w:rsid w:val="006C0F9D"/>
    <w:rPr>
      <w:rFonts w:cs="Times New Roman"/>
    </w:rPr>
  </w:style>
  <w:style w:type="character" w:customStyle="1" w:styleId="ft3127">
    <w:name w:val="ft3127"/>
    <w:basedOn w:val="a3"/>
    <w:uiPriority w:val="99"/>
    <w:qFormat/>
    <w:rsid w:val="006C0F9D"/>
    <w:rPr>
      <w:rFonts w:cs="Times New Roman"/>
    </w:rPr>
  </w:style>
  <w:style w:type="character" w:customStyle="1" w:styleId="ft3156">
    <w:name w:val="ft3156"/>
    <w:basedOn w:val="a3"/>
    <w:uiPriority w:val="99"/>
    <w:qFormat/>
    <w:rsid w:val="006C0F9D"/>
    <w:rPr>
      <w:rFonts w:cs="Times New Roman"/>
    </w:rPr>
  </w:style>
  <w:style w:type="character" w:customStyle="1" w:styleId="ft3206">
    <w:name w:val="ft3206"/>
    <w:basedOn w:val="a3"/>
    <w:uiPriority w:val="99"/>
    <w:qFormat/>
    <w:rsid w:val="006C0F9D"/>
    <w:rPr>
      <w:rFonts w:cs="Times New Roman"/>
    </w:rPr>
  </w:style>
  <w:style w:type="character" w:customStyle="1" w:styleId="ft3264">
    <w:name w:val="ft3264"/>
    <w:basedOn w:val="a3"/>
    <w:uiPriority w:val="99"/>
    <w:qFormat/>
    <w:rsid w:val="006C0F9D"/>
    <w:rPr>
      <w:rFonts w:cs="Times New Roman"/>
    </w:rPr>
  </w:style>
  <w:style w:type="character" w:customStyle="1" w:styleId="ft3315">
    <w:name w:val="ft3315"/>
    <w:basedOn w:val="a3"/>
    <w:uiPriority w:val="99"/>
    <w:qFormat/>
    <w:rsid w:val="006C0F9D"/>
    <w:rPr>
      <w:rFonts w:cs="Times New Roman"/>
    </w:rPr>
  </w:style>
  <w:style w:type="character" w:customStyle="1" w:styleId="ft3373">
    <w:name w:val="ft3373"/>
    <w:basedOn w:val="a3"/>
    <w:uiPriority w:val="99"/>
    <w:qFormat/>
    <w:rsid w:val="006C0F9D"/>
    <w:rPr>
      <w:rFonts w:cs="Times New Roman"/>
    </w:rPr>
  </w:style>
  <w:style w:type="character" w:customStyle="1" w:styleId="ft3432">
    <w:name w:val="ft3432"/>
    <w:basedOn w:val="a3"/>
    <w:uiPriority w:val="99"/>
    <w:qFormat/>
    <w:rsid w:val="006C0F9D"/>
    <w:rPr>
      <w:rFonts w:cs="Times New Roman"/>
    </w:rPr>
  </w:style>
  <w:style w:type="character" w:customStyle="1" w:styleId="ft3489">
    <w:name w:val="ft3489"/>
    <w:basedOn w:val="a3"/>
    <w:uiPriority w:val="99"/>
    <w:qFormat/>
    <w:rsid w:val="006C0F9D"/>
    <w:rPr>
      <w:rFonts w:cs="Times New Roman"/>
    </w:rPr>
  </w:style>
  <w:style w:type="character" w:customStyle="1" w:styleId="ft3546">
    <w:name w:val="ft3546"/>
    <w:basedOn w:val="a3"/>
    <w:uiPriority w:val="99"/>
    <w:qFormat/>
    <w:rsid w:val="006C0F9D"/>
    <w:rPr>
      <w:rFonts w:cs="Times New Roman"/>
    </w:rPr>
  </w:style>
  <w:style w:type="character" w:customStyle="1" w:styleId="ft3608">
    <w:name w:val="ft3608"/>
    <w:basedOn w:val="a3"/>
    <w:uiPriority w:val="99"/>
    <w:qFormat/>
    <w:rsid w:val="006C0F9D"/>
    <w:rPr>
      <w:rFonts w:cs="Times New Roman"/>
    </w:rPr>
  </w:style>
  <w:style w:type="character" w:customStyle="1" w:styleId="ft3651">
    <w:name w:val="ft3651"/>
    <w:basedOn w:val="a3"/>
    <w:uiPriority w:val="99"/>
    <w:qFormat/>
    <w:rsid w:val="006C0F9D"/>
    <w:rPr>
      <w:rFonts w:cs="Times New Roman"/>
    </w:rPr>
  </w:style>
  <w:style w:type="paragraph" w:customStyle="1" w:styleId="c4c8c7c24">
    <w:name w:val="c4 c8 c7 c24"/>
    <w:basedOn w:val="a2"/>
    <w:uiPriority w:val="99"/>
    <w:qFormat/>
    <w:rsid w:val="006C0F9D"/>
    <w:pPr>
      <w:widowControl/>
      <w:snapToGrid/>
      <w:spacing w:before="90" w:after="90"/>
    </w:pPr>
    <w:rPr>
      <w:rFonts w:eastAsia="Times New Roman"/>
      <w:szCs w:val="24"/>
    </w:rPr>
  </w:style>
  <w:style w:type="character" w:customStyle="1" w:styleId="c5">
    <w:name w:val="c5"/>
    <w:basedOn w:val="a3"/>
    <w:uiPriority w:val="99"/>
    <w:qFormat/>
    <w:rsid w:val="006C0F9D"/>
    <w:rPr>
      <w:rFonts w:cs="Times New Roman"/>
    </w:rPr>
  </w:style>
  <w:style w:type="character" w:customStyle="1" w:styleId="1142">
    <w:name w:val="Знак Знак114"/>
    <w:uiPriority w:val="99"/>
    <w:locked/>
    <w:rsid w:val="006C0F9D"/>
    <w:rPr>
      <w:rFonts w:ascii="Arial" w:hAnsi="Arial"/>
      <w:b/>
      <w:color w:val="000000"/>
      <w:sz w:val="26"/>
      <w:lang w:val="ru-RU" w:eastAsia="ru-RU"/>
    </w:rPr>
  </w:style>
  <w:style w:type="paragraph" w:customStyle="1" w:styleId="1122">
    <w:name w:val="Стиль Заголовок 1 + 12 пт"/>
    <w:basedOn w:val="10"/>
    <w:uiPriority w:val="99"/>
    <w:qFormat/>
    <w:rsid w:val="006C0F9D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</w:rPr>
  </w:style>
  <w:style w:type="character" w:customStyle="1" w:styleId="ft9267">
    <w:name w:val="ft9267"/>
    <w:uiPriority w:val="99"/>
    <w:qFormat/>
    <w:rsid w:val="006C0F9D"/>
  </w:style>
  <w:style w:type="character" w:customStyle="1" w:styleId="ft9274">
    <w:name w:val="ft9274"/>
    <w:uiPriority w:val="99"/>
    <w:qFormat/>
    <w:rsid w:val="006C0F9D"/>
  </w:style>
  <w:style w:type="character" w:customStyle="1" w:styleId="ft9282">
    <w:name w:val="ft9282"/>
    <w:uiPriority w:val="99"/>
    <w:qFormat/>
    <w:rsid w:val="006C0F9D"/>
  </w:style>
  <w:style w:type="character" w:customStyle="1" w:styleId="ft9284">
    <w:name w:val="ft9284"/>
    <w:uiPriority w:val="99"/>
    <w:qFormat/>
    <w:rsid w:val="006C0F9D"/>
  </w:style>
  <w:style w:type="character" w:customStyle="1" w:styleId="ft9287">
    <w:name w:val="ft9287"/>
    <w:uiPriority w:val="99"/>
    <w:qFormat/>
    <w:rsid w:val="006C0F9D"/>
  </w:style>
  <w:style w:type="character" w:customStyle="1" w:styleId="ft9293">
    <w:name w:val="ft9293"/>
    <w:uiPriority w:val="99"/>
    <w:qFormat/>
    <w:rsid w:val="006C0F9D"/>
  </w:style>
  <w:style w:type="character" w:customStyle="1" w:styleId="ft9299">
    <w:name w:val="ft9299"/>
    <w:uiPriority w:val="99"/>
    <w:qFormat/>
    <w:rsid w:val="006C0F9D"/>
  </w:style>
  <w:style w:type="character" w:customStyle="1" w:styleId="ft9306">
    <w:name w:val="ft9306"/>
    <w:uiPriority w:val="99"/>
    <w:qFormat/>
    <w:rsid w:val="006C0F9D"/>
  </w:style>
  <w:style w:type="character" w:customStyle="1" w:styleId="ft8849">
    <w:name w:val="ft8849"/>
    <w:uiPriority w:val="99"/>
    <w:qFormat/>
    <w:rsid w:val="006C0F9D"/>
  </w:style>
  <w:style w:type="character" w:customStyle="1" w:styleId="ft9312">
    <w:name w:val="ft9312"/>
    <w:uiPriority w:val="99"/>
    <w:qFormat/>
    <w:rsid w:val="006C0F9D"/>
  </w:style>
  <w:style w:type="character" w:customStyle="1" w:styleId="ft9316">
    <w:name w:val="ft9316"/>
    <w:uiPriority w:val="99"/>
    <w:qFormat/>
    <w:rsid w:val="006C0F9D"/>
  </w:style>
  <w:style w:type="character" w:customStyle="1" w:styleId="ft9324">
    <w:name w:val="ft9324"/>
    <w:uiPriority w:val="99"/>
    <w:qFormat/>
    <w:rsid w:val="006C0F9D"/>
  </w:style>
  <w:style w:type="character" w:customStyle="1" w:styleId="ft9330">
    <w:name w:val="ft9330"/>
    <w:uiPriority w:val="99"/>
    <w:qFormat/>
    <w:rsid w:val="006C0F9D"/>
  </w:style>
  <w:style w:type="character" w:customStyle="1" w:styleId="18100">
    <w:name w:val="Знак Знак1810"/>
    <w:uiPriority w:val="99"/>
    <w:rsid w:val="006C0F9D"/>
    <w:rPr>
      <w:rFonts w:eastAsia="SimSun"/>
      <w:b/>
      <w:caps/>
      <w:sz w:val="24"/>
      <w:lang w:val="ru-RU" w:eastAsia="ru-RU"/>
    </w:rPr>
  </w:style>
  <w:style w:type="paragraph" w:customStyle="1" w:styleId="1fffffb">
    <w:name w:val="1 уровень Знак"/>
    <w:basedOn w:val="a2"/>
    <w:link w:val="1fffffc"/>
    <w:uiPriority w:val="99"/>
    <w:qFormat/>
    <w:rsid w:val="006C0F9D"/>
    <w:pPr>
      <w:keepNext/>
      <w:shd w:val="clear" w:color="auto" w:fill="FFFFFF"/>
      <w:autoSpaceDE w:val="0"/>
      <w:autoSpaceDN w:val="0"/>
      <w:adjustRightInd w:val="0"/>
      <w:snapToGrid/>
      <w:spacing w:before="520" w:after="260" w:line="312" w:lineRule="auto"/>
      <w:jc w:val="center"/>
      <w:outlineLvl w:val="0"/>
    </w:pPr>
    <w:rPr>
      <w:b/>
      <w:color w:val="000000"/>
    </w:rPr>
  </w:style>
  <w:style w:type="character" w:customStyle="1" w:styleId="1fffffc">
    <w:name w:val="1 уровень Знак Знак"/>
    <w:link w:val="1fffffb"/>
    <w:uiPriority w:val="99"/>
    <w:qFormat/>
    <w:locked/>
    <w:rsid w:val="006C0F9D"/>
    <w:rPr>
      <w:rFonts w:ascii="Times New Roman" w:eastAsia="Calibri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character" w:customStyle="1" w:styleId="WW8Num36z0">
    <w:name w:val="WW8Num36z0"/>
    <w:uiPriority w:val="99"/>
    <w:qFormat/>
    <w:rsid w:val="006C0F9D"/>
    <w:rPr>
      <w:rFonts w:ascii="Wingdings" w:hAnsi="Wingdings"/>
    </w:rPr>
  </w:style>
  <w:style w:type="character" w:customStyle="1" w:styleId="WW8Num39z0">
    <w:name w:val="WW8Num39z0"/>
    <w:uiPriority w:val="99"/>
    <w:qFormat/>
    <w:rsid w:val="006C0F9D"/>
    <w:rPr>
      <w:rFonts w:ascii="Wingdings" w:hAnsi="Wingdings"/>
    </w:rPr>
  </w:style>
  <w:style w:type="character" w:customStyle="1" w:styleId="WW8Num42z0">
    <w:name w:val="WW8Num42z0"/>
    <w:uiPriority w:val="99"/>
    <w:qFormat/>
    <w:rsid w:val="006C0F9D"/>
    <w:rPr>
      <w:rFonts w:ascii="Wingdings" w:hAnsi="Wingdings"/>
    </w:rPr>
  </w:style>
  <w:style w:type="character" w:customStyle="1" w:styleId="WW8Num44z0">
    <w:name w:val="WW8Num44z0"/>
    <w:uiPriority w:val="99"/>
    <w:qFormat/>
    <w:rsid w:val="006C0F9D"/>
    <w:rPr>
      <w:rFonts w:ascii="Wingdings" w:hAnsi="Wingdings"/>
    </w:rPr>
  </w:style>
  <w:style w:type="character" w:customStyle="1" w:styleId="WW8Num44z1">
    <w:name w:val="WW8Num44z1"/>
    <w:uiPriority w:val="99"/>
    <w:qFormat/>
    <w:rsid w:val="006C0F9D"/>
    <w:rPr>
      <w:rFonts w:ascii="Courier New" w:hAnsi="Courier New"/>
    </w:rPr>
  </w:style>
  <w:style w:type="character" w:customStyle="1" w:styleId="WW8Num44z3">
    <w:name w:val="WW8Num44z3"/>
    <w:uiPriority w:val="99"/>
    <w:qFormat/>
    <w:rsid w:val="006C0F9D"/>
    <w:rPr>
      <w:rFonts w:ascii="Symbol" w:hAnsi="Symbol"/>
    </w:rPr>
  </w:style>
  <w:style w:type="character" w:customStyle="1" w:styleId="WW8Num47z0">
    <w:name w:val="WW8Num47z0"/>
    <w:uiPriority w:val="99"/>
    <w:qFormat/>
    <w:rsid w:val="006C0F9D"/>
    <w:rPr>
      <w:rFonts w:ascii="Wingdings" w:hAnsi="Wingdings"/>
    </w:rPr>
  </w:style>
  <w:style w:type="character" w:customStyle="1" w:styleId="WW8Num47z1">
    <w:name w:val="WW8Num47z1"/>
    <w:uiPriority w:val="99"/>
    <w:qFormat/>
    <w:rsid w:val="006C0F9D"/>
    <w:rPr>
      <w:rFonts w:ascii="Courier New" w:hAnsi="Courier New"/>
    </w:rPr>
  </w:style>
  <w:style w:type="character" w:customStyle="1" w:styleId="WW8Num47z3">
    <w:name w:val="WW8Num47z3"/>
    <w:uiPriority w:val="99"/>
    <w:qFormat/>
    <w:rsid w:val="006C0F9D"/>
    <w:rPr>
      <w:rFonts w:ascii="Symbol" w:hAnsi="Symbol"/>
    </w:rPr>
  </w:style>
  <w:style w:type="character" w:customStyle="1" w:styleId="WW8Num50z0">
    <w:name w:val="WW8Num50z0"/>
    <w:uiPriority w:val="99"/>
    <w:qFormat/>
    <w:rsid w:val="006C0F9D"/>
    <w:rPr>
      <w:rFonts w:ascii="Wingdings" w:hAnsi="Wingdings"/>
    </w:rPr>
  </w:style>
  <w:style w:type="character" w:customStyle="1" w:styleId="WW8Num51z0">
    <w:name w:val="WW8Num51z0"/>
    <w:uiPriority w:val="99"/>
    <w:qFormat/>
    <w:rsid w:val="006C0F9D"/>
    <w:rPr>
      <w:rFonts w:ascii="Wingdings" w:hAnsi="Wingdings"/>
    </w:rPr>
  </w:style>
  <w:style w:type="character" w:customStyle="1" w:styleId="WW8Num52z0">
    <w:name w:val="WW8Num52z0"/>
    <w:uiPriority w:val="99"/>
    <w:qFormat/>
    <w:rsid w:val="006C0F9D"/>
    <w:rPr>
      <w:rFonts w:ascii="Symbol" w:hAnsi="Symbol"/>
    </w:rPr>
  </w:style>
  <w:style w:type="character" w:customStyle="1" w:styleId="WW8Num53z0">
    <w:name w:val="WW8Num53z0"/>
    <w:uiPriority w:val="99"/>
    <w:qFormat/>
    <w:rsid w:val="006C0F9D"/>
    <w:rPr>
      <w:rFonts w:ascii="Wingdings" w:hAnsi="Wingdings"/>
    </w:rPr>
  </w:style>
  <w:style w:type="character" w:customStyle="1" w:styleId="WW8Num53z1">
    <w:name w:val="WW8Num53z1"/>
    <w:uiPriority w:val="99"/>
    <w:qFormat/>
    <w:rsid w:val="006C0F9D"/>
    <w:rPr>
      <w:rFonts w:ascii="Courier New" w:hAnsi="Courier New"/>
    </w:rPr>
  </w:style>
  <w:style w:type="character" w:customStyle="1" w:styleId="WW8Num53z3">
    <w:name w:val="WW8Num53z3"/>
    <w:uiPriority w:val="99"/>
    <w:qFormat/>
    <w:rsid w:val="006C0F9D"/>
    <w:rPr>
      <w:rFonts w:ascii="Symbol" w:hAnsi="Symbol"/>
    </w:rPr>
  </w:style>
  <w:style w:type="character" w:customStyle="1" w:styleId="WW8Num55z0">
    <w:name w:val="WW8Num55z0"/>
    <w:uiPriority w:val="99"/>
    <w:qFormat/>
    <w:rsid w:val="006C0F9D"/>
    <w:rPr>
      <w:rFonts w:ascii="Symbol" w:hAnsi="Symbol"/>
    </w:rPr>
  </w:style>
  <w:style w:type="character" w:customStyle="1" w:styleId="WW8Num56z0">
    <w:name w:val="WW8Num56z0"/>
    <w:uiPriority w:val="99"/>
    <w:qFormat/>
    <w:rsid w:val="006C0F9D"/>
    <w:rPr>
      <w:rFonts w:ascii="Symbol" w:hAnsi="Symbol"/>
    </w:rPr>
  </w:style>
  <w:style w:type="character" w:customStyle="1" w:styleId="WW8Num59z0">
    <w:name w:val="WW8Num59z0"/>
    <w:uiPriority w:val="99"/>
    <w:qFormat/>
    <w:rsid w:val="006C0F9D"/>
    <w:rPr>
      <w:rFonts w:ascii="Symbol" w:hAnsi="Symbol"/>
    </w:rPr>
  </w:style>
  <w:style w:type="character" w:customStyle="1" w:styleId="WW8Num63z0">
    <w:name w:val="WW8Num63z0"/>
    <w:uiPriority w:val="99"/>
    <w:qFormat/>
    <w:rsid w:val="006C0F9D"/>
    <w:rPr>
      <w:rFonts w:ascii="Symbol" w:hAnsi="Symbol"/>
    </w:rPr>
  </w:style>
  <w:style w:type="character" w:customStyle="1" w:styleId="WW8Num66z0">
    <w:name w:val="WW8Num66z0"/>
    <w:uiPriority w:val="99"/>
    <w:qFormat/>
    <w:rsid w:val="006C0F9D"/>
    <w:rPr>
      <w:rFonts w:ascii="Symbol" w:hAnsi="Symbol"/>
    </w:rPr>
  </w:style>
  <w:style w:type="character" w:customStyle="1" w:styleId="WW8Num69z1">
    <w:name w:val="WW8Num69z1"/>
    <w:uiPriority w:val="99"/>
    <w:qFormat/>
    <w:rsid w:val="006C0F9D"/>
    <w:rPr>
      <w:rFonts w:ascii="Wingdings" w:hAnsi="Wingdings"/>
    </w:rPr>
  </w:style>
  <w:style w:type="character" w:customStyle="1" w:styleId="WW8Num72z0">
    <w:name w:val="WW8Num72z0"/>
    <w:uiPriority w:val="99"/>
    <w:qFormat/>
    <w:rsid w:val="006C0F9D"/>
    <w:rPr>
      <w:rFonts w:ascii="Symbol" w:hAnsi="Symbol"/>
    </w:rPr>
  </w:style>
  <w:style w:type="character" w:customStyle="1" w:styleId="WW8Num72z1">
    <w:name w:val="WW8Num72z1"/>
    <w:uiPriority w:val="99"/>
    <w:qFormat/>
    <w:rsid w:val="006C0F9D"/>
    <w:rPr>
      <w:rFonts w:ascii="Courier New" w:hAnsi="Courier New"/>
    </w:rPr>
  </w:style>
  <w:style w:type="character" w:customStyle="1" w:styleId="WW8Num72z2">
    <w:name w:val="WW8Num72z2"/>
    <w:uiPriority w:val="99"/>
    <w:qFormat/>
    <w:rsid w:val="006C0F9D"/>
    <w:rPr>
      <w:rFonts w:ascii="Wingdings" w:hAnsi="Wingdings"/>
    </w:rPr>
  </w:style>
  <w:style w:type="character" w:customStyle="1" w:styleId="WW8Num74z0">
    <w:name w:val="WW8Num74z0"/>
    <w:uiPriority w:val="99"/>
    <w:qFormat/>
    <w:rsid w:val="006C0F9D"/>
    <w:rPr>
      <w:rFonts w:ascii="Symbol" w:hAnsi="Symbol"/>
    </w:rPr>
  </w:style>
  <w:style w:type="character" w:customStyle="1" w:styleId="WW8Num75z0">
    <w:name w:val="WW8Num75z0"/>
    <w:uiPriority w:val="99"/>
    <w:qFormat/>
    <w:rsid w:val="006C0F9D"/>
    <w:rPr>
      <w:rFonts w:ascii="Wingdings" w:hAnsi="Wingdings"/>
    </w:rPr>
  </w:style>
  <w:style w:type="character" w:customStyle="1" w:styleId="WW8Num75z1">
    <w:name w:val="WW8Num75z1"/>
    <w:uiPriority w:val="99"/>
    <w:qFormat/>
    <w:rsid w:val="006C0F9D"/>
    <w:rPr>
      <w:rFonts w:ascii="Courier New" w:hAnsi="Courier New"/>
    </w:rPr>
  </w:style>
  <w:style w:type="character" w:customStyle="1" w:styleId="WW8Num75z3">
    <w:name w:val="WW8Num75z3"/>
    <w:uiPriority w:val="99"/>
    <w:qFormat/>
    <w:rsid w:val="006C0F9D"/>
    <w:rPr>
      <w:rFonts w:ascii="Symbol" w:hAnsi="Symbol"/>
    </w:rPr>
  </w:style>
  <w:style w:type="character" w:customStyle="1" w:styleId="WW8Num77z0">
    <w:name w:val="WW8Num77z0"/>
    <w:uiPriority w:val="99"/>
    <w:qFormat/>
    <w:rsid w:val="006C0F9D"/>
    <w:rPr>
      <w:rFonts w:ascii="Symbol" w:hAnsi="Symbol"/>
    </w:rPr>
  </w:style>
  <w:style w:type="character" w:customStyle="1" w:styleId="WW8Num78z0">
    <w:name w:val="WW8Num78z0"/>
    <w:uiPriority w:val="99"/>
    <w:qFormat/>
    <w:rsid w:val="006C0F9D"/>
    <w:rPr>
      <w:rFonts w:ascii="Wingdings" w:hAnsi="Wingdings"/>
    </w:rPr>
  </w:style>
  <w:style w:type="character" w:customStyle="1" w:styleId="WW8Num78z1">
    <w:name w:val="WW8Num78z1"/>
    <w:uiPriority w:val="99"/>
    <w:qFormat/>
    <w:rsid w:val="006C0F9D"/>
    <w:rPr>
      <w:rFonts w:ascii="Courier New" w:hAnsi="Courier New"/>
    </w:rPr>
  </w:style>
  <w:style w:type="character" w:customStyle="1" w:styleId="WW8Num78z3">
    <w:name w:val="WW8Num78z3"/>
    <w:uiPriority w:val="99"/>
    <w:qFormat/>
    <w:rsid w:val="006C0F9D"/>
    <w:rPr>
      <w:rFonts w:ascii="Symbol" w:hAnsi="Symbol"/>
    </w:rPr>
  </w:style>
  <w:style w:type="character" w:customStyle="1" w:styleId="WW8Num79z0">
    <w:name w:val="WW8Num79z0"/>
    <w:uiPriority w:val="99"/>
    <w:qFormat/>
    <w:rsid w:val="006C0F9D"/>
    <w:rPr>
      <w:rFonts w:ascii="Symbol" w:hAnsi="Symbol"/>
    </w:rPr>
  </w:style>
  <w:style w:type="character" w:customStyle="1" w:styleId="WW8Num86z0">
    <w:name w:val="WW8Num86z0"/>
    <w:uiPriority w:val="99"/>
    <w:qFormat/>
    <w:rsid w:val="006C0F9D"/>
    <w:rPr>
      <w:rFonts w:ascii="Wingdings" w:hAnsi="Wingdings"/>
    </w:rPr>
  </w:style>
  <w:style w:type="character" w:customStyle="1" w:styleId="WW8Num86z1">
    <w:name w:val="WW8Num86z1"/>
    <w:uiPriority w:val="99"/>
    <w:qFormat/>
    <w:rsid w:val="006C0F9D"/>
    <w:rPr>
      <w:rFonts w:ascii="Courier New" w:hAnsi="Courier New"/>
    </w:rPr>
  </w:style>
  <w:style w:type="character" w:customStyle="1" w:styleId="WW8Num86z3">
    <w:name w:val="WW8Num86z3"/>
    <w:uiPriority w:val="99"/>
    <w:qFormat/>
    <w:rsid w:val="006C0F9D"/>
    <w:rPr>
      <w:rFonts w:ascii="Symbol" w:hAnsi="Symbol"/>
    </w:rPr>
  </w:style>
  <w:style w:type="character" w:customStyle="1" w:styleId="WW8Num87z0">
    <w:name w:val="WW8Num87z0"/>
    <w:uiPriority w:val="99"/>
    <w:qFormat/>
    <w:rsid w:val="006C0F9D"/>
    <w:rPr>
      <w:rFonts w:ascii="Symbol" w:hAnsi="Symbol"/>
    </w:rPr>
  </w:style>
  <w:style w:type="character" w:customStyle="1" w:styleId="WW8Num89z0">
    <w:name w:val="WW8Num89z0"/>
    <w:uiPriority w:val="99"/>
    <w:qFormat/>
    <w:rsid w:val="006C0F9D"/>
    <w:rPr>
      <w:rFonts w:ascii="Symbol" w:hAnsi="Symbol"/>
    </w:rPr>
  </w:style>
  <w:style w:type="character" w:customStyle="1" w:styleId="WW8Num90z0">
    <w:name w:val="WW8Num90z0"/>
    <w:uiPriority w:val="99"/>
    <w:qFormat/>
    <w:rsid w:val="006C0F9D"/>
    <w:rPr>
      <w:rFonts w:ascii="Symbol" w:hAnsi="Symbol"/>
    </w:rPr>
  </w:style>
  <w:style w:type="character" w:customStyle="1" w:styleId="WW8Num92z0">
    <w:name w:val="WW8Num92z0"/>
    <w:uiPriority w:val="99"/>
    <w:qFormat/>
    <w:rsid w:val="006C0F9D"/>
    <w:rPr>
      <w:rFonts w:ascii="Symbol" w:hAnsi="Symbol"/>
    </w:rPr>
  </w:style>
  <w:style w:type="character" w:customStyle="1" w:styleId="WW8Num93z0">
    <w:name w:val="WW8Num93z0"/>
    <w:uiPriority w:val="99"/>
    <w:qFormat/>
    <w:rsid w:val="006C0F9D"/>
    <w:rPr>
      <w:rFonts w:ascii="Wingdings" w:hAnsi="Wingdings"/>
    </w:rPr>
  </w:style>
  <w:style w:type="character" w:customStyle="1" w:styleId="WW8Num93z1">
    <w:name w:val="WW8Num93z1"/>
    <w:uiPriority w:val="99"/>
    <w:qFormat/>
    <w:rsid w:val="006C0F9D"/>
    <w:rPr>
      <w:rFonts w:ascii="Courier New" w:hAnsi="Courier New"/>
    </w:rPr>
  </w:style>
  <w:style w:type="character" w:customStyle="1" w:styleId="WW8Num93z3">
    <w:name w:val="WW8Num93z3"/>
    <w:uiPriority w:val="99"/>
    <w:qFormat/>
    <w:rsid w:val="006C0F9D"/>
    <w:rPr>
      <w:rFonts w:ascii="Symbol" w:hAnsi="Symbol"/>
    </w:rPr>
  </w:style>
  <w:style w:type="character" w:customStyle="1" w:styleId="WW8Num94z0">
    <w:name w:val="WW8Num94z0"/>
    <w:uiPriority w:val="99"/>
    <w:qFormat/>
    <w:rsid w:val="006C0F9D"/>
    <w:rPr>
      <w:rFonts w:ascii="Symbol" w:hAnsi="Symbol"/>
    </w:rPr>
  </w:style>
  <w:style w:type="character" w:customStyle="1" w:styleId="WW8Num97z0">
    <w:name w:val="WW8Num97z0"/>
    <w:uiPriority w:val="99"/>
    <w:qFormat/>
    <w:rsid w:val="006C0F9D"/>
    <w:rPr>
      <w:rFonts w:ascii="Symbol" w:hAnsi="Symbol"/>
    </w:rPr>
  </w:style>
  <w:style w:type="character" w:customStyle="1" w:styleId="WW8Num99z0">
    <w:name w:val="WW8Num99z0"/>
    <w:uiPriority w:val="99"/>
    <w:qFormat/>
    <w:rsid w:val="006C0F9D"/>
    <w:rPr>
      <w:rFonts w:ascii="Symbol" w:hAnsi="Symbol"/>
    </w:rPr>
  </w:style>
  <w:style w:type="character" w:customStyle="1" w:styleId="WW8Num101z0">
    <w:name w:val="WW8Num101z0"/>
    <w:uiPriority w:val="99"/>
    <w:qFormat/>
    <w:rsid w:val="006C0F9D"/>
    <w:rPr>
      <w:rFonts w:ascii="Symbol" w:hAnsi="Symbol"/>
    </w:rPr>
  </w:style>
  <w:style w:type="character" w:customStyle="1" w:styleId="WW8Num104z0">
    <w:name w:val="WW8Num104z0"/>
    <w:uiPriority w:val="99"/>
    <w:qFormat/>
    <w:rsid w:val="006C0F9D"/>
    <w:rPr>
      <w:rFonts w:ascii="Symbol" w:hAnsi="Symbol"/>
    </w:rPr>
  </w:style>
  <w:style w:type="character" w:customStyle="1" w:styleId="WW8Num107z0">
    <w:name w:val="WW8Num107z0"/>
    <w:uiPriority w:val="99"/>
    <w:qFormat/>
    <w:rsid w:val="006C0F9D"/>
    <w:rPr>
      <w:rFonts w:ascii="Symbol" w:hAnsi="Symbol"/>
    </w:rPr>
  </w:style>
  <w:style w:type="character" w:customStyle="1" w:styleId="WW8Num109z0">
    <w:name w:val="WW8Num109z0"/>
    <w:uiPriority w:val="99"/>
    <w:qFormat/>
    <w:rsid w:val="006C0F9D"/>
    <w:rPr>
      <w:rFonts w:ascii="Symbol" w:hAnsi="Symbol"/>
    </w:rPr>
  </w:style>
  <w:style w:type="character" w:customStyle="1" w:styleId="WW8Num112z1">
    <w:name w:val="WW8Num112z1"/>
    <w:uiPriority w:val="99"/>
    <w:qFormat/>
    <w:rsid w:val="006C0F9D"/>
    <w:rPr>
      <w:color w:val="000000"/>
    </w:rPr>
  </w:style>
  <w:style w:type="character" w:customStyle="1" w:styleId="WW8Num114z0">
    <w:name w:val="WW8Num114z0"/>
    <w:uiPriority w:val="99"/>
    <w:qFormat/>
    <w:rsid w:val="006C0F9D"/>
    <w:rPr>
      <w:rFonts w:ascii="Symbol" w:hAnsi="Symbol"/>
    </w:rPr>
  </w:style>
  <w:style w:type="character" w:customStyle="1" w:styleId="WW8Num117z0">
    <w:name w:val="WW8Num117z0"/>
    <w:uiPriority w:val="99"/>
    <w:qFormat/>
    <w:rsid w:val="006C0F9D"/>
    <w:rPr>
      <w:rFonts w:ascii="Symbol" w:hAnsi="Symbol"/>
    </w:rPr>
  </w:style>
  <w:style w:type="character" w:customStyle="1" w:styleId="WW8Num118z0">
    <w:name w:val="WW8Num118z0"/>
    <w:uiPriority w:val="99"/>
    <w:qFormat/>
    <w:rsid w:val="006C0F9D"/>
    <w:rPr>
      <w:rFonts w:ascii="Wingdings" w:hAnsi="Wingdings"/>
    </w:rPr>
  </w:style>
  <w:style w:type="character" w:customStyle="1" w:styleId="WW8Num118z1">
    <w:name w:val="WW8Num118z1"/>
    <w:uiPriority w:val="99"/>
    <w:qFormat/>
    <w:rsid w:val="006C0F9D"/>
    <w:rPr>
      <w:rFonts w:ascii="Courier New" w:hAnsi="Courier New"/>
    </w:rPr>
  </w:style>
  <w:style w:type="character" w:customStyle="1" w:styleId="WW8Num118z3">
    <w:name w:val="WW8Num118z3"/>
    <w:uiPriority w:val="99"/>
    <w:qFormat/>
    <w:rsid w:val="006C0F9D"/>
    <w:rPr>
      <w:rFonts w:ascii="Symbol" w:hAnsi="Symbol"/>
    </w:rPr>
  </w:style>
  <w:style w:type="character" w:customStyle="1" w:styleId="WW8Num120z0">
    <w:name w:val="WW8Num120z0"/>
    <w:uiPriority w:val="99"/>
    <w:qFormat/>
    <w:rsid w:val="006C0F9D"/>
    <w:rPr>
      <w:rFonts w:ascii="Symbol" w:hAnsi="Symbol"/>
    </w:rPr>
  </w:style>
  <w:style w:type="character" w:customStyle="1" w:styleId="WW8Num121z0">
    <w:name w:val="WW8Num121z0"/>
    <w:uiPriority w:val="99"/>
    <w:qFormat/>
    <w:rsid w:val="006C0F9D"/>
    <w:rPr>
      <w:rFonts w:ascii="Symbol" w:hAnsi="Symbol"/>
    </w:rPr>
  </w:style>
  <w:style w:type="character" w:customStyle="1" w:styleId="WW8Num124z0">
    <w:name w:val="WW8Num124z0"/>
    <w:uiPriority w:val="99"/>
    <w:qFormat/>
    <w:rsid w:val="006C0F9D"/>
    <w:rPr>
      <w:rFonts w:ascii="Symbol" w:hAnsi="Symbol"/>
    </w:rPr>
  </w:style>
  <w:style w:type="character" w:customStyle="1" w:styleId="WW8Num125z0">
    <w:name w:val="WW8Num125z0"/>
    <w:uiPriority w:val="99"/>
    <w:qFormat/>
    <w:rsid w:val="006C0F9D"/>
    <w:rPr>
      <w:rFonts w:ascii="Wingdings" w:hAnsi="Wingdings"/>
    </w:rPr>
  </w:style>
  <w:style w:type="character" w:customStyle="1" w:styleId="WW8Num125z1">
    <w:name w:val="WW8Num125z1"/>
    <w:uiPriority w:val="99"/>
    <w:qFormat/>
    <w:rsid w:val="006C0F9D"/>
    <w:rPr>
      <w:rFonts w:ascii="Courier New" w:hAnsi="Courier New"/>
    </w:rPr>
  </w:style>
  <w:style w:type="character" w:customStyle="1" w:styleId="WW8Num125z3">
    <w:name w:val="WW8Num125z3"/>
    <w:uiPriority w:val="99"/>
    <w:qFormat/>
    <w:rsid w:val="006C0F9D"/>
    <w:rPr>
      <w:rFonts w:ascii="Symbol" w:hAnsi="Symbol"/>
    </w:rPr>
  </w:style>
  <w:style w:type="character" w:customStyle="1" w:styleId="WW8Num126z0">
    <w:name w:val="WW8Num126z0"/>
    <w:uiPriority w:val="99"/>
    <w:qFormat/>
    <w:rsid w:val="006C0F9D"/>
    <w:rPr>
      <w:rFonts w:ascii="Symbol" w:hAnsi="Symbol"/>
    </w:rPr>
  </w:style>
  <w:style w:type="character" w:customStyle="1" w:styleId="WW8Num127z0">
    <w:name w:val="WW8Num127z0"/>
    <w:uiPriority w:val="99"/>
    <w:qFormat/>
    <w:rsid w:val="006C0F9D"/>
    <w:rPr>
      <w:rFonts w:ascii="Symbol" w:hAnsi="Symbol"/>
    </w:rPr>
  </w:style>
  <w:style w:type="character" w:customStyle="1" w:styleId="WW8Num130z0">
    <w:name w:val="WW8Num130z0"/>
    <w:uiPriority w:val="99"/>
    <w:qFormat/>
    <w:rsid w:val="006C0F9D"/>
    <w:rPr>
      <w:rFonts w:ascii="Symbol" w:hAnsi="Symbol"/>
    </w:rPr>
  </w:style>
  <w:style w:type="character" w:customStyle="1" w:styleId="WW8Num131z0">
    <w:name w:val="WW8Num131z0"/>
    <w:uiPriority w:val="99"/>
    <w:qFormat/>
    <w:rsid w:val="006C0F9D"/>
    <w:rPr>
      <w:rFonts w:ascii="Symbol" w:hAnsi="Symbol"/>
    </w:rPr>
  </w:style>
  <w:style w:type="character" w:customStyle="1" w:styleId="WW8Num132z0">
    <w:name w:val="WW8Num132z0"/>
    <w:uiPriority w:val="99"/>
    <w:qFormat/>
    <w:rsid w:val="006C0F9D"/>
    <w:rPr>
      <w:rFonts w:ascii="Symbol" w:hAnsi="Symbol"/>
    </w:rPr>
  </w:style>
  <w:style w:type="character" w:customStyle="1" w:styleId="WW8Num134z0">
    <w:name w:val="WW8Num134z0"/>
    <w:uiPriority w:val="99"/>
    <w:qFormat/>
    <w:rsid w:val="006C0F9D"/>
    <w:rPr>
      <w:rFonts w:ascii="Wingdings" w:hAnsi="Wingdings"/>
    </w:rPr>
  </w:style>
  <w:style w:type="character" w:customStyle="1" w:styleId="WW8Num136z0">
    <w:name w:val="WW8Num136z0"/>
    <w:uiPriority w:val="99"/>
    <w:qFormat/>
    <w:rsid w:val="006C0F9D"/>
    <w:rPr>
      <w:rFonts w:ascii="Symbol" w:hAnsi="Symbol"/>
    </w:rPr>
  </w:style>
  <w:style w:type="character" w:customStyle="1" w:styleId="WW8Num139z0">
    <w:name w:val="WW8Num139z0"/>
    <w:uiPriority w:val="99"/>
    <w:qFormat/>
    <w:rsid w:val="006C0F9D"/>
    <w:rPr>
      <w:rFonts w:ascii="Symbol" w:hAnsi="Symbol"/>
    </w:rPr>
  </w:style>
  <w:style w:type="character" w:customStyle="1" w:styleId="WW8Num143z0">
    <w:name w:val="WW8Num143z0"/>
    <w:uiPriority w:val="99"/>
    <w:qFormat/>
    <w:rsid w:val="006C0F9D"/>
    <w:rPr>
      <w:rFonts w:ascii="Symbol" w:hAnsi="Symbol"/>
    </w:rPr>
  </w:style>
  <w:style w:type="character" w:customStyle="1" w:styleId="WW8Num144z0">
    <w:name w:val="WW8Num144z0"/>
    <w:uiPriority w:val="99"/>
    <w:qFormat/>
    <w:rsid w:val="006C0F9D"/>
    <w:rPr>
      <w:rFonts w:ascii="Symbol" w:hAnsi="Symbol"/>
    </w:rPr>
  </w:style>
  <w:style w:type="character" w:customStyle="1" w:styleId="WW8Num145z0">
    <w:name w:val="WW8Num145z0"/>
    <w:uiPriority w:val="99"/>
    <w:qFormat/>
    <w:rsid w:val="006C0F9D"/>
    <w:rPr>
      <w:rFonts w:ascii="Symbol" w:hAnsi="Symbol"/>
    </w:rPr>
  </w:style>
  <w:style w:type="character" w:customStyle="1" w:styleId="WW8Num146z0">
    <w:name w:val="WW8Num146z0"/>
    <w:uiPriority w:val="99"/>
    <w:qFormat/>
    <w:rsid w:val="006C0F9D"/>
    <w:rPr>
      <w:rFonts w:ascii="Symbol" w:hAnsi="Symbol"/>
    </w:rPr>
  </w:style>
  <w:style w:type="character" w:customStyle="1" w:styleId="WW8Num147z0">
    <w:name w:val="WW8Num147z0"/>
    <w:uiPriority w:val="99"/>
    <w:qFormat/>
    <w:rsid w:val="006C0F9D"/>
    <w:rPr>
      <w:rFonts w:ascii="Wingdings" w:hAnsi="Wingdings"/>
    </w:rPr>
  </w:style>
  <w:style w:type="character" w:customStyle="1" w:styleId="WW8Num147z1">
    <w:name w:val="WW8Num147z1"/>
    <w:uiPriority w:val="99"/>
    <w:qFormat/>
    <w:rsid w:val="006C0F9D"/>
    <w:rPr>
      <w:rFonts w:ascii="Courier New" w:hAnsi="Courier New"/>
    </w:rPr>
  </w:style>
  <w:style w:type="character" w:customStyle="1" w:styleId="WW8Num147z3">
    <w:name w:val="WW8Num147z3"/>
    <w:uiPriority w:val="99"/>
    <w:qFormat/>
    <w:rsid w:val="006C0F9D"/>
    <w:rPr>
      <w:rFonts w:ascii="Symbol" w:hAnsi="Symbol"/>
    </w:rPr>
  </w:style>
  <w:style w:type="character" w:customStyle="1" w:styleId="WW8Num150z0">
    <w:name w:val="WW8Num150z0"/>
    <w:uiPriority w:val="99"/>
    <w:qFormat/>
    <w:rsid w:val="006C0F9D"/>
    <w:rPr>
      <w:rFonts w:ascii="Symbol" w:hAnsi="Symbol"/>
    </w:rPr>
  </w:style>
  <w:style w:type="character" w:customStyle="1" w:styleId="WW8Num157z0">
    <w:name w:val="WW8Num157z0"/>
    <w:uiPriority w:val="99"/>
    <w:qFormat/>
    <w:rsid w:val="006C0F9D"/>
    <w:rPr>
      <w:rFonts w:ascii="Symbol" w:hAnsi="Symbol"/>
    </w:rPr>
  </w:style>
  <w:style w:type="character" w:customStyle="1" w:styleId="WW8Num159z0">
    <w:name w:val="WW8Num159z0"/>
    <w:uiPriority w:val="99"/>
    <w:qFormat/>
    <w:rsid w:val="006C0F9D"/>
    <w:rPr>
      <w:rFonts w:ascii="Symbol" w:hAnsi="Symbol"/>
    </w:rPr>
  </w:style>
  <w:style w:type="character" w:customStyle="1" w:styleId="WW8Num160z0">
    <w:name w:val="WW8Num160z0"/>
    <w:uiPriority w:val="99"/>
    <w:qFormat/>
    <w:rsid w:val="006C0F9D"/>
    <w:rPr>
      <w:rFonts w:ascii="Symbol" w:hAnsi="Symbol"/>
    </w:rPr>
  </w:style>
  <w:style w:type="character" w:customStyle="1" w:styleId="WW8Num162z0">
    <w:name w:val="WW8Num162z0"/>
    <w:uiPriority w:val="99"/>
    <w:qFormat/>
    <w:rsid w:val="006C0F9D"/>
    <w:rPr>
      <w:rFonts w:ascii="Symbol" w:hAnsi="Symbol"/>
    </w:rPr>
  </w:style>
  <w:style w:type="character" w:customStyle="1" w:styleId="WW8Num163z0">
    <w:name w:val="WW8Num163z0"/>
    <w:uiPriority w:val="99"/>
    <w:qFormat/>
    <w:rsid w:val="006C0F9D"/>
    <w:rPr>
      <w:rFonts w:ascii="Symbol" w:hAnsi="Symbol"/>
    </w:rPr>
  </w:style>
  <w:style w:type="character" w:customStyle="1" w:styleId="WW8Num164z0">
    <w:name w:val="WW8Num164z0"/>
    <w:uiPriority w:val="99"/>
    <w:qFormat/>
    <w:rsid w:val="006C0F9D"/>
    <w:rPr>
      <w:rFonts w:ascii="Wingdings" w:hAnsi="Wingdings"/>
    </w:rPr>
  </w:style>
  <w:style w:type="character" w:customStyle="1" w:styleId="WW8Num164z1">
    <w:name w:val="WW8Num164z1"/>
    <w:uiPriority w:val="99"/>
    <w:qFormat/>
    <w:rsid w:val="006C0F9D"/>
    <w:rPr>
      <w:rFonts w:ascii="Courier New" w:hAnsi="Courier New"/>
    </w:rPr>
  </w:style>
  <w:style w:type="character" w:customStyle="1" w:styleId="WW8Num164z3">
    <w:name w:val="WW8Num164z3"/>
    <w:uiPriority w:val="99"/>
    <w:qFormat/>
    <w:rsid w:val="006C0F9D"/>
    <w:rPr>
      <w:rFonts w:ascii="Symbol" w:hAnsi="Symbol"/>
    </w:rPr>
  </w:style>
  <w:style w:type="character" w:customStyle="1" w:styleId="WW8Num168z0">
    <w:name w:val="WW8Num168z0"/>
    <w:uiPriority w:val="99"/>
    <w:qFormat/>
    <w:rsid w:val="006C0F9D"/>
    <w:rPr>
      <w:rFonts w:ascii="Symbol" w:hAnsi="Symbol"/>
    </w:rPr>
  </w:style>
  <w:style w:type="character" w:customStyle="1" w:styleId="WW8Num169z0">
    <w:name w:val="WW8Num169z0"/>
    <w:uiPriority w:val="99"/>
    <w:qFormat/>
    <w:rsid w:val="006C0F9D"/>
    <w:rPr>
      <w:rFonts w:ascii="Symbol" w:hAnsi="Symbol"/>
    </w:rPr>
  </w:style>
  <w:style w:type="character" w:customStyle="1" w:styleId="WW8Num170z0">
    <w:name w:val="WW8Num170z0"/>
    <w:uiPriority w:val="99"/>
    <w:qFormat/>
    <w:rsid w:val="006C0F9D"/>
    <w:rPr>
      <w:rFonts w:ascii="Symbol" w:hAnsi="Symbol"/>
    </w:rPr>
  </w:style>
  <w:style w:type="character" w:customStyle="1" w:styleId="WW8Num174z0">
    <w:name w:val="WW8Num174z0"/>
    <w:uiPriority w:val="99"/>
    <w:qFormat/>
    <w:rsid w:val="006C0F9D"/>
    <w:rPr>
      <w:rFonts w:ascii="Symbol" w:hAnsi="Symbol"/>
    </w:rPr>
  </w:style>
  <w:style w:type="character" w:customStyle="1" w:styleId="WW8Num177z0">
    <w:name w:val="WW8Num177z0"/>
    <w:uiPriority w:val="99"/>
    <w:qFormat/>
    <w:rsid w:val="006C0F9D"/>
    <w:rPr>
      <w:rFonts w:ascii="Symbol" w:hAnsi="Symbol"/>
    </w:rPr>
  </w:style>
  <w:style w:type="character" w:customStyle="1" w:styleId="WW8Num178z0">
    <w:name w:val="WW8Num178z0"/>
    <w:uiPriority w:val="99"/>
    <w:qFormat/>
    <w:rsid w:val="006C0F9D"/>
    <w:rPr>
      <w:rFonts w:ascii="Symbol" w:hAnsi="Symbol"/>
    </w:rPr>
  </w:style>
  <w:style w:type="character" w:customStyle="1" w:styleId="WW8Num182z0">
    <w:name w:val="WW8Num182z0"/>
    <w:uiPriority w:val="99"/>
    <w:qFormat/>
    <w:rsid w:val="006C0F9D"/>
    <w:rPr>
      <w:rFonts w:ascii="Symbol" w:hAnsi="Symbol"/>
    </w:rPr>
  </w:style>
  <w:style w:type="character" w:customStyle="1" w:styleId="WW8Num37z0">
    <w:name w:val="WW8Num37z0"/>
    <w:uiPriority w:val="99"/>
    <w:qFormat/>
    <w:rsid w:val="006C0F9D"/>
    <w:rPr>
      <w:rFonts w:ascii="Wingdings" w:hAnsi="Wingdings"/>
    </w:rPr>
  </w:style>
  <w:style w:type="character" w:customStyle="1" w:styleId="WW8Num38z0">
    <w:name w:val="WW8Num38z0"/>
    <w:uiPriority w:val="99"/>
    <w:qFormat/>
    <w:rsid w:val="006C0F9D"/>
    <w:rPr>
      <w:rFonts w:ascii="Wingdings" w:hAnsi="Wingdings"/>
    </w:rPr>
  </w:style>
  <w:style w:type="character" w:customStyle="1" w:styleId="WW8Num40z0">
    <w:name w:val="WW8Num40z0"/>
    <w:uiPriority w:val="99"/>
    <w:qFormat/>
    <w:rsid w:val="006C0F9D"/>
    <w:rPr>
      <w:rFonts w:ascii="Wingdings" w:hAnsi="Wingdings"/>
    </w:rPr>
  </w:style>
  <w:style w:type="character" w:customStyle="1" w:styleId="WW8Num41z0">
    <w:name w:val="WW8Num41z0"/>
    <w:uiPriority w:val="99"/>
    <w:qFormat/>
    <w:rsid w:val="006C0F9D"/>
    <w:rPr>
      <w:rFonts w:ascii="Wingdings" w:hAnsi="Wingdings"/>
    </w:rPr>
  </w:style>
  <w:style w:type="character" w:customStyle="1" w:styleId="WW8Num43z0">
    <w:name w:val="WW8Num43z0"/>
    <w:uiPriority w:val="99"/>
    <w:qFormat/>
    <w:rsid w:val="006C0F9D"/>
    <w:rPr>
      <w:rFonts w:ascii="Wingdings" w:hAnsi="Wingdings"/>
    </w:rPr>
  </w:style>
  <w:style w:type="character" w:customStyle="1" w:styleId="WW8Num20z1">
    <w:name w:val="WW8Num20z1"/>
    <w:uiPriority w:val="99"/>
    <w:qFormat/>
    <w:rsid w:val="006C0F9D"/>
    <w:rPr>
      <w:rFonts w:ascii="Courier New" w:hAnsi="Courier New"/>
    </w:rPr>
  </w:style>
  <w:style w:type="character" w:customStyle="1" w:styleId="WW8Num20z3">
    <w:name w:val="WW8Num20z3"/>
    <w:uiPriority w:val="99"/>
    <w:qFormat/>
    <w:rsid w:val="006C0F9D"/>
    <w:rPr>
      <w:rFonts w:ascii="Symbol" w:hAnsi="Symbol"/>
    </w:rPr>
  </w:style>
  <w:style w:type="character" w:customStyle="1" w:styleId="WW8Num26z3">
    <w:name w:val="WW8Num26z3"/>
    <w:uiPriority w:val="99"/>
    <w:qFormat/>
    <w:rsid w:val="006C0F9D"/>
    <w:rPr>
      <w:rFonts w:ascii="Symbol" w:hAnsi="Symbol"/>
    </w:rPr>
  </w:style>
  <w:style w:type="character" w:customStyle="1" w:styleId="WW8Num33z0">
    <w:name w:val="WW8Num33z0"/>
    <w:uiPriority w:val="99"/>
    <w:qFormat/>
    <w:rsid w:val="006C0F9D"/>
    <w:rPr>
      <w:rFonts w:ascii="Wingdings" w:hAnsi="Wingdings"/>
    </w:rPr>
  </w:style>
  <w:style w:type="character" w:customStyle="1" w:styleId="WW8Num33z3">
    <w:name w:val="WW8Num33z3"/>
    <w:uiPriority w:val="99"/>
    <w:qFormat/>
    <w:rsid w:val="006C0F9D"/>
    <w:rPr>
      <w:rFonts w:ascii="Symbol" w:hAnsi="Symbol"/>
    </w:rPr>
  </w:style>
  <w:style w:type="character" w:customStyle="1" w:styleId="WW8Num33z4">
    <w:name w:val="WW8Num33z4"/>
    <w:uiPriority w:val="99"/>
    <w:qFormat/>
    <w:rsid w:val="006C0F9D"/>
    <w:rPr>
      <w:rFonts w:ascii="Courier New" w:hAnsi="Courier New"/>
    </w:rPr>
  </w:style>
  <w:style w:type="character" w:customStyle="1" w:styleId="WW8Num34z0">
    <w:name w:val="WW8Num34z0"/>
    <w:uiPriority w:val="99"/>
    <w:qFormat/>
    <w:rsid w:val="006C0F9D"/>
    <w:rPr>
      <w:rFonts w:ascii="Wingdings" w:hAnsi="Wingdings"/>
    </w:rPr>
  </w:style>
  <w:style w:type="character" w:customStyle="1" w:styleId="WW8Num34z1">
    <w:name w:val="WW8Num34z1"/>
    <w:uiPriority w:val="99"/>
    <w:qFormat/>
    <w:rsid w:val="006C0F9D"/>
    <w:rPr>
      <w:rFonts w:ascii="Courier New" w:hAnsi="Courier New"/>
    </w:rPr>
  </w:style>
  <w:style w:type="character" w:customStyle="1" w:styleId="WW8Num34z3">
    <w:name w:val="WW8Num34z3"/>
    <w:uiPriority w:val="99"/>
    <w:qFormat/>
    <w:rsid w:val="006C0F9D"/>
    <w:rPr>
      <w:rFonts w:ascii="Symbol" w:hAnsi="Symbol"/>
    </w:rPr>
  </w:style>
  <w:style w:type="character" w:customStyle="1" w:styleId="WW8Num35z0">
    <w:name w:val="WW8Num35z0"/>
    <w:uiPriority w:val="99"/>
    <w:qFormat/>
    <w:rsid w:val="006C0F9D"/>
    <w:rPr>
      <w:rFonts w:ascii="Wingdings" w:hAnsi="Wingdings"/>
    </w:rPr>
  </w:style>
  <w:style w:type="character" w:customStyle="1" w:styleId="WW8Num35z1">
    <w:name w:val="WW8Num35z1"/>
    <w:uiPriority w:val="99"/>
    <w:qFormat/>
    <w:rsid w:val="006C0F9D"/>
    <w:rPr>
      <w:rFonts w:ascii="Courier New" w:hAnsi="Courier New"/>
    </w:rPr>
  </w:style>
  <w:style w:type="character" w:customStyle="1" w:styleId="WW8Num35z3">
    <w:name w:val="WW8Num35z3"/>
    <w:uiPriority w:val="99"/>
    <w:qFormat/>
    <w:rsid w:val="006C0F9D"/>
    <w:rPr>
      <w:rFonts w:ascii="Symbol" w:hAnsi="Symbol"/>
    </w:rPr>
  </w:style>
  <w:style w:type="character" w:customStyle="1" w:styleId="WW8Num36z1">
    <w:name w:val="WW8Num36z1"/>
    <w:uiPriority w:val="99"/>
    <w:qFormat/>
    <w:rsid w:val="006C0F9D"/>
    <w:rPr>
      <w:rFonts w:ascii="Courier New" w:hAnsi="Courier New"/>
    </w:rPr>
  </w:style>
  <w:style w:type="character" w:customStyle="1" w:styleId="WW8Num36z3">
    <w:name w:val="WW8Num36z3"/>
    <w:uiPriority w:val="99"/>
    <w:qFormat/>
    <w:rsid w:val="006C0F9D"/>
    <w:rPr>
      <w:rFonts w:ascii="Symbol" w:hAnsi="Symbol"/>
    </w:rPr>
  </w:style>
  <w:style w:type="character" w:customStyle="1" w:styleId="WW8Num37z1">
    <w:name w:val="WW8Num37z1"/>
    <w:uiPriority w:val="99"/>
    <w:qFormat/>
    <w:rsid w:val="006C0F9D"/>
    <w:rPr>
      <w:rFonts w:ascii="Courier New" w:hAnsi="Courier New"/>
    </w:rPr>
  </w:style>
  <w:style w:type="character" w:customStyle="1" w:styleId="WW8Num37z3">
    <w:name w:val="WW8Num37z3"/>
    <w:uiPriority w:val="99"/>
    <w:qFormat/>
    <w:rsid w:val="006C0F9D"/>
    <w:rPr>
      <w:rFonts w:ascii="Symbol" w:hAnsi="Symbol"/>
    </w:rPr>
  </w:style>
  <w:style w:type="character" w:customStyle="1" w:styleId="WW8Num39z1">
    <w:name w:val="WW8Num39z1"/>
    <w:uiPriority w:val="99"/>
    <w:qFormat/>
    <w:rsid w:val="006C0F9D"/>
    <w:rPr>
      <w:rFonts w:ascii="Times New Roman" w:hAnsi="Times New Roman"/>
    </w:rPr>
  </w:style>
  <w:style w:type="character" w:customStyle="1" w:styleId="WW8Num39z3">
    <w:name w:val="WW8Num39z3"/>
    <w:uiPriority w:val="99"/>
    <w:qFormat/>
    <w:rsid w:val="006C0F9D"/>
    <w:rPr>
      <w:rFonts w:ascii="Symbol" w:hAnsi="Symbol"/>
    </w:rPr>
  </w:style>
  <w:style w:type="character" w:customStyle="1" w:styleId="WW8Num39z4">
    <w:name w:val="WW8Num39z4"/>
    <w:uiPriority w:val="99"/>
    <w:qFormat/>
    <w:rsid w:val="006C0F9D"/>
    <w:rPr>
      <w:rFonts w:ascii="Courier New" w:hAnsi="Courier New"/>
    </w:rPr>
  </w:style>
  <w:style w:type="character" w:customStyle="1" w:styleId="WW8Num42z1">
    <w:name w:val="WW8Num42z1"/>
    <w:uiPriority w:val="99"/>
    <w:qFormat/>
    <w:rsid w:val="006C0F9D"/>
    <w:rPr>
      <w:rFonts w:ascii="Courier New" w:hAnsi="Courier New"/>
    </w:rPr>
  </w:style>
  <w:style w:type="character" w:customStyle="1" w:styleId="WW8Num42z3">
    <w:name w:val="WW8Num42z3"/>
    <w:uiPriority w:val="99"/>
    <w:qFormat/>
    <w:rsid w:val="006C0F9D"/>
    <w:rPr>
      <w:rFonts w:ascii="Symbol" w:hAnsi="Symbol"/>
    </w:rPr>
  </w:style>
  <w:style w:type="character" w:customStyle="1" w:styleId="WW8Num45z0">
    <w:name w:val="WW8Num45z0"/>
    <w:uiPriority w:val="99"/>
    <w:qFormat/>
    <w:rsid w:val="006C0F9D"/>
    <w:rPr>
      <w:rFonts w:ascii="Wingdings" w:hAnsi="Wingdings"/>
    </w:rPr>
  </w:style>
  <w:style w:type="character" w:customStyle="1" w:styleId="WW8Num45z1">
    <w:name w:val="WW8Num45z1"/>
    <w:uiPriority w:val="99"/>
    <w:qFormat/>
    <w:rsid w:val="006C0F9D"/>
    <w:rPr>
      <w:rFonts w:ascii="Courier New" w:hAnsi="Courier New"/>
    </w:rPr>
  </w:style>
  <w:style w:type="character" w:customStyle="1" w:styleId="WW8Num45z3">
    <w:name w:val="WW8Num45z3"/>
    <w:uiPriority w:val="99"/>
    <w:qFormat/>
    <w:rsid w:val="006C0F9D"/>
    <w:rPr>
      <w:rFonts w:ascii="Symbol" w:hAnsi="Symbol"/>
    </w:rPr>
  </w:style>
  <w:style w:type="character" w:customStyle="1" w:styleId="WW8Num46z0">
    <w:name w:val="WW8Num46z0"/>
    <w:uiPriority w:val="99"/>
    <w:qFormat/>
    <w:rsid w:val="006C0F9D"/>
    <w:rPr>
      <w:rFonts w:ascii="Wingdings" w:hAnsi="Wingdings"/>
    </w:rPr>
  </w:style>
  <w:style w:type="character" w:customStyle="1" w:styleId="WW8Num46z1">
    <w:name w:val="WW8Num46z1"/>
    <w:uiPriority w:val="99"/>
    <w:qFormat/>
    <w:rsid w:val="006C0F9D"/>
    <w:rPr>
      <w:rFonts w:ascii="Courier New" w:hAnsi="Courier New"/>
    </w:rPr>
  </w:style>
  <w:style w:type="character" w:customStyle="1" w:styleId="WW8Num46z3">
    <w:name w:val="WW8Num46z3"/>
    <w:uiPriority w:val="99"/>
    <w:qFormat/>
    <w:rsid w:val="006C0F9D"/>
    <w:rPr>
      <w:rFonts w:ascii="Symbol" w:hAnsi="Symbol"/>
    </w:rPr>
  </w:style>
  <w:style w:type="character" w:customStyle="1" w:styleId="WW8Num48z0">
    <w:name w:val="WW8Num48z0"/>
    <w:uiPriority w:val="99"/>
    <w:qFormat/>
    <w:rsid w:val="006C0F9D"/>
    <w:rPr>
      <w:rFonts w:ascii="Wingdings" w:hAnsi="Wingdings"/>
    </w:rPr>
  </w:style>
  <w:style w:type="character" w:customStyle="1" w:styleId="WW8Num48z1">
    <w:name w:val="WW8Num48z1"/>
    <w:uiPriority w:val="99"/>
    <w:qFormat/>
    <w:rsid w:val="006C0F9D"/>
    <w:rPr>
      <w:rFonts w:ascii="Courier New" w:hAnsi="Courier New"/>
    </w:rPr>
  </w:style>
  <w:style w:type="character" w:customStyle="1" w:styleId="WW8Num48z3">
    <w:name w:val="WW8Num48z3"/>
    <w:uiPriority w:val="99"/>
    <w:qFormat/>
    <w:rsid w:val="006C0F9D"/>
    <w:rPr>
      <w:rFonts w:ascii="Symbol" w:hAnsi="Symbol"/>
    </w:rPr>
  </w:style>
  <w:style w:type="character" w:customStyle="1" w:styleId="WW8Num49z0">
    <w:name w:val="WW8Num49z0"/>
    <w:uiPriority w:val="99"/>
    <w:qFormat/>
    <w:rsid w:val="006C0F9D"/>
    <w:rPr>
      <w:rFonts w:ascii="Wingdings" w:hAnsi="Wingdings"/>
    </w:rPr>
  </w:style>
  <w:style w:type="character" w:customStyle="1" w:styleId="WW8Num49z1">
    <w:name w:val="WW8Num49z1"/>
    <w:uiPriority w:val="99"/>
    <w:qFormat/>
    <w:rsid w:val="006C0F9D"/>
    <w:rPr>
      <w:rFonts w:ascii="Courier New" w:hAnsi="Courier New"/>
    </w:rPr>
  </w:style>
  <w:style w:type="character" w:customStyle="1" w:styleId="WW8Num49z3">
    <w:name w:val="WW8Num49z3"/>
    <w:uiPriority w:val="99"/>
    <w:qFormat/>
    <w:rsid w:val="006C0F9D"/>
    <w:rPr>
      <w:rFonts w:ascii="Symbol" w:hAnsi="Symbol"/>
    </w:rPr>
  </w:style>
  <w:style w:type="character" w:customStyle="1" w:styleId="WW8Num50z1">
    <w:name w:val="WW8Num50z1"/>
    <w:uiPriority w:val="99"/>
    <w:qFormat/>
    <w:rsid w:val="006C0F9D"/>
    <w:rPr>
      <w:rFonts w:ascii="Courier New" w:hAnsi="Courier New"/>
    </w:rPr>
  </w:style>
  <w:style w:type="character" w:customStyle="1" w:styleId="WW8Num50z3">
    <w:name w:val="WW8Num50z3"/>
    <w:uiPriority w:val="99"/>
    <w:qFormat/>
    <w:rsid w:val="006C0F9D"/>
    <w:rPr>
      <w:rFonts w:ascii="Symbol" w:hAnsi="Symbol"/>
    </w:rPr>
  </w:style>
  <w:style w:type="character" w:customStyle="1" w:styleId="WW8Num51z1">
    <w:name w:val="WW8Num51z1"/>
    <w:uiPriority w:val="99"/>
    <w:qFormat/>
    <w:rsid w:val="006C0F9D"/>
    <w:rPr>
      <w:rFonts w:ascii="Courier New" w:hAnsi="Courier New"/>
    </w:rPr>
  </w:style>
  <w:style w:type="character" w:customStyle="1" w:styleId="WW8Num51z3">
    <w:name w:val="WW8Num51z3"/>
    <w:uiPriority w:val="99"/>
    <w:qFormat/>
    <w:rsid w:val="006C0F9D"/>
    <w:rPr>
      <w:rFonts w:ascii="Symbol" w:hAnsi="Symbol"/>
    </w:rPr>
  </w:style>
  <w:style w:type="character" w:customStyle="1" w:styleId="WW-">
    <w:name w:val="WW-Основной шрифт абзаца"/>
    <w:uiPriority w:val="99"/>
    <w:qFormat/>
    <w:rsid w:val="006C0F9D"/>
  </w:style>
  <w:style w:type="character" w:customStyle="1" w:styleId="FontStyle1600">
    <w:name w:val="Font Style160"/>
    <w:uiPriority w:val="99"/>
    <w:qFormat/>
    <w:rsid w:val="006C0F9D"/>
    <w:rPr>
      <w:rFonts w:ascii="Bookman Old Style" w:hAnsi="Bookman Old Style"/>
      <w:sz w:val="18"/>
    </w:rPr>
  </w:style>
  <w:style w:type="character" w:customStyle="1" w:styleId="FontStyle116">
    <w:name w:val="Font Style116"/>
    <w:uiPriority w:val="99"/>
    <w:qFormat/>
    <w:rsid w:val="006C0F9D"/>
    <w:rPr>
      <w:rFonts w:ascii="Bookman Old Style" w:hAnsi="Bookman Old Style"/>
      <w:sz w:val="18"/>
    </w:rPr>
  </w:style>
  <w:style w:type="character" w:customStyle="1" w:styleId="FontStyle131">
    <w:name w:val="Font Style131"/>
    <w:uiPriority w:val="99"/>
    <w:qFormat/>
    <w:rsid w:val="006C0F9D"/>
    <w:rPr>
      <w:rFonts w:ascii="Arial" w:hAnsi="Arial"/>
      <w:b/>
      <w:sz w:val="16"/>
    </w:rPr>
  </w:style>
  <w:style w:type="character" w:customStyle="1" w:styleId="FontStyle221">
    <w:name w:val="Font Style221"/>
    <w:uiPriority w:val="99"/>
    <w:qFormat/>
    <w:rsid w:val="006C0F9D"/>
    <w:rPr>
      <w:rFonts w:ascii="Times New Roman" w:hAnsi="Times New Roman"/>
      <w:sz w:val="20"/>
    </w:rPr>
  </w:style>
  <w:style w:type="paragraph" w:customStyle="1" w:styleId="3ffc">
    <w:name w:val="Заголовок оглавления3"/>
    <w:basedOn w:val="10"/>
    <w:next w:val="a2"/>
    <w:uiPriority w:val="99"/>
    <w:qFormat/>
    <w:rsid w:val="006C0F9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paragraph" w:customStyle="1" w:styleId="10e">
    <w:name w:val="Оглавление 10"/>
    <w:basedOn w:val="aff3"/>
    <w:uiPriority w:val="99"/>
    <w:qFormat/>
    <w:rsid w:val="006C0F9D"/>
    <w:pPr>
      <w:tabs>
        <w:tab w:val="right" w:leader="dot" w:pos="9637"/>
      </w:tabs>
      <w:spacing w:after="200" w:line="276" w:lineRule="auto"/>
      <w:ind w:left="2547"/>
    </w:pPr>
    <w:rPr>
      <w:rFonts w:ascii="Calibri" w:hAnsi="Calibri"/>
      <w:sz w:val="22"/>
      <w:szCs w:val="22"/>
    </w:rPr>
  </w:style>
  <w:style w:type="paragraph" w:customStyle="1" w:styleId="affffffffff3">
    <w:name w:val="Рисунок"/>
    <w:basedOn w:val="affb"/>
    <w:uiPriority w:val="99"/>
    <w:qFormat/>
    <w:rsid w:val="006C0F9D"/>
    <w:pPr>
      <w:suppressLineNumbers/>
      <w:suppressAutoHyphens/>
      <w:spacing w:before="120" w:after="120" w:line="276" w:lineRule="auto"/>
      <w:jc w:val="left"/>
    </w:pPr>
    <w:rPr>
      <w:rFonts w:ascii="Calibri" w:hAnsi="Calibri" w:cs="Tahoma"/>
      <w:i/>
      <w:iCs/>
      <w:sz w:val="24"/>
      <w:lang w:val="ru-RU" w:eastAsia="ar-SA"/>
    </w:rPr>
  </w:style>
  <w:style w:type="paragraph" w:customStyle="1" w:styleId="summary">
    <w:name w:val="summary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1c">
    <w:name w:val="Основной текст + Полужирный31"/>
    <w:uiPriority w:val="99"/>
    <w:qFormat/>
    <w:rsid w:val="006C0F9D"/>
    <w:rPr>
      <w:rFonts w:ascii="Microsoft Sans Serif" w:hAnsi="Microsoft Sans Serif"/>
      <w:b/>
      <w:spacing w:val="10"/>
      <w:sz w:val="26"/>
    </w:rPr>
  </w:style>
  <w:style w:type="character" w:customStyle="1" w:styleId="303">
    <w:name w:val="Основной текст + Полужирный30"/>
    <w:uiPriority w:val="99"/>
    <w:qFormat/>
    <w:rsid w:val="006C0F9D"/>
    <w:rPr>
      <w:rFonts w:ascii="Microsoft Sans Serif" w:hAnsi="Microsoft Sans Serif"/>
      <w:b/>
      <w:spacing w:val="10"/>
      <w:sz w:val="26"/>
    </w:rPr>
  </w:style>
  <w:style w:type="character" w:customStyle="1" w:styleId="291">
    <w:name w:val="Основной текст + Полужирный29"/>
    <w:uiPriority w:val="99"/>
    <w:qFormat/>
    <w:rsid w:val="006C0F9D"/>
    <w:rPr>
      <w:rFonts w:ascii="Microsoft Sans Serif" w:hAnsi="Microsoft Sans Serif"/>
      <w:b/>
      <w:spacing w:val="10"/>
      <w:sz w:val="26"/>
    </w:rPr>
  </w:style>
  <w:style w:type="character" w:customStyle="1" w:styleId="282">
    <w:name w:val="Основной текст + Полужирный28"/>
    <w:uiPriority w:val="99"/>
    <w:qFormat/>
    <w:rsid w:val="006C0F9D"/>
    <w:rPr>
      <w:rFonts w:ascii="Microsoft Sans Serif" w:hAnsi="Microsoft Sans Serif"/>
      <w:b/>
      <w:spacing w:val="10"/>
      <w:sz w:val="26"/>
    </w:rPr>
  </w:style>
  <w:style w:type="character" w:customStyle="1" w:styleId="274">
    <w:name w:val="Основной текст + Полужирный27"/>
    <w:uiPriority w:val="99"/>
    <w:rsid w:val="006C0F9D"/>
    <w:rPr>
      <w:rFonts w:ascii="Microsoft Sans Serif" w:hAnsi="Microsoft Sans Serif"/>
      <w:b/>
      <w:spacing w:val="10"/>
      <w:sz w:val="26"/>
    </w:rPr>
  </w:style>
  <w:style w:type="character" w:customStyle="1" w:styleId="12pt21">
    <w:name w:val="Основной текст + 12 pt21"/>
    <w:uiPriority w:val="99"/>
    <w:qFormat/>
    <w:rsid w:val="006C0F9D"/>
    <w:rPr>
      <w:rFonts w:ascii="Microsoft Sans Serif" w:hAnsi="Microsoft Sans Serif"/>
      <w:i/>
      <w:spacing w:val="30"/>
      <w:sz w:val="24"/>
    </w:rPr>
  </w:style>
  <w:style w:type="character" w:customStyle="1" w:styleId="12pt20">
    <w:name w:val="Основной текст + 12 pt20"/>
    <w:uiPriority w:val="99"/>
    <w:qFormat/>
    <w:rsid w:val="006C0F9D"/>
    <w:rPr>
      <w:rFonts w:ascii="Microsoft Sans Serif" w:hAnsi="Microsoft Sans Serif"/>
      <w:i/>
      <w:spacing w:val="30"/>
      <w:sz w:val="24"/>
    </w:rPr>
  </w:style>
  <w:style w:type="character" w:customStyle="1" w:styleId="12pt19">
    <w:name w:val="Основной текст + 12 pt19"/>
    <w:uiPriority w:val="99"/>
    <w:qFormat/>
    <w:rsid w:val="006C0F9D"/>
    <w:rPr>
      <w:rFonts w:ascii="Microsoft Sans Serif" w:hAnsi="Microsoft Sans Serif"/>
      <w:i/>
      <w:spacing w:val="30"/>
      <w:sz w:val="24"/>
    </w:rPr>
  </w:style>
  <w:style w:type="character" w:customStyle="1" w:styleId="6f3">
    <w:name w:val="Заголовок №6_"/>
    <w:link w:val="6f4"/>
    <w:uiPriority w:val="99"/>
    <w:qFormat/>
    <w:locked/>
    <w:rsid w:val="006C0F9D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6f4">
    <w:name w:val="Заголовок №6"/>
    <w:basedOn w:val="a2"/>
    <w:link w:val="6f3"/>
    <w:uiPriority w:val="99"/>
    <w:qFormat/>
    <w:rsid w:val="006C0F9D"/>
    <w:pPr>
      <w:widowControl/>
      <w:shd w:val="clear" w:color="auto" w:fill="FFFFFF"/>
      <w:snapToGrid/>
      <w:spacing w:before="1200" w:after="0" w:line="240" w:lineRule="atLeast"/>
      <w:outlineLvl w:val="5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paragraph" w:customStyle="1" w:styleId="1212">
    <w:name w:val="Основной текст (12)1"/>
    <w:basedOn w:val="a2"/>
    <w:uiPriority w:val="99"/>
    <w:qFormat/>
    <w:rsid w:val="006C0F9D"/>
    <w:pPr>
      <w:widowControl/>
      <w:shd w:val="clear" w:color="auto" w:fill="FFFFFF"/>
      <w:snapToGrid/>
      <w:spacing w:before="0" w:after="0" w:line="293" w:lineRule="exact"/>
      <w:jc w:val="right"/>
    </w:pPr>
    <w:rPr>
      <w:sz w:val="22"/>
      <w:szCs w:val="22"/>
    </w:rPr>
  </w:style>
  <w:style w:type="character" w:customStyle="1" w:styleId="12pt18">
    <w:name w:val="Основной текст + 12 pt18"/>
    <w:uiPriority w:val="99"/>
    <w:qFormat/>
    <w:rsid w:val="006C0F9D"/>
    <w:rPr>
      <w:rFonts w:ascii="Microsoft Sans Serif" w:hAnsi="Microsoft Sans Serif"/>
      <w:i/>
      <w:spacing w:val="30"/>
      <w:sz w:val="24"/>
    </w:rPr>
  </w:style>
  <w:style w:type="character" w:customStyle="1" w:styleId="12pt17">
    <w:name w:val="Основной текст + 12 pt17"/>
    <w:uiPriority w:val="99"/>
    <w:qFormat/>
    <w:rsid w:val="006C0F9D"/>
    <w:rPr>
      <w:rFonts w:ascii="Microsoft Sans Serif" w:hAnsi="Microsoft Sans Serif"/>
      <w:i/>
      <w:spacing w:val="30"/>
      <w:sz w:val="24"/>
    </w:rPr>
  </w:style>
  <w:style w:type="character" w:customStyle="1" w:styleId="265">
    <w:name w:val="Основной текст + Полужирный26"/>
    <w:uiPriority w:val="99"/>
    <w:qFormat/>
    <w:rsid w:val="006C0F9D"/>
    <w:rPr>
      <w:rFonts w:ascii="Microsoft Sans Serif" w:hAnsi="Microsoft Sans Serif"/>
      <w:b/>
      <w:spacing w:val="10"/>
      <w:sz w:val="26"/>
    </w:rPr>
  </w:style>
  <w:style w:type="character" w:customStyle="1" w:styleId="25c">
    <w:name w:val="Основной текст + Полужирный25"/>
    <w:uiPriority w:val="99"/>
    <w:qFormat/>
    <w:rsid w:val="006C0F9D"/>
    <w:rPr>
      <w:rFonts w:ascii="Microsoft Sans Serif" w:hAnsi="Microsoft Sans Serif"/>
      <w:b/>
      <w:spacing w:val="10"/>
      <w:sz w:val="26"/>
    </w:rPr>
  </w:style>
  <w:style w:type="character" w:customStyle="1" w:styleId="247">
    <w:name w:val="Основной текст + Полужирный24"/>
    <w:uiPriority w:val="99"/>
    <w:qFormat/>
    <w:rsid w:val="006C0F9D"/>
    <w:rPr>
      <w:rFonts w:ascii="Microsoft Sans Serif" w:hAnsi="Microsoft Sans Serif"/>
      <w:b/>
      <w:spacing w:val="10"/>
      <w:sz w:val="26"/>
    </w:rPr>
  </w:style>
  <w:style w:type="character" w:customStyle="1" w:styleId="12pt16">
    <w:name w:val="Основной текст + 12 pt16"/>
    <w:uiPriority w:val="99"/>
    <w:qFormat/>
    <w:rsid w:val="006C0F9D"/>
    <w:rPr>
      <w:rFonts w:ascii="Microsoft Sans Serif" w:hAnsi="Microsoft Sans Serif"/>
      <w:i/>
      <w:spacing w:val="30"/>
      <w:sz w:val="24"/>
    </w:rPr>
  </w:style>
  <w:style w:type="character" w:customStyle="1" w:styleId="23d">
    <w:name w:val="Основной текст + Полужирный23"/>
    <w:uiPriority w:val="99"/>
    <w:qFormat/>
    <w:rsid w:val="006C0F9D"/>
    <w:rPr>
      <w:rFonts w:ascii="Microsoft Sans Serif" w:hAnsi="Microsoft Sans Serif"/>
      <w:b/>
      <w:spacing w:val="10"/>
      <w:sz w:val="26"/>
    </w:rPr>
  </w:style>
  <w:style w:type="character" w:customStyle="1" w:styleId="22e">
    <w:name w:val="Основной текст + Полужирный22"/>
    <w:uiPriority w:val="99"/>
    <w:qFormat/>
    <w:rsid w:val="006C0F9D"/>
    <w:rPr>
      <w:rFonts w:ascii="Microsoft Sans Serif" w:hAnsi="Microsoft Sans Serif"/>
      <w:b/>
      <w:spacing w:val="10"/>
      <w:sz w:val="26"/>
    </w:rPr>
  </w:style>
  <w:style w:type="character" w:customStyle="1" w:styleId="21f4">
    <w:name w:val="Основной текст + Полужирный21"/>
    <w:uiPriority w:val="99"/>
    <w:qFormat/>
    <w:rsid w:val="006C0F9D"/>
    <w:rPr>
      <w:rFonts w:ascii="Microsoft Sans Serif" w:hAnsi="Microsoft Sans Serif"/>
      <w:b/>
      <w:spacing w:val="10"/>
      <w:sz w:val="26"/>
    </w:rPr>
  </w:style>
  <w:style w:type="character" w:customStyle="1" w:styleId="20a">
    <w:name w:val="Основной текст + Полужирный20"/>
    <w:uiPriority w:val="99"/>
    <w:qFormat/>
    <w:rsid w:val="006C0F9D"/>
    <w:rPr>
      <w:rFonts w:ascii="Microsoft Sans Serif" w:hAnsi="Microsoft Sans Serif"/>
      <w:b/>
      <w:spacing w:val="10"/>
      <w:sz w:val="26"/>
    </w:rPr>
  </w:style>
  <w:style w:type="character" w:customStyle="1" w:styleId="4pt">
    <w:name w:val="Основной текст + Интервал 4 pt"/>
    <w:uiPriority w:val="99"/>
    <w:qFormat/>
    <w:rsid w:val="006C0F9D"/>
    <w:rPr>
      <w:rFonts w:ascii="Microsoft Sans Serif" w:hAnsi="Microsoft Sans Serif"/>
      <w:spacing w:val="80"/>
      <w:sz w:val="26"/>
    </w:rPr>
  </w:style>
  <w:style w:type="character" w:customStyle="1" w:styleId="19a">
    <w:name w:val="Основной текст + Полужирный19"/>
    <w:uiPriority w:val="99"/>
    <w:qFormat/>
    <w:rsid w:val="006C0F9D"/>
    <w:rPr>
      <w:rFonts w:ascii="Microsoft Sans Serif" w:hAnsi="Microsoft Sans Serif"/>
      <w:b/>
      <w:spacing w:val="10"/>
      <w:sz w:val="26"/>
    </w:rPr>
  </w:style>
  <w:style w:type="character" w:customStyle="1" w:styleId="189">
    <w:name w:val="Основной текст + Полужирный18"/>
    <w:uiPriority w:val="99"/>
    <w:qFormat/>
    <w:rsid w:val="006C0F9D"/>
    <w:rPr>
      <w:rFonts w:ascii="Microsoft Sans Serif" w:hAnsi="Microsoft Sans Serif"/>
      <w:b/>
      <w:spacing w:val="10"/>
      <w:sz w:val="26"/>
    </w:rPr>
  </w:style>
  <w:style w:type="character" w:customStyle="1" w:styleId="17a">
    <w:name w:val="Основной текст + Полужирный17"/>
    <w:uiPriority w:val="99"/>
    <w:qFormat/>
    <w:rsid w:val="006C0F9D"/>
    <w:rPr>
      <w:rFonts w:ascii="Microsoft Sans Serif" w:hAnsi="Microsoft Sans Serif"/>
      <w:b/>
      <w:spacing w:val="10"/>
      <w:sz w:val="26"/>
    </w:rPr>
  </w:style>
  <w:style w:type="character" w:customStyle="1" w:styleId="12pt14">
    <w:name w:val="Основной текст + 12 pt14"/>
    <w:uiPriority w:val="99"/>
    <w:qFormat/>
    <w:rsid w:val="006C0F9D"/>
    <w:rPr>
      <w:rFonts w:ascii="Microsoft Sans Serif" w:hAnsi="Microsoft Sans Serif"/>
      <w:i/>
      <w:spacing w:val="30"/>
      <w:sz w:val="24"/>
    </w:rPr>
  </w:style>
  <w:style w:type="character" w:customStyle="1" w:styleId="16a">
    <w:name w:val="Основной текст + Полужирный16"/>
    <w:uiPriority w:val="99"/>
    <w:qFormat/>
    <w:rsid w:val="006C0F9D"/>
    <w:rPr>
      <w:rFonts w:ascii="Microsoft Sans Serif" w:hAnsi="Microsoft Sans Serif"/>
      <w:b/>
      <w:spacing w:val="10"/>
      <w:sz w:val="26"/>
    </w:rPr>
  </w:style>
  <w:style w:type="character" w:customStyle="1" w:styleId="17b">
    <w:name w:val="Основной текст (17)_"/>
    <w:link w:val="17c"/>
    <w:uiPriority w:val="99"/>
    <w:qFormat/>
    <w:locked/>
    <w:rsid w:val="006C0F9D"/>
    <w:rPr>
      <w:i/>
      <w:spacing w:val="20"/>
      <w:sz w:val="26"/>
      <w:shd w:val="clear" w:color="auto" w:fill="FFFFFF"/>
      <w:lang w:val="en-US"/>
    </w:rPr>
  </w:style>
  <w:style w:type="paragraph" w:customStyle="1" w:styleId="17c">
    <w:name w:val="Основной текст (17)"/>
    <w:basedOn w:val="a2"/>
    <w:link w:val="17b"/>
    <w:uiPriority w:val="99"/>
    <w:qFormat/>
    <w:rsid w:val="006C0F9D"/>
    <w:pPr>
      <w:widowControl/>
      <w:shd w:val="clear" w:color="auto" w:fill="FFFFFF"/>
      <w:snapToGrid/>
      <w:spacing w:before="60" w:after="0" w:line="240" w:lineRule="atLeast"/>
    </w:pPr>
    <w:rPr>
      <w:rFonts w:asciiTheme="minorHAnsi" w:eastAsiaTheme="minorHAnsi" w:hAnsiTheme="minorHAnsi" w:cstheme="minorBidi"/>
      <w:i/>
      <w:spacing w:val="20"/>
      <w:sz w:val="26"/>
      <w:szCs w:val="22"/>
      <w:shd w:val="clear" w:color="auto" w:fill="FFFFFF"/>
      <w:lang w:val="en-US" w:eastAsia="en-US"/>
    </w:rPr>
  </w:style>
  <w:style w:type="character" w:customStyle="1" w:styleId="6pt">
    <w:name w:val="Основной текст + Интервал 6 pt"/>
    <w:uiPriority w:val="99"/>
    <w:qFormat/>
    <w:rsid w:val="006C0F9D"/>
    <w:rPr>
      <w:rFonts w:ascii="Microsoft Sans Serif" w:eastAsia="SimSun" w:hAnsi="Microsoft Sans Serif"/>
      <w:spacing w:val="130"/>
      <w:sz w:val="27"/>
      <w:u w:val="none"/>
      <w:lang w:val="ru-RU" w:eastAsia="zh-CN"/>
    </w:rPr>
  </w:style>
  <w:style w:type="paragraph" w:customStyle="1" w:styleId="1fffffd">
    <w:name w:val="Подпись к таблице1"/>
    <w:basedOn w:val="a2"/>
    <w:uiPriority w:val="99"/>
    <w:qFormat/>
    <w:rsid w:val="006C0F9D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="Times New Roman" w:hAnsi="Microsoft Sans Serif"/>
      <w:spacing w:val="10"/>
      <w:sz w:val="26"/>
      <w:szCs w:val="26"/>
      <w:shd w:val="clear" w:color="auto" w:fill="FFFFFF"/>
    </w:rPr>
  </w:style>
  <w:style w:type="character" w:customStyle="1" w:styleId="12pt13">
    <w:name w:val="Основной текст + 12 pt13"/>
    <w:uiPriority w:val="99"/>
    <w:qFormat/>
    <w:rsid w:val="006C0F9D"/>
    <w:rPr>
      <w:rFonts w:ascii="Microsoft Sans Serif" w:hAnsi="Microsoft Sans Serif"/>
      <w:i/>
      <w:spacing w:val="30"/>
      <w:sz w:val="24"/>
    </w:rPr>
  </w:style>
  <w:style w:type="character" w:customStyle="1" w:styleId="12pt12">
    <w:name w:val="Основной текст + 12 pt12"/>
    <w:uiPriority w:val="99"/>
    <w:qFormat/>
    <w:rsid w:val="006C0F9D"/>
    <w:rPr>
      <w:rFonts w:ascii="Microsoft Sans Serif" w:hAnsi="Microsoft Sans Serif"/>
      <w:i/>
      <w:spacing w:val="30"/>
      <w:sz w:val="24"/>
    </w:rPr>
  </w:style>
  <w:style w:type="character" w:customStyle="1" w:styleId="15a">
    <w:name w:val="Основной текст + Полужирный15"/>
    <w:uiPriority w:val="99"/>
    <w:qFormat/>
    <w:rsid w:val="006C0F9D"/>
    <w:rPr>
      <w:rFonts w:ascii="Microsoft Sans Serif" w:hAnsi="Microsoft Sans Serif"/>
      <w:b/>
      <w:spacing w:val="10"/>
      <w:sz w:val="26"/>
    </w:rPr>
  </w:style>
  <w:style w:type="character" w:customStyle="1" w:styleId="2ffff0">
    <w:name w:val="Основной текст + Полужирный2"/>
    <w:uiPriority w:val="99"/>
    <w:qFormat/>
    <w:rsid w:val="006C0F9D"/>
    <w:rPr>
      <w:rFonts w:ascii="Microsoft Sans Serif" w:hAnsi="Microsoft Sans Serif"/>
      <w:b/>
      <w:spacing w:val="10"/>
      <w:sz w:val="26"/>
    </w:rPr>
  </w:style>
  <w:style w:type="character" w:customStyle="1" w:styleId="12pt5">
    <w:name w:val="Основной текст + 12 pt5"/>
    <w:uiPriority w:val="99"/>
    <w:qFormat/>
    <w:rsid w:val="006C0F9D"/>
    <w:rPr>
      <w:rFonts w:ascii="Microsoft Sans Serif" w:hAnsi="Microsoft Sans Serif"/>
      <w:i/>
      <w:spacing w:val="30"/>
      <w:sz w:val="24"/>
    </w:rPr>
  </w:style>
  <w:style w:type="character" w:customStyle="1" w:styleId="affffffffff4">
    <w:name w:val="Подпись к картинке_"/>
    <w:link w:val="affffffffff5"/>
    <w:uiPriority w:val="99"/>
    <w:qFormat/>
    <w:locked/>
    <w:rsid w:val="006C0F9D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affffffffff5">
    <w:name w:val="Подпись к картинке"/>
    <w:basedOn w:val="a2"/>
    <w:link w:val="affffffffff4"/>
    <w:uiPriority w:val="99"/>
    <w:qFormat/>
    <w:rsid w:val="006C0F9D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character" w:customStyle="1" w:styleId="12pt3">
    <w:name w:val="Основной текст + 12 pt3"/>
    <w:uiPriority w:val="99"/>
    <w:qFormat/>
    <w:rsid w:val="006C0F9D"/>
    <w:rPr>
      <w:rFonts w:ascii="Microsoft Sans Serif" w:hAnsi="Microsoft Sans Serif"/>
      <w:i/>
      <w:spacing w:val="30"/>
      <w:sz w:val="24"/>
    </w:rPr>
  </w:style>
  <w:style w:type="character" w:customStyle="1" w:styleId="affffffffff6">
    <w:name w:val="Колонтитул_"/>
    <w:link w:val="affffffffff7"/>
    <w:uiPriority w:val="99"/>
    <w:qFormat/>
    <w:locked/>
    <w:rsid w:val="006C0F9D"/>
    <w:rPr>
      <w:shd w:val="clear" w:color="auto" w:fill="FFFFFF"/>
    </w:rPr>
  </w:style>
  <w:style w:type="paragraph" w:customStyle="1" w:styleId="affffffffff7">
    <w:name w:val="Колонтитул"/>
    <w:basedOn w:val="a2"/>
    <w:link w:val="affffffffff6"/>
    <w:uiPriority w:val="99"/>
    <w:qFormat/>
    <w:rsid w:val="006C0F9D"/>
    <w:pPr>
      <w:widowControl/>
      <w:shd w:val="clear" w:color="auto" w:fill="FFFFFF"/>
      <w:snapToGrid/>
      <w:spacing w:before="0" w:after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MicrosoftSansSerif">
    <w:name w:val="Колонтитул + Microsoft Sans Serif"/>
    <w:uiPriority w:val="99"/>
    <w:qFormat/>
    <w:rsid w:val="006C0F9D"/>
    <w:rPr>
      <w:rFonts w:ascii="Microsoft Sans Serif" w:hAnsi="Microsoft Sans Serif"/>
      <w:spacing w:val="20"/>
      <w:sz w:val="22"/>
      <w:shd w:val="clear" w:color="auto" w:fill="FFFFFF"/>
    </w:rPr>
  </w:style>
  <w:style w:type="character" w:customStyle="1" w:styleId="12pt2">
    <w:name w:val="Основной текст + 12 pt2"/>
    <w:uiPriority w:val="99"/>
    <w:qFormat/>
    <w:rsid w:val="006C0F9D"/>
    <w:rPr>
      <w:rFonts w:ascii="Microsoft Sans Serif" w:hAnsi="Microsoft Sans Serif"/>
      <w:i/>
      <w:spacing w:val="30"/>
      <w:sz w:val="24"/>
    </w:rPr>
  </w:style>
  <w:style w:type="character" w:customStyle="1" w:styleId="12pt1">
    <w:name w:val="Основной текст + 12 pt1"/>
    <w:uiPriority w:val="99"/>
    <w:qFormat/>
    <w:rsid w:val="006C0F9D"/>
    <w:rPr>
      <w:rFonts w:ascii="Microsoft Sans Serif" w:hAnsi="Microsoft Sans Serif"/>
      <w:i/>
      <w:spacing w:val="30"/>
      <w:sz w:val="24"/>
    </w:rPr>
  </w:style>
  <w:style w:type="paragraph" w:customStyle="1" w:styleId="msonospacing0">
    <w:name w:val="msonospacing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f8">
    <w:name w:val="Стиль Обычный (веб)"/>
    <w:basedOn w:val="afff1"/>
    <w:uiPriority w:val="99"/>
    <w:qFormat/>
    <w:rsid w:val="006C0F9D"/>
    <w:pPr>
      <w:spacing w:beforeAutospacing="1" w:afterAutospacing="1" w:line="233" w:lineRule="auto"/>
      <w:jc w:val="both"/>
    </w:pPr>
  </w:style>
  <w:style w:type="character" w:customStyle="1" w:styleId="2ffff1">
    <w:name w:val="Основной текст (2) + Полужирный"/>
    <w:uiPriority w:val="99"/>
    <w:qFormat/>
    <w:rsid w:val="006C0F9D"/>
    <w:rPr>
      <w:rFonts w:ascii="Times New Roman" w:hAnsi="Times New Roman"/>
      <w:b/>
      <w:sz w:val="19"/>
      <w:shd w:val="clear" w:color="auto" w:fill="FFFFFF"/>
    </w:rPr>
  </w:style>
  <w:style w:type="paragraph" w:customStyle="1" w:styleId="pic">
    <w:name w:val="pic"/>
    <w:basedOn w:val="a2"/>
    <w:uiPriority w:val="99"/>
    <w:qFormat/>
    <w:rsid w:val="006C0F9D"/>
    <w:pPr>
      <w:widowControl/>
      <w:snapToGrid/>
      <w:spacing w:before="0" w:after="0"/>
      <w:ind w:firstLine="480"/>
    </w:pPr>
    <w:rPr>
      <w:rFonts w:eastAsia="Times New Roman"/>
      <w:szCs w:val="24"/>
    </w:rPr>
  </w:style>
  <w:style w:type="paragraph" w:customStyle="1" w:styleId="wysiwyg-text-align-center">
    <w:name w:val="wysiwyg-text-align-center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ysiwyg-text-align-right">
    <w:name w:val="wysiwyg-text-align-right"/>
    <w:basedOn w:val="a2"/>
    <w:uiPriority w:val="99"/>
    <w:qFormat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keyword2">
    <w:name w:val="keyword2"/>
    <w:basedOn w:val="a3"/>
    <w:uiPriority w:val="99"/>
    <w:qFormat/>
    <w:rsid w:val="006C0F9D"/>
    <w:rPr>
      <w:rFonts w:cs="Times New Roman"/>
    </w:rPr>
  </w:style>
  <w:style w:type="character" w:customStyle="1" w:styleId="c8">
    <w:name w:val="c8"/>
    <w:basedOn w:val="a3"/>
    <w:uiPriority w:val="99"/>
    <w:qFormat/>
    <w:rsid w:val="006C0F9D"/>
    <w:rPr>
      <w:rFonts w:cs="Times New Roman"/>
    </w:rPr>
  </w:style>
  <w:style w:type="character" w:customStyle="1" w:styleId="FontStyle805">
    <w:name w:val="Font Style805"/>
    <w:uiPriority w:val="99"/>
    <w:qFormat/>
    <w:rsid w:val="006C0F9D"/>
    <w:rPr>
      <w:rFonts w:ascii="Arial Narrow" w:hAnsi="Arial Narrow"/>
      <w:i/>
      <w:sz w:val="12"/>
    </w:rPr>
  </w:style>
  <w:style w:type="character" w:customStyle="1" w:styleId="FontStyle97">
    <w:name w:val="Font Style97"/>
    <w:uiPriority w:val="99"/>
    <w:qFormat/>
    <w:rsid w:val="006C0F9D"/>
    <w:rPr>
      <w:rFonts w:ascii="Times New Roman" w:hAnsi="Times New Roman"/>
      <w:sz w:val="24"/>
    </w:rPr>
  </w:style>
  <w:style w:type="character" w:customStyle="1" w:styleId="FontStyle764">
    <w:name w:val="Font Style764"/>
    <w:uiPriority w:val="99"/>
    <w:qFormat/>
    <w:rsid w:val="006C0F9D"/>
    <w:rPr>
      <w:rFonts w:ascii="Times New Roman" w:hAnsi="Times New Roman"/>
      <w:b/>
      <w:i/>
      <w:sz w:val="20"/>
    </w:rPr>
  </w:style>
  <w:style w:type="paragraph" w:customStyle="1" w:styleId="11ff2">
    <w:name w:val="Загол11"/>
    <w:basedOn w:val="10f"/>
    <w:uiPriority w:val="99"/>
    <w:qFormat/>
    <w:rsid w:val="006C0F9D"/>
    <w:rPr>
      <w:sz w:val="22"/>
      <w:szCs w:val="22"/>
    </w:rPr>
  </w:style>
  <w:style w:type="paragraph" w:customStyle="1" w:styleId="10f">
    <w:name w:val="Загол10"/>
    <w:basedOn w:val="9b"/>
    <w:uiPriority w:val="99"/>
    <w:qFormat/>
    <w:rsid w:val="006C0F9D"/>
    <w:rPr>
      <w:caps/>
      <w:color w:val="auto"/>
      <w:sz w:val="20"/>
      <w:szCs w:val="20"/>
    </w:rPr>
  </w:style>
  <w:style w:type="paragraph" w:customStyle="1" w:styleId="9b">
    <w:name w:val="Загол9"/>
    <w:uiPriority w:val="99"/>
    <w:qFormat/>
    <w:rsid w:val="006C0F9D"/>
    <w:pPr>
      <w:keepNext/>
      <w:autoSpaceDE w:val="0"/>
      <w:autoSpaceDN w:val="0"/>
      <w:adjustRightInd w:val="0"/>
      <w:spacing w:before="187" w:after="187" w:line="190" w:lineRule="atLeast"/>
      <w:jc w:val="center"/>
    </w:pPr>
    <w:rPr>
      <w:rFonts w:ascii="PragmaticaCTT" w:eastAsia="Times New Roman" w:hAnsi="PragmaticaCTT" w:cs="PragmaticaCTT"/>
      <w:b/>
      <w:bCs/>
      <w:color w:val="000000"/>
      <w:sz w:val="18"/>
      <w:szCs w:val="18"/>
      <w:lang w:eastAsia="ru-RU"/>
    </w:rPr>
  </w:style>
  <w:style w:type="paragraph" w:customStyle="1" w:styleId="12f">
    <w:name w:val="Абзац списка12"/>
    <w:basedOn w:val="a2"/>
    <w:uiPriority w:val="99"/>
    <w:qFormat/>
    <w:rsid w:val="006C0F9D"/>
    <w:pPr>
      <w:widowControl/>
      <w:snapToGrid/>
      <w:spacing w:before="0" w:after="0"/>
      <w:ind w:left="720"/>
      <w:contextualSpacing/>
    </w:pPr>
    <w:rPr>
      <w:szCs w:val="22"/>
    </w:rPr>
  </w:style>
  <w:style w:type="paragraph" w:customStyle="1" w:styleId="13c">
    <w:name w:val="Обычный13"/>
    <w:uiPriority w:val="99"/>
    <w:qFormat/>
    <w:rsid w:val="006C0F9D"/>
    <w:pPr>
      <w:widowControl w:val="0"/>
      <w:spacing w:after="0" w:line="259" w:lineRule="auto"/>
      <w:ind w:firstLine="460"/>
      <w:jc w:val="both"/>
    </w:pPr>
    <w:rPr>
      <w:rFonts w:ascii="Times New Roman" w:eastAsia="Calibri" w:hAnsi="Times New Roman" w:cs="Times New Roman"/>
      <w:sz w:val="18"/>
      <w:szCs w:val="20"/>
      <w:lang w:eastAsia="ru-RU"/>
    </w:rPr>
  </w:style>
  <w:style w:type="paragraph" w:customStyle="1" w:styleId="12f0">
    <w:name w:val="Основной текст12"/>
    <w:basedOn w:val="a2"/>
    <w:uiPriority w:val="99"/>
    <w:qFormat/>
    <w:rsid w:val="006C0F9D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</w:rPr>
  </w:style>
  <w:style w:type="paragraph" w:customStyle="1" w:styleId="2124">
    <w:name w:val="Заголовок 212"/>
    <w:basedOn w:val="a2"/>
    <w:next w:val="a2"/>
    <w:uiPriority w:val="99"/>
    <w:qFormat/>
    <w:rsid w:val="006C0F9D"/>
    <w:pPr>
      <w:keepNext/>
      <w:snapToGrid/>
      <w:spacing w:before="0" w:after="0"/>
      <w:jc w:val="center"/>
    </w:pPr>
    <w:rPr>
      <w:b/>
      <w:sz w:val="26"/>
    </w:rPr>
  </w:style>
  <w:style w:type="paragraph" w:customStyle="1" w:styleId="22f">
    <w:name w:val="Текст22"/>
    <w:basedOn w:val="a2"/>
    <w:uiPriority w:val="99"/>
    <w:qFormat/>
    <w:rsid w:val="006C0F9D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11ff3">
    <w:name w:val="Верхний колонтитул11"/>
    <w:basedOn w:val="a2"/>
    <w:uiPriority w:val="99"/>
    <w:qFormat/>
    <w:rsid w:val="006C0F9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3114">
    <w:name w:val="Заголовок 311"/>
    <w:basedOn w:val="13c"/>
    <w:next w:val="13c"/>
    <w:uiPriority w:val="99"/>
    <w:qFormat/>
    <w:rsid w:val="006C0F9D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4121">
    <w:name w:val="Заголовок 412"/>
    <w:basedOn w:val="13c"/>
    <w:next w:val="13c"/>
    <w:uiPriority w:val="99"/>
    <w:qFormat/>
    <w:rsid w:val="006C0F9D"/>
    <w:pPr>
      <w:keepNext/>
      <w:widowControl/>
      <w:spacing w:line="240" w:lineRule="auto"/>
      <w:ind w:firstLine="0"/>
      <w:jc w:val="left"/>
    </w:pPr>
    <w:rPr>
      <w:rFonts w:eastAsia="Times New Roman"/>
      <w:sz w:val="24"/>
    </w:rPr>
  </w:style>
  <w:style w:type="paragraph" w:customStyle="1" w:styleId="11ff4">
    <w:name w:val="Без интервала11"/>
    <w:uiPriority w:val="99"/>
    <w:qFormat/>
    <w:rsid w:val="006C0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1">
    <w:name w:val="Основной текст 221"/>
    <w:basedOn w:val="a2"/>
    <w:uiPriority w:val="99"/>
    <w:qFormat/>
    <w:rsid w:val="006C0F9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sz w:val="28"/>
    </w:rPr>
  </w:style>
  <w:style w:type="paragraph" w:customStyle="1" w:styleId="3210">
    <w:name w:val="Основной текст 321"/>
    <w:basedOn w:val="2ff1"/>
    <w:uiPriority w:val="99"/>
    <w:qFormat/>
    <w:rsid w:val="006C0F9D"/>
    <w:pPr>
      <w:widowControl/>
      <w:spacing w:line="240" w:lineRule="auto"/>
      <w:ind w:firstLine="0"/>
    </w:pPr>
    <w:rPr>
      <w:rFonts w:eastAsia="Calibri"/>
      <w:i/>
      <w:sz w:val="26"/>
    </w:rPr>
  </w:style>
  <w:style w:type="paragraph" w:customStyle="1" w:styleId="21f5">
    <w:name w:val="Цитата21"/>
    <w:basedOn w:val="a2"/>
    <w:uiPriority w:val="99"/>
    <w:qFormat/>
    <w:rsid w:val="006C0F9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HTML11b">
    <w:name w:val="Стандартный HTML11"/>
    <w:basedOn w:val="a2"/>
    <w:uiPriority w:val="99"/>
    <w:qFormat/>
    <w:rsid w:val="006C0F9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paragraph" w:customStyle="1" w:styleId="msonormal0">
    <w:name w:val="msonormal"/>
    <w:basedOn w:val="a2"/>
    <w:uiPriority w:val="99"/>
    <w:qFormat/>
    <w:rsid w:val="006C0F9D"/>
    <w:pPr>
      <w:widowControl/>
      <w:snapToGrid/>
      <w:spacing w:beforeAutospacing="1" w:afterAutospacing="1"/>
    </w:pPr>
    <w:rPr>
      <w:szCs w:val="24"/>
    </w:rPr>
  </w:style>
  <w:style w:type="paragraph" w:customStyle="1" w:styleId="p22">
    <w:name w:val="p22"/>
    <w:basedOn w:val="a2"/>
    <w:uiPriority w:val="99"/>
    <w:qFormat/>
    <w:rsid w:val="006C0F9D"/>
    <w:pPr>
      <w:widowControl/>
      <w:snapToGrid/>
      <w:spacing w:beforeAutospacing="1" w:afterAutospacing="1"/>
    </w:pPr>
    <w:rPr>
      <w:szCs w:val="24"/>
    </w:rPr>
  </w:style>
  <w:style w:type="paragraph" w:customStyle="1" w:styleId="SP">
    <w:name w:val="SP"/>
    <w:uiPriority w:val="99"/>
    <w:qFormat/>
    <w:rsid w:val="006C0F9D"/>
    <w:pPr>
      <w:tabs>
        <w:tab w:val="left" w:pos="907"/>
        <w:tab w:val="right" w:leader="underscore" w:pos="691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PragmaticaCTT" w:eastAsia="Calibri" w:hAnsi="PragmaticaCTT" w:cs="PragmaticaCTT"/>
      <w:color w:val="000000"/>
      <w:sz w:val="20"/>
      <w:szCs w:val="20"/>
      <w:lang w:eastAsia="ru-RU"/>
    </w:rPr>
  </w:style>
  <w:style w:type="paragraph" w:customStyle="1" w:styleId="21210">
    <w:name w:val="Стиль Заголовок 2 + 12 пт1"/>
    <w:basedOn w:val="20"/>
    <w:uiPriority w:val="99"/>
    <w:qFormat/>
    <w:rsid w:val="006C0F9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21220">
    <w:name w:val="Стиль Заголовок 2 + 12 пт2"/>
    <w:basedOn w:val="20"/>
    <w:uiPriority w:val="99"/>
    <w:qFormat/>
    <w:rsid w:val="006C0F9D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3ffd">
    <w:name w:val="3"/>
    <w:basedOn w:val="a2"/>
    <w:next w:val="affb"/>
    <w:uiPriority w:val="99"/>
    <w:qFormat/>
    <w:rsid w:val="006C0F9D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11ff5">
    <w:name w:val="Основной шрифт абзаца11"/>
    <w:uiPriority w:val="99"/>
    <w:qFormat/>
    <w:rsid w:val="006C0F9D"/>
  </w:style>
  <w:style w:type="character" w:customStyle="1" w:styleId="11ff6">
    <w:name w:val="Слабое выделение11"/>
    <w:uiPriority w:val="99"/>
    <w:qFormat/>
    <w:rsid w:val="006C0F9D"/>
    <w:rPr>
      <w:i/>
      <w:color w:val="808080"/>
    </w:rPr>
  </w:style>
  <w:style w:type="character" w:customStyle="1" w:styleId="11ff7">
    <w:name w:val="Сильное выделение11"/>
    <w:uiPriority w:val="99"/>
    <w:qFormat/>
    <w:rsid w:val="006C0F9D"/>
    <w:rPr>
      <w:b/>
    </w:rPr>
  </w:style>
  <w:style w:type="character" w:customStyle="1" w:styleId="mathjax1">
    <w:name w:val="mathjax1"/>
    <w:uiPriority w:val="99"/>
    <w:qFormat/>
    <w:rsid w:val="006C0F9D"/>
    <w:rPr>
      <w:spacing w:val="0"/>
      <w:sz w:val="24"/>
    </w:rPr>
  </w:style>
  <w:style w:type="character" w:customStyle="1" w:styleId="2ffff2">
    <w:name w:val="Заголовок 2 Знак Знак"/>
    <w:uiPriority w:val="99"/>
    <w:qFormat/>
    <w:locked/>
    <w:rsid w:val="006C0F9D"/>
    <w:rPr>
      <w:rFonts w:ascii="Arial" w:hAnsi="Arial"/>
      <w:b/>
      <w:sz w:val="28"/>
      <w:lang w:val="ru-RU" w:eastAsia="en-US"/>
    </w:rPr>
  </w:style>
  <w:style w:type="character" w:customStyle="1" w:styleId="2ffff3">
    <w:name w:val="Основной текст (2)"/>
    <w:uiPriority w:val="99"/>
    <w:qFormat/>
    <w:rsid w:val="006C0F9D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rvts210">
    <w:name w:val="rvts210"/>
    <w:uiPriority w:val="99"/>
    <w:qFormat/>
    <w:rsid w:val="006C0F9D"/>
    <w:rPr>
      <w:i/>
      <w:color w:val="000000"/>
      <w:sz w:val="20"/>
    </w:rPr>
  </w:style>
  <w:style w:type="character" w:customStyle="1" w:styleId="3100">
    <w:name w:val="Знак Знак310"/>
    <w:uiPriority w:val="99"/>
    <w:qFormat/>
    <w:locked/>
    <w:rsid w:val="006C0F9D"/>
    <w:rPr>
      <w:rFonts w:ascii="Tahoma" w:hAnsi="Tahoma"/>
      <w:sz w:val="16"/>
      <w:lang w:val="ru-RU" w:eastAsia="ru-RU"/>
    </w:rPr>
  </w:style>
  <w:style w:type="character" w:customStyle="1" w:styleId="3520">
    <w:name w:val="Знак Знак352"/>
    <w:uiPriority w:val="99"/>
    <w:qFormat/>
    <w:locked/>
    <w:rsid w:val="006C0F9D"/>
    <w:rPr>
      <w:sz w:val="24"/>
      <w:lang w:val="ru-RU" w:eastAsia="ru-RU"/>
    </w:rPr>
  </w:style>
  <w:style w:type="character" w:customStyle="1" w:styleId="4011">
    <w:name w:val="Знак Знак401"/>
    <w:uiPriority w:val="99"/>
    <w:qFormat/>
    <w:locked/>
    <w:rsid w:val="006C0F9D"/>
    <w:rPr>
      <w:b/>
      <w:sz w:val="27"/>
      <w:lang w:val="ru-RU" w:eastAsia="ru-RU"/>
    </w:rPr>
  </w:style>
  <w:style w:type="character" w:customStyle="1" w:styleId="3910">
    <w:name w:val="Знак Знак391"/>
    <w:uiPriority w:val="99"/>
    <w:qFormat/>
    <w:locked/>
    <w:rsid w:val="006C0F9D"/>
    <w:rPr>
      <w:b/>
      <w:sz w:val="28"/>
      <w:lang w:val="ru-RU" w:eastAsia="ru-RU"/>
    </w:rPr>
  </w:style>
  <w:style w:type="character" w:customStyle="1" w:styleId="3810">
    <w:name w:val="Знак Знак381"/>
    <w:uiPriority w:val="99"/>
    <w:qFormat/>
    <w:locked/>
    <w:rsid w:val="006C0F9D"/>
    <w:rPr>
      <w:b/>
      <w:i/>
      <w:sz w:val="26"/>
      <w:lang w:val="ru-RU" w:eastAsia="ru-RU"/>
    </w:rPr>
  </w:style>
  <w:style w:type="character" w:customStyle="1" w:styleId="3710">
    <w:name w:val="Знак Знак371"/>
    <w:uiPriority w:val="99"/>
    <w:qFormat/>
    <w:locked/>
    <w:rsid w:val="006C0F9D"/>
    <w:rPr>
      <w:sz w:val="24"/>
      <w:lang w:val="ru-RU" w:eastAsia="ru-RU"/>
    </w:rPr>
  </w:style>
  <w:style w:type="character" w:customStyle="1" w:styleId="3610">
    <w:name w:val="Знак Знак361"/>
    <w:uiPriority w:val="99"/>
    <w:qFormat/>
    <w:locked/>
    <w:rsid w:val="006C0F9D"/>
    <w:rPr>
      <w:sz w:val="24"/>
      <w:lang w:val="ru-RU" w:eastAsia="ru-RU"/>
    </w:rPr>
  </w:style>
  <w:style w:type="character" w:customStyle="1" w:styleId="3510">
    <w:name w:val="Знак Знак351"/>
    <w:uiPriority w:val="99"/>
    <w:qFormat/>
    <w:locked/>
    <w:rsid w:val="006C0F9D"/>
    <w:rPr>
      <w:i/>
      <w:sz w:val="24"/>
      <w:lang w:val="ru-RU" w:eastAsia="ru-RU"/>
    </w:rPr>
  </w:style>
  <w:style w:type="character" w:customStyle="1" w:styleId="3410">
    <w:name w:val="Знак Знак341"/>
    <w:uiPriority w:val="99"/>
    <w:qFormat/>
    <w:locked/>
    <w:rsid w:val="006C0F9D"/>
    <w:rPr>
      <w:rFonts w:ascii="Arial" w:hAnsi="Arial"/>
      <w:sz w:val="22"/>
      <w:lang w:val="ru-RU" w:eastAsia="ru-RU"/>
    </w:rPr>
  </w:style>
  <w:style w:type="character" w:customStyle="1" w:styleId="3310">
    <w:name w:val="Знак Знак331"/>
    <w:uiPriority w:val="99"/>
    <w:qFormat/>
    <w:locked/>
    <w:rsid w:val="006C0F9D"/>
    <w:rPr>
      <w:rFonts w:ascii="Courier New" w:hAnsi="Courier New"/>
      <w:lang w:val="ru-RU" w:eastAsia="ru-RU"/>
    </w:rPr>
  </w:style>
  <w:style w:type="character" w:customStyle="1" w:styleId="3211">
    <w:name w:val="Знак Знак321"/>
    <w:uiPriority w:val="99"/>
    <w:qFormat/>
    <w:locked/>
    <w:rsid w:val="006C0F9D"/>
    <w:rPr>
      <w:lang w:val="ru-RU" w:eastAsia="ru-RU"/>
    </w:rPr>
  </w:style>
  <w:style w:type="character" w:customStyle="1" w:styleId="3115">
    <w:name w:val="Знак Знак311"/>
    <w:uiPriority w:val="99"/>
    <w:qFormat/>
    <w:locked/>
    <w:rsid w:val="006C0F9D"/>
    <w:rPr>
      <w:sz w:val="24"/>
      <w:lang w:val="ru-RU" w:eastAsia="ru-RU"/>
    </w:rPr>
  </w:style>
  <w:style w:type="character" w:customStyle="1" w:styleId="2910">
    <w:name w:val="Знак Знак291"/>
    <w:uiPriority w:val="99"/>
    <w:qFormat/>
    <w:locked/>
    <w:rsid w:val="006C0F9D"/>
    <w:rPr>
      <w:sz w:val="16"/>
      <w:lang w:val="ru-RU" w:eastAsia="ru-RU"/>
    </w:rPr>
  </w:style>
  <w:style w:type="character" w:customStyle="1" w:styleId="2810">
    <w:name w:val="Знак Знак281"/>
    <w:uiPriority w:val="99"/>
    <w:qFormat/>
    <w:locked/>
    <w:rsid w:val="006C0F9D"/>
    <w:rPr>
      <w:sz w:val="16"/>
      <w:lang w:val="ru-RU" w:eastAsia="ru-RU"/>
    </w:rPr>
  </w:style>
  <w:style w:type="character" w:customStyle="1" w:styleId="2710">
    <w:name w:val="Знак Знак271"/>
    <w:uiPriority w:val="99"/>
    <w:qFormat/>
    <w:locked/>
    <w:rsid w:val="006C0F9D"/>
    <w:rPr>
      <w:rFonts w:ascii="Courier New" w:hAnsi="Courier New"/>
      <w:lang w:val="ru-RU" w:eastAsia="ru-RU"/>
    </w:rPr>
  </w:style>
  <w:style w:type="character" w:customStyle="1" w:styleId="1320">
    <w:name w:val="Знак Знак132"/>
    <w:uiPriority w:val="99"/>
    <w:qFormat/>
    <w:locked/>
    <w:rsid w:val="006C0F9D"/>
    <w:rPr>
      <w:lang w:val="ru-RU" w:eastAsia="ar-SA" w:bidi="ar-SA"/>
    </w:rPr>
  </w:style>
  <w:style w:type="character" w:customStyle="1" w:styleId="1221">
    <w:name w:val="Знак Знак122"/>
    <w:uiPriority w:val="99"/>
    <w:qFormat/>
    <w:locked/>
    <w:rsid w:val="006C0F9D"/>
    <w:rPr>
      <w:sz w:val="28"/>
      <w:lang w:val="ru-RU" w:eastAsia="ru-RU"/>
    </w:rPr>
  </w:style>
  <w:style w:type="character" w:customStyle="1" w:styleId="1123">
    <w:name w:val="Знак Знак112"/>
    <w:uiPriority w:val="99"/>
    <w:qFormat/>
    <w:locked/>
    <w:rsid w:val="006C0F9D"/>
    <w:rPr>
      <w:sz w:val="28"/>
      <w:lang w:val="ru-RU" w:eastAsia="ru-RU"/>
    </w:rPr>
  </w:style>
  <w:style w:type="character" w:customStyle="1" w:styleId="922">
    <w:name w:val="Знак Знак92"/>
    <w:uiPriority w:val="99"/>
    <w:qFormat/>
    <w:locked/>
    <w:rsid w:val="006C0F9D"/>
    <w:rPr>
      <w:rFonts w:ascii="Tahoma" w:hAnsi="Tahoma"/>
      <w:lang w:val="ru-RU" w:eastAsia="ru-RU"/>
    </w:rPr>
  </w:style>
  <w:style w:type="character" w:customStyle="1" w:styleId="4020">
    <w:name w:val="Знак Знак402"/>
    <w:uiPriority w:val="99"/>
    <w:qFormat/>
    <w:locked/>
    <w:rsid w:val="006C0F9D"/>
    <w:rPr>
      <w:rFonts w:ascii="Arial" w:hAnsi="Arial"/>
      <w:b/>
      <w:i/>
      <w:sz w:val="28"/>
      <w:lang w:val="ru-RU" w:eastAsia="zh-CN"/>
    </w:rPr>
  </w:style>
  <w:style w:type="character" w:customStyle="1" w:styleId="392">
    <w:name w:val="Знак Знак392"/>
    <w:uiPriority w:val="99"/>
    <w:qFormat/>
    <w:locked/>
    <w:rsid w:val="006C0F9D"/>
    <w:rPr>
      <w:b/>
      <w:sz w:val="27"/>
      <w:lang w:val="ru-RU" w:eastAsia="zh-CN"/>
    </w:rPr>
  </w:style>
  <w:style w:type="character" w:customStyle="1" w:styleId="382">
    <w:name w:val="Знак Знак382"/>
    <w:uiPriority w:val="99"/>
    <w:qFormat/>
    <w:locked/>
    <w:rsid w:val="006C0F9D"/>
    <w:rPr>
      <w:b/>
      <w:sz w:val="28"/>
      <w:lang w:val="ru-RU" w:eastAsia="ru-RU"/>
    </w:rPr>
  </w:style>
  <w:style w:type="character" w:customStyle="1" w:styleId="3720">
    <w:name w:val="Знак Знак372"/>
    <w:uiPriority w:val="99"/>
    <w:qFormat/>
    <w:locked/>
    <w:rsid w:val="006C0F9D"/>
    <w:rPr>
      <w:b/>
      <w:i/>
      <w:sz w:val="26"/>
      <w:lang w:val="ru-RU" w:eastAsia="zh-CN"/>
    </w:rPr>
  </w:style>
  <w:style w:type="character" w:customStyle="1" w:styleId="3620">
    <w:name w:val="Знак Знак362"/>
    <w:uiPriority w:val="99"/>
    <w:qFormat/>
    <w:locked/>
    <w:rsid w:val="006C0F9D"/>
    <w:rPr>
      <w:sz w:val="24"/>
      <w:lang w:val="ru-RU" w:eastAsia="ru-RU"/>
    </w:rPr>
  </w:style>
  <w:style w:type="character" w:customStyle="1" w:styleId="3120">
    <w:name w:val="Знак Знак312"/>
    <w:uiPriority w:val="99"/>
    <w:qFormat/>
    <w:locked/>
    <w:rsid w:val="006C0F9D"/>
    <w:rPr>
      <w:rFonts w:ascii="Courier New" w:hAnsi="Courier New"/>
      <w:lang w:val="ru-RU" w:eastAsia="ru-RU"/>
    </w:rPr>
  </w:style>
  <w:style w:type="character" w:customStyle="1" w:styleId="3420">
    <w:name w:val="Знак Знак342"/>
    <w:uiPriority w:val="99"/>
    <w:qFormat/>
    <w:locked/>
    <w:rsid w:val="006C0F9D"/>
    <w:rPr>
      <w:rFonts w:ascii="Calibri" w:hAnsi="Calibri"/>
      <w:i/>
      <w:sz w:val="24"/>
      <w:lang w:val="ru-RU" w:eastAsia="zh-CN"/>
    </w:rPr>
  </w:style>
  <w:style w:type="character" w:customStyle="1" w:styleId="3220">
    <w:name w:val="Знак Знак322"/>
    <w:uiPriority w:val="99"/>
    <w:qFormat/>
    <w:locked/>
    <w:rsid w:val="006C0F9D"/>
    <w:rPr>
      <w:rFonts w:ascii="Arial" w:hAnsi="Arial"/>
      <w:sz w:val="22"/>
      <w:lang w:val="ru-RU" w:eastAsia="ru-RU"/>
    </w:rPr>
  </w:style>
  <w:style w:type="character" w:customStyle="1" w:styleId="3010">
    <w:name w:val="Знак Знак301"/>
    <w:uiPriority w:val="99"/>
    <w:qFormat/>
    <w:locked/>
    <w:rsid w:val="006C0F9D"/>
    <w:rPr>
      <w:lang w:val="ru-RU" w:eastAsia="ru-RU"/>
    </w:rPr>
  </w:style>
  <w:style w:type="character" w:customStyle="1" w:styleId="292">
    <w:name w:val="Знак Знак292"/>
    <w:uiPriority w:val="99"/>
    <w:qFormat/>
    <w:locked/>
    <w:rsid w:val="006C0F9D"/>
    <w:rPr>
      <w:sz w:val="24"/>
      <w:lang w:val="ru-RU" w:eastAsia="zh-CN"/>
    </w:rPr>
  </w:style>
  <w:style w:type="character" w:customStyle="1" w:styleId="2820">
    <w:name w:val="Знак Знак282"/>
    <w:uiPriority w:val="99"/>
    <w:qFormat/>
    <w:locked/>
    <w:rsid w:val="006C0F9D"/>
    <w:rPr>
      <w:sz w:val="24"/>
      <w:lang w:val="ru-RU" w:eastAsia="ru-RU"/>
    </w:rPr>
  </w:style>
  <w:style w:type="character" w:customStyle="1" w:styleId="2720">
    <w:name w:val="Знак Знак272"/>
    <w:uiPriority w:val="99"/>
    <w:qFormat/>
    <w:locked/>
    <w:rsid w:val="006C0F9D"/>
    <w:rPr>
      <w:sz w:val="16"/>
      <w:lang w:val="ru-RU" w:eastAsia="ru-RU"/>
    </w:rPr>
  </w:style>
  <w:style w:type="character" w:customStyle="1" w:styleId="2125">
    <w:name w:val="Знак Знак212"/>
    <w:uiPriority w:val="99"/>
    <w:qFormat/>
    <w:locked/>
    <w:rsid w:val="006C0F9D"/>
    <w:rPr>
      <w:rFonts w:ascii="Tahoma" w:hAnsi="Tahoma"/>
      <w:lang w:val="ru-RU" w:eastAsia="ru-RU"/>
    </w:rPr>
  </w:style>
  <w:style w:type="character" w:customStyle="1" w:styleId="2620">
    <w:name w:val="Знак Знак262"/>
    <w:uiPriority w:val="99"/>
    <w:qFormat/>
    <w:rsid w:val="006C0F9D"/>
    <w:rPr>
      <w:rFonts w:ascii="Cambria" w:hAnsi="Cambria"/>
      <w:b/>
      <w:sz w:val="26"/>
    </w:rPr>
  </w:style>
  <w:style w:type="character" w:customStyle="1" w:styleId="2420">
    <w:name w:val="Знак Знак242"/>
    <w:uiPriority w:val="99"/>
    <w:qFormat/>
    <w:rsid w:val="006C0F9D"/>
    <w:rPr>
      <w:rFonts w:ascii="Times New Roman" w:hAnsi="Times New Roman"/>
      <w:b/>
      <w:i/>
      <w:sz w:val="26"/>
    </w:rPr>
  </w:style>
  <w:style w:type="character" w:customStyle="1" w:styleId="2320">
    <w:name w:val="Знак Знак232"/>
    <w:uiPriority w:val="99"/>
    <w:qFormat/>
    <w:rsid w:val="006C0F9D"/>
    <w:rPr>
      <w:rFonts w:ascii="Times New Roman" w:hAnsi="Times New Roman"/>
      <w:b/>
      <w:sz w:val="22"/>
    </w:rPr>
  </w:style>
  <w:style w:type="character" w:customStyle="1" w:styleId="3130">
    <w:name w:val="Знак Знак313"/>
    <w:uiPriority w:val="99"/>
    <w:qFormat/>
    <w:locked/>
    <w:rsid w:val="006C0F9D"/>
    <w:rPr>
      <w:rFonts w:ascii="PragmaticaCTT" w:hAnsi="PragmaticaCTT"/>
      <w:b/>
      <w:sz w:val="24"/>
      <w:lang w:val="ru-RU" w:eastAsia="ru-RU"/>
    </w:rPr>
  </w:style>
  <w:style w:type="character" w:customStyle="1" w:styleId="2015">
    <w:name w:val="Знак Знак2015"/>
    <w:uiPriority w:val="99"/>
    <w:rsid w:val="006C0F9D"/>
    <w:rPr>
      <w:rFonts w:ascii="Arial" w:hAnsi="Arial"/>
      <w:sz w:val="22"/>
    </w:rPr>
  </w:style>
  <w:style w:type="character" w:customStyle="1" w:styleId="font55">
    <w:name w:val="font55"/>
    <w:basedOn w:val="a3"/>
    <w:uiPriority w:val="99"/>
    <w:rsid w:val="006C0F9D"/>
    <w:rPr>
      <w:rFonts w:cs="Times New Roman"/>
    </w:rPr>
  </w:style>
  <w:style w:type="character" w:customStyle="1" w:styleId="WW8Num24z4">
    <w:name w:val="WW8Num24z4"/>
    <w:uiPriority w:val="99"/>
    <w:rsid w:val="006C0F9D"/>
  </w:style>
  <w:style w:type="character" w:customStyle="1" w:styleId="WW8Num24z5">
    <w:name w:val="WW8Num24z5"/>
    <w:uiPriority w:val="99"/>
    <w:rsid w:val="006C0F9D"/>
  </w:style>
  <w:style w:type="character" w:customStyle="1" w:styleId="WW8Num24z6">
    <w:name w:val="WW8Num24z6"/>
    <w:uiPriority w:val="99"/>
    <w:rsid w:val="006C0F9D"/>
  </w:style>
  <w:style w:type="character" w:customStyle="1" w:styleId="WW8Num24z7">
    <w:name w:val="WW8Num24z7"/>
    <w:uiPriority w:val="99"/>
    <w:rsid w:val="006C0F9D"/>
  </w:style>
  <w:style w:type="character" w:customStyle="1" w:styleId="WW8Num24z8">
    <w:name w:val="WW8Num24z8"/>
    <w:uiPriority w:val="99"/>
    <w:rsid w:val="006C0F9D"/>
  </w:style>
  <w:style w:type="character" w:customStyle="1" w:styleId="WW8Num25z4">
    <w:name w:val="WW8Num25z4"/>
    <w:uiPriority w:val="99"/>
    <w:rsid w:val="006C0F9D"/>
  </w:style>
  <w:style w:type="character" w:customStyle="1" w:styleId="WW8Num25z5">
    <w:name w:val="WW8Num25z5"/>
    <w:uiPriority w:val="99"/>
    <w:rsid w:val="006C0F9D"/>
  </w:style>
  <w:style w:type="character" w:customStyle="1" w:styleId="WW8Num25z6">
    <w:name w:val="WW8Num25z6"/>
    <w:uiPriority w:val="99"/>
    <w:rsid w:val="006C0F9D"/>
  </w:style>
  <w:style w:type="character" w:customStyle="1" w:styleId="WW8Num25z7">
    <w:name w:val="WW8Num25z7"/>
    <w:uiPriority w:val="99"/>
    <w:rsid w:val="006C0F9D"/>
  </w:style>
  <w:style w:type="character" w:customStyle="1" w:styleId="WW8Num25z8">
    <w:name w:val="WW8Num25z8"/>
    <w:uiPriority w:val="99"/>
    <w:rsid w:val="006C0F9D"/>
  </w:style>
  <w:style w:type="character" w:customStyle="1" w:styleId="WW8Num30z2">
    <w:name w:val="WW8Num30z2"/>
    <w:uiPriority w:val="99"/>
    <w:rsid w:val="006C0F9D"/>
  </w:style>
  <w:style w:type="character" w:customStyle="1" w:styleId="WW8Num30z4">
    <w:name w:val="WW8Num30z4"/>
    <w:uiPriority w:val="99"/>
    <w:rsid w:val="006C0F9D"/>
  </w:style>
  <w:style w:type="character" w:customStyle="1" w:styleId="WW8Num30z5">
    <w:name w:val="WW8Num30z5"/>
    <w:uiPriority w:val="99"/>
    <w:rsid w:val="006C0F9D"/>
  </w:style>
  <w:style w:type="character" w:customStyle="1" w:styleId="WW8Num30z6">
    <w:name w:val="WW8Num30z6"/>
    <w:uiPriority w:val="99"/>
    <w:rsid w:val="006C0F9D"/>
  </w:style>
  <w:style w:type="character" w:customStyle="1" w:styleId="WW8Num30z7">
    <w:name w:val="WW8Num30z7"/>
    <w:uiPriority w:val="99"/>
    <w:rsid w:val="006C0F9D"/>
  </w:style>
  <w:style w:type="character" w:customStyle="1" w:styleId="WW8Num30z8">
    <w:name w:val="WW8Num30z8"/>
    <w:uiPriority w:val="99"/>
    <w:rsid w:val="006C0F9D"/>
  </w:style>
  <w:style w:type="character" w:customStyle="1" w:styleId="WW8Num32z4">
    <w:name w:val="WW8Num32z4"/>
    <w:uiPriority w:val="99"/>
    <w:rsid w:val="006C0F9D"/>
  </w:style>
  <w:style w:type="character" w:customStyle="1" w:styleId="WW8Num32z5">
    <w:name w:val="WW8Num32z5"/>
    <w:uiPriority w:val="99"/>
    <w:rsid w:val="006C0F9D"/>
  </w:style>
  <w:style w:type="character" w:customStyle="1" w:styleId="WW8Num32z6">
    <w:name w:val="WW8Num32z6"/>
    <w:uiPriority w:val="99"/>
    <w:rsid w:val="006C0F9D"/>
  </w:style>
  <w:style w:type="character" w:customStyle="1" w:styleId="WW8Num32z7">
    <w:name w:val="WW8Num32z7"/>
    <w:uiPriority w:val="99"/>
    <w:rsid w:val="006C0F9D"/>
  </w:style>
  <w:style w:type="character" w:customStyle="1" w:styleId="WW8Num32z8">
    <w:name w:val="WW8Num32z8"/>
    <w:uiPriority w:val="99"/>
    <w:rsid w:val="006C0F9D"/>
  </w:style>
  <w:style w:type="character" w:customStyle="1" w:styleId="WW8Num33z1">
    <w:name w:val="WW8Num33z1"/>
    <w:uiPriority w:val="99"/>
    <w:rsid w:val="006C0F9D"/>
  </w:style>
  <w:style w:type="character" w:customStyle="1" w:styleId="WW8Num33z2">
    <w:name w:val="WW8Num33z2"/>
    <w:uiPriority w:val="99"/>
    <w:rsid w:val="006C0F9D"/>
  </w:style>
  <w:style w:type="character" w:customStyle="1" w:styleId="WW8Num33z5">
    <w:name w:val="WW8Num33z5"/>
    <w:uiPriority w:val="99"/>
    <w:rsid w:val="006C0F9D"/>
  </w:style>
  <w:style w:type="character" w:customStyle="1" w:styleId="WW8Num33z6">
    <w:name w:val="WW8Num33z6"/>
    <w:uiPriority w:val="99"/>
    <w:rsid w:val="006C0F9D"/>
  </w:style>
  <w:style w:type="character" w:customStyle="1" w:styleId="WW8Num33z7">
    <w:name w:val="WW8Num33z7"/>
    <w:uiPriority w:val="99"/>
    <w:rsid w:val="006C0F9D"/>
  </w:style>
  <w:style w:type="character" w:customStyle="1" w:styleId="WW8Num33z8">
    <w:name w:val="WW8Num33z8"/>
    <w:uiPriority w:val="99"/>
    <w:rsid w:val="006C0F9D"/>
  </w:style>
  <w:style w:type="character" w:customStyle="1" w:styleId="WW8Num35z2">
    <w:name w:val="WW8Num35z2"/>
    <w:uiPriority w:val="99"/>
    <w:rsid w:val="006C0F9D"/>
  </w:style>
  <w:style w:type="character" w:customStyle="1" w:styleId="WW8Num35z4">
    <w:name w:val="WW8Num35z4"/>
    <w:uiPriority w:val="99"/>
    <w:rsid w:val="006C0F9D"/>
  </w:style>
  <w:style w:type="character" w:customStyle="1" w:styleId="WW8Num35z5">
    <w:name w:val="WW8Num35z5"/>
    <w:uiPriority w:val="99"/>
    <w:rsid w:val="006C0F9D"/>
  </w:style>
  <w:style w:type="character" w:customStyle="1" w:styleId="WW8Num35z6">
    <w:name w:val="WW8Num35z6"/>
    <w:uiPriority w:val="99"/>
    <w:rsid w:val="006C0F9D"/>
  </w:style>
  <w:style w:type="character" w:customStyle="1" w:styleId="WW8Num35z7">
    <w:name w:val="WW8Num35z7"/>
    <w:uiPriority w:val="99"/>
    <w:rsid w:val="006C0F9D"/>
  </w:style>
  <w:style w:type="character" w:customStyle="1" w:styleId="WW8Num35z8">
    <w:name w:val="WW8Num35z8"/>
    <w:uiPriority w:val="99"/>
    <w:rsid w:val="006C0F9D"/>
  </w:style>
  <w:style w:type="character" w:customStyle="1" w:styleId="WW8Num37z2">
    <w:name w:val="WW8Num37z2"/>
    <w:uiPriority w:val="99"/>
    <w:rsid w:val="006C0F9D"/>
  </w:style>
  <w:style w:type="character" w:customStyle="1" w:styleId="WW8Num37z4">
    <w:name w:val="WW8Num37z4"/>
    <w:uiPriority w:val="99"/>
    <w:rsid w:val="006C0F9D"/>
  </w:style>
  <w:style w:type="character" w:customStyle="1" w:styleId="WW8Num37z5">
    <w:name w:val="WW8Num37z5"/>
    <w:uiPriority w:val="99"/>
    <w:qFormat/>
    <w:rsid w:val="006C0F9D"/>
  </w:style>
  <w:style w:type="character" w:customStyle="1" w:styleId="WW8Num37z6">
    <w:name w:val="WW8Num37z6"/>
    <w:uiPriority w:val="99"/>
    <w:rsid w:val="006C0F9D"/>
  </w:style>
  <w:style w:type="character" w:customStyle="1" w:styleId="WW8Num37z7">
    <w:name w:val="WW8Num37z7"/>
    <w:uiPriority w:val="99"/>
    <w:rsid w:val="006C0F9D"/>
  </w:style>
  <w:style w:type="character" w:customStyle="1" w:styleId="WW8Num37z8">
    <w:name w:val="WW8Num37z8"/>
    <w:uiPriority w:val="99"/>
    <w:rsid w:val="006C0F9D"/>
  </w:style>
  <w:style w:type="character" w:customStyle="1" w:styleId="WW8Num38z1">
    <w:name w:val="WW8Num38z1"/>
    <w:uiPriority w:val="99"/>
    <w:rsid w:val="006C0F9D"/>
  </w:style>
  <w:style w:type="character" w:customStyle="1" w:styleId="WW8Num38z2">
    <w:name w:val="WW8Num38z2"/>
    <w:uiPriority w:val="99"/>
    <w:rsid w:val="006C0F9D"/>
  </w:style>
  <w:style w:type="character" w:customStyle="1" w:styleId="WW8Num38z3">
    <w:name w:val="WW8Num38z3"/>
    <w:uiPriority w:val="99"/>
    <w:rsid w:val="006C0F9D"/>
  </w:style>
  <w:style w:type="character" w:customStyle="1" w:styleId="WW8Num38z4">
    <w:name w:val="WW8Num38z4"/>
    <w:uiPriority w:val="99"/>
    <w:rsid w:val="006C0F9D"/>
  </w:style>
  <w:style w:type="character" w:customStyle="1" w:styleId="WW8Num38z5">
    <w:name w:val="WW8Num38z5"/>
    <w:uiPriority w:val="99"/>
    <w:rsid w:val="006C0F9D"/>
  </w:style>
  <w:style w:type="character" w:customStyle="1" w:styleId="WW8Num38z6">
    <w:name w:val="WW8Num38z6"/>
    <w:uiPriority w:val="99"/>
    <w:rsid w:val="006C0F9D"/>
  </w:style>
  <w:style w:type="character" w:customStyle="1" w:styleId="WW8Num38z7">
    <w:name w:val="WW8Num38z7"/>
    <w:uiPriority w:val="99"/>
    <w:rsid w:val="006C0F9D"/>
  </w:style>
  <w:style w:type="character" w:customStyle="1" w:styleId="WW8Num38z8">
    <w:name w:val="WW8Num38z8"/>
    <w:uiPriority w:val="99"/>
    <w:rsid w:val="006C0F9D"/>
  </w:style>
  <w:style w:type="character" w:customStyle="1" w:styleId="WW8Num40z1">
    <w:name w:val="WW8Num40z1"/>
    <w:uiPriority w:val="99"/>
    <w:rsid w:val="006C0F9D"/>
    <w:rPr>
      <w:rFonts w:ascii="Courier New" w:hAnsi="Courier New"/>
    </w:rPr>
  </w:style>
  <w:style w:type="character" w:customStyle="1" w:styleId="WW8Num40z2">
    <w:name w:val="WW8Num40z2"/>
    <w:uiPriority w:val="99"/>
    <w:rsid w:val="006C0F9D"/>
    <w:rPr>
      <w:rFonts w:ascii="Wingdings" w:hAnsi="Wingdings"/>
    </w:rPr>
  </w:style>
  <w:style w:type="character" w:customStyle="1" w:styleId="WW8Num41z1">
    <w:name w:val="WW8Num41z1"/>
    <w:uiPriority w:val="99"/>
    <w:rsid w:val="006C0F9D"/>
  </w:style>
  <w:style w:type="character" w:customStyle="1" w:styleId="WW8Num41z2">
    <w:name w:val="WW8Num41z2"/>
    <w:uiPriority w:val="99"/>
    <w:rsid w:val="006C0F9D"/>
  </w:style>
  <w:style w:type="character" w:customStyle="1" w:styleId="WW8Num41z3">
    <w:name w:val="WW8Num41z3"/>
    <w:uiPriority w:val="99"/>
    <w:rsid w:val="006C0F9D"/>
  </w:style>
  <w:style w:type="character" w:customStyle="1" w:styleId="WW8Num41z4">
    <w:name w:val="WW8Num41z4"/>
    <w:uiPriority w:val="99"/>
    <w:rsid w:val="006C0F9D"/>
  </w:style>
  <w:style w:type="character" w:customStyle="1" w:styleId="WW8Num41z5">
    <w:name w:val="WW8Num41z5"/>
    <w:uiPriority w:val="99"/>
    <w:rsid w:val="006C0F9D"/>
  </w:style>
  <w:style w:type="character" w:customStyle="1" w:styleId="WW8Num41z6">
    <w:name w:val="WW8Num41z6"/>
    <w:uiPriority w:val="99"/>
    <w:rsid w:val="006C0F9D"/>
  </w:style>
  <w:style w:type="character" w:customStyle="1" w:styleId="WW8Num41z7">
    <w:name w:val="WW8Num41z7"/>
    <w:uiPriority w:val="99"/>
    <w:rsid w:val="006C0F9D"/>
  </w:style>
  <w:style w:type="character" w:customStyle="1" w:styleId="WW8Num41z8">
    <w:name w:val="WW8Num41z8"/>
    <w:uiPriority w:val="99"/>
    <w:rsid w:val="006C0F9D"/>
  </w:style>
  <w:style w:type="character" w:customStyle="1" w:styleId="WW8Num43z1">
    <w:name w:val="WW8Num43z1"/>
    <w:uiPriority w:val="99"/>
    <w:rsid w:val="006C0F9D"/>
  </w:style>
  <w:style w:type="character" w:customStyle="1" w:styleId="WW8Num43z2">
    <w:name w:val="WW8Num43z2"/>
    <w:uiPriority w:val="99"/>
    <w:rsid w:val="006C0F9D"/>
  </w:style>
  <w:style w:type="character" w:customStyle="1" w:styleId="WW8Num43z3">
    <w:name w:val="WW8Num43z3"/>
    <w:uiPriority w:val="99"/>
    <w:rsid w:val="006C0F9D"/>
  </w:style>
  <w:style w:type="character" w:customStyle="1" w:styleId="WW8Num43z4">
    <w:name w:val="WW8Num43z4"/>
    <w:uiPriority w:val="99"/>
    <w:rsid w:val="006C0F9D"/>
  </w:style>
  <w:style w:type="character" w:customStyle="1" w:styleId="WW8Num43z5">
    <w:name w:val="WW8Num43z5"/>
    <w:uiPriority w:val="99"/>
    <w:rsid w:val="006C0F9D"/>
  </w:style>
  <w:style w:type="character" w:customStyle="1" w:styleId="WW8Num43z6">
    <w:name w:val="WW8Num43z6"/>
    <w:uiPriority w:val="99"/>
    <w:rsid w:val="006C0F9D"/>
  </w:style>
  <w:style w:type="character" w:customStyle="1" w:styleId="WW8Num43z7">
    <w:name w:val="WW8Num43z7"/>
    <w:uiPriority w:val="99"/>
    <w:rsid w:val="006C0F9D"/>
  </w:style>
  <w:style w:type="character" w:customStyle="1" w:styleId="WW8Num43z8">
    <w:name w:val="WW8Num43z8"/>
    <w:uiPriority w:val="99"/>
    <w:rsid w:val="006C0F9D"/>
  </w:style>
  <w:style w:type="character" w:customStyle="1" w:styleId="WW8Num44z2">
    <w:name w:val="WW8Num44z2"/>
    <w:uiPriority w:val="99"/>
    <w:rsid w:val="006C0F9D"/>
    <w:rPr>
      <w:rFonts w:ascii="Wingdings" w:hAnsi="Wingdings"/>
    </w:rPr>
  </w:style>
  <w:style w:type="character" w:customStyle="1" w:styleId="WW8Num46z2">
    <w:name w:val="WW8Num46z2"/>
    <w:uiPriority w:val="99"/>
    <w:rsid w:val="006C0F9D"/>
    <w:rPr>
      <w:rFonts w:ascii="Wingdings" w:hAnsi="Wingdings"/>
    </w:rPr>
  </w:style>
  <w:style w:type="character" w:customStyle="1" w:styleId="WW8Num47z2">
    <w:name w:val="WW8Num47z2"/>
    <w:uiPriority w:val="99"/>
    <w:rsid w:val="006C0F9D"/>
    <w:rPr>
      <w:rFonts w:ascii="Wingdings" w:hAnsi="Wingdings"/>
    </w:rPr>
  </w:style>
  <w:style w:type="character" w:customStyle="1" w:styleId="WW8NumSt31z0">
    <w:name w:val="WW8NumSt31z0"/>
    <w:uiPriority w:val="99"/>
    <w:rsid w:val="006C0F9D"/>
    <w:rPr>
      <w:rFonts w:ascii="Times New Roman" w:hAnsi="Times New Roman"/>
      <w:sz w:val="20"/>
    </w:rPr>
  </w:style>
  <w:style w:type="character" w:customStyle="1" w:styleId="FootnoteCharacters">
    <w:name w:val="Footnote Characters"/>
    <w:uiPriority w:val="99"/>
    <w:rsid w:val="006C0F9D"/>
    <w:rPr>
      <w:vertAlign w:val="superscript"/>
    </w:rPr>
  </w:style>
  <w:style w:type="character" w:customStyle="1" w:styleId="1fffffe">
    <w:name w:val="Знак примечания1"/>
    <w:uiPriority w:val="99"/>
    <w:rsid w:val="006C0F9D"/>
    <w:rPr>
      <w:sz w:val="16"/>
    </w:rPr>
  </w:style>
  <w:style w:type="character" w:customStyle="1" w:styleId="EndnoteCharacters">
    <w:name w:val="Endnote Characters"/>
    <w:uiPriority w:val="99"/>
    <w:rsid w:val="006C0F9D"/>
    <w:rPr>
      <w:vertAlign w:val="superscript"/>
    </w:rPr>
  </w:style>
  <w:style w:type="paragraph" w:customStyle="1" w:styleId="LO-Normal1">
    <w:name w:val="LO-Normal1"/>
    <w:uiPriority w:val="99"/>
    <w:qFormat/>
    <w:rsid w:val="006C0F9D"/>
    <w:pPr>
      <w:suppressAutoHyphens/>
      <w:spacing w:after="0" w:line="48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ffff4">
    <w:name w:val="Схема документа2"/>
    <w:basedOn w:val="a2"/>
    <w:uiPriority w:val="99"/>
    <w:qFormat/>
    <w:rsid w:val="006C0F9D"/>
    <w:pPr>
      <w:widowControl/>
      <w:shd w:val="clear" w:color="auto" w:fill="000080"/>
      <w:suppressAutoHyphens/>
      <w:snapToGrid/>
      <w:spacing w:before="0" w:after="0"/>
    </w:pPr>
    <w:rPr>
      <w:rFonts w:ascii="Tahoma" w:eastAsia="Times New Roman" w:hAnsi="Tahoma" w:cs="Tahoma"/>
      <w:szCs w:val="24"/>
      <w:lang w:eastAsia="zh-CN"/>
    </w:rPr>
  </w:style>
  <w:style w:type="paragraph" w:customStyle="1" w:styleId="22f0">
    <w:name w:val="Список 22"/>
    <w:basedOn w:val="a2"/>
    <w:uiPriority w:val="99"/>
    <w:qFormat/>
    <w:rsid w:val="006C0F9D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zh-CN"/>
    </w:rPr>
  </w:style>
  <w:style w:type="paragraph" w:customStyle="1" w:styleId="31d">
    <w:name w:val="Список 31"/>
    <w:basedOn w:val="a2"/>
    <w:uiPriority w:val="99"/>
    <w:qFormat/>
    <w:rsid w:val="006C0F9D"/>
    <w:pPr>
      <w:widowControl/>
      <w:suppressAutoHyphens/>
      <w:snapToGrid/>
      <w:spacing w:before="0" w:after="0"/>
      <w:ind w:left="849" w:hanging="283"/>
    </w:pPr>
    <w:rPr>
      <w:rFonts w:eastAsia="Times New Roman"/>
      <w:szCs w:val="24"/>
      <w:lang w:eastAsia="zh-CN"/>
    </w:rPr>
  </w:style>
  <w:style w:type="paragraph" w:customStyle="1" w:styleId="1ffffff">
    <w:name w:val="Обычный отступ1"/>
    <w:basedOn w:val="a2"/>
    <w:uiPriority w:val="99"/>
    <w:qFormat/>
    <w:rsid w:val="006C0F9D"/>
    <w:pPr>
      <w:widowControl/>
      <w:suppressAutoHyphens/>
      <w:snapToGrid/>
      <w:spacing w:before="0" w:after="0"/>
      <w:ind w:firstLine="720"/>
      <w:jc w:val="both"/>
    </w:pPr>
    <w:rPr>
      <w:rFonts w:eastAsia="Times New Roman"/>
      <w:sz w:val="28"/>
      <w:lang w:eastAsia="zh-CN"/>
    </w:rPr>
  </w:style>
  <w:style w:type="paragraph" w:customStyle="1" w:styleId="2">
    <w:name w:val="Нумерованный список2"/>
    <w:basedOn w:val="a2"/>
    <w:uiPriority w:val="99"/>
    <w:qFormat/>
    <w:rsid w:val="006C0F9D"/>
    <w:pPr>
      <w:keepNext/>
      <w:widowControl/>
      <w:numPr>
        <w:numId w:val="9"/>
      </w:numPr>
      <w:suppressAutoHyphens/>
      <w:snapToGrid/>
      <w:spacing w:before="0" w:after="0"/>
      <w:jc w:val="both"/>
    </w:pPr>
    <w:rPr>
      <w:rFonts w:eastAsia="Times New Roman"/>
      <w:b/>
      <w:szCs w:val="24"/>
      <w:lang w:val="en-US" w:eastAsia="zh-CN"/>
    </w:rPr>
  </w:style>
  <w:style w:type="paragraph" w:customStyle="1" w:styleId="1ffffff0">
    <w:name w:val="Красная строка1"/>
    <w:basedOn w:val="aff1"/>
    <w:uiPriority w:val="99"/>
    <w:qFormat/>
    <w:rsid w:val="006C0F9D"/>
    <w:pPr>
      <w:suppressAutoHyphens/>
      <w:spacing w:after="120" w:line="240" w:lineRule="auto"/>
      <w:ind w:firstLine="210"/>
    </w:pPr>
    <w:rPr>
      <w:szCs w:val="24"/>
      <w:lang w:eastAsia="zh-CN"/>
    </w:rPr>
  </w:style>
  <w:style w:type="paragraph" w:customStyle="1" w:styleId="21">
    <w:name w:val="Нумерованный список 21"/>
    <w:basedOn w:val="a2"/>
    <w:uiPriority w:val="99"/>
    <w:qFormat/>
    <w:rsid w:val="006C0F9D"/>
    <w:pPr>
      <w:widowControl/>
      <w:numPr>
        <w:numId w:val="10"/>
      </w:numPr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42a">
    <w:name w:val="Список 42"/>
    <w:basedOn w:val="a2"/>
    <w:uiPriority w:val="99"/>
    <w:qFormat/>
    <w:rsid w:val="006C0F9D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zh-CN"/>
    </w:rPr>
  </w:style>
  <w:style w:type="paragraph" w:customStyle="1" w:styleId="22f1">
    <w:name w:val="Маркированный список 22"/>
    <w:basedOn w:val="a2"/>
    <w:uiPriority w:val="99"/>
    <w:qFormat/>
    <w:rsid w:val="006C0F9D"/>
    <w:pPr>
      <w:widowControl/>
      <w:tabs>
        <w:tab w:val="left" w:pos="720"/>
        <w:tab w:val="left" w:pos="851"/>
      </w:tabs>
      <w:suppressAutoHyphens/>
      <w:snapToGrid/>
      <w:spacing w:before="0" w:after="0"/>
      <w:ind w:left="851" w:hanging="363"/>
    </w:pPr>
    <w:rPr>
      <w:rFonts w:eastAsia="Times New Roman"/>
      <w:szCs w:val="24"/>
      <w:lang w:eastAsia="zh-CN"/>
    </w:rPr>
  </w:style>
  <w:style w:type="paragraph" w:customStyle="1" w:styleId="31e">
    <w:name w:val="Маркированный список 31"/>
    <w:basedOn w:val="a2"/>
    <w:uiPriority w:val="99"/>
    <w:qFormat/>
    <w:rsid w:val="006C0F9D"/>
    <w:pPr>
      <w:widowControl/>
      <w:tabs>
        <w:tab w:val="left" w:pos="708"/>
      </w:tabs>
      <w:suppressAutoHyphens/>
      <w:snapToGrid/>
      <w:spacing w:before="0" w:after="0"/>
      <w:jc w:val="both"/>
    </w:pPr>
    <w:rPr>
      <w:rFonts w:eastAsia="Times New Roman"/>
      <w:bCs/>
      <w:iCs/>
      <w:sz w:val="28"/>
      <w:szCs w:val="28"/>
      <w:lang w:eastAsia="zh-CN"/>
    </w:rPr>
  </w:style>
  <w:style w:type="paragraph" w:customStyle="1" w:styleId="2ffff5">
    <w:name w:val="Текст примечания2"/>
    <w:basedOn w:val="a2"/>
    <w:uiPriority w:val="99"/>
    <w:qFormat/>
    <w:rsid w:val="006C0F9D"/>
    <w:pPr>
      <w:widowControl/>
      <w:suppressAutoHyphens/>
      <w:snapToGrid/>
      <w:spacing w:before="0" w:after="0"/>
    </w:pPr>
    <w:rPr>
      <w:rFonts w:eastAsia="Times New Roman"/>
      <w:sz w:val="20"/>
      <w:lang w:eastAsia="zh-CN"/>
    </w:rPr>
  </w:style>
  <w:style w:type="paragraph" w:customStyle="1" w:styleId="2ffff6">
    <w:name w:val="Название объекта2"/>
    <w:basedOn w:val="a2"/>
    <w:next w:val="a2"/>
    <w:uiPriority w:val="99"/>
    <w:qFormat/>
    <w:rsid w:val="006C0F9D"/>
    <w:pPr>
      <w:shd w:val="clear" w:color="auto" w:fill="FFFFFF"/>
      <w:suppressAutoHyphens/>
      <w:autoSpaceDE w:val="0"/>
      <w:snapToGrid/>
      <w:spacing w:before="0" w:after="0"/>
      <w:ind w:firstLine="284"/>
      <w:jc w:val="right"/>
    </w:pPr>
    <w:rPr>
      <w:rFonts w:eastAsia="Times New Roman"/>
      <w:i/>
      <w:iCs/>
      <w:color w:val="000000"/>
      <w:lang w:eastAsia="zh-CN"/>
    </w:rPr>
  </w:style>
  <w:style w:type="paragraph" w:customStyle="1" w:styleId="WW-Heading3">
    <w:name w:val="WW-Heading 3"/>
    <w:uiPriority w:val="99"/>
    <w:qFormat/>
    <w:rsid w:val="006C0F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9">
    <w:name w:val="WW-Heading 9"/>
    <w:uiPriority w:val="99"/>
    <w:qFormat/>
    <w:rsid w:val="006C0F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1">
    <w:name w:val="WW-Heading 1"/>
    <w:uiPriority w:val="99"/>
    <w:qFormat/>
    <w:rsid w:val="006C0F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6">
    <w:name w:val="WW-Heading 6"/>
    <w:uiPriority w:val="99"/>
    <w:qFormat/>
    <w:rsid w:val="006C0F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7">
    <w:name w:val="WW-Heading 7"/>
    <w:uiPriority w:val="99"/>
    <w:qFormat/>
    <w:rsid w:val="006C0F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2">
    <w:name w:val="WW-Heading 2"/>
    <w:uiPriority w:val="99"/>
    <w:qFormat/>
    <w:rsid w:val="006C0F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5">
    <w:name w:val="WW-Heading 5"/>
    <w:uiPriority w:val="99"/>
    <w:qFormat/>
    <w:rsid w:val="006C0F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1ffffff1">
    <w:name w:val="Маркированный список1"/>
    <w:basedOn w:val="a2"/>
    <w:uiPriority w:val="99"/>
    <w:qFormat/>
    <w:rsid w:val="006C0F9D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 w:val="20"/>
      <w:lang w:val="en-US" w:eastAsia="zh-CN"/>
    </w:rPr>
  </w:style>
  <w:style w:type="paragraph" w:customStyle="1" w:styleId="22f2">
    <w:name w:val="Красная строка 22"/>
    <w:basedOn w:val="aff8"/>
    <w:uiPriority w:val="99"/>
    <w:qFormat/>
    <w:rsid w:val="006C0F9D"/>
    <w:pPr>
      <w:widowControl/>
      <w:suppressAutoHyphens/>
      <w:snapToGrid/>
      <w:spacing w:before="0"/>
      <w:ind w:firstLine="210"/>
    </w:pPr>
    <w:rPr>
      <w:rFonts w:cs="PragmaticaCTT"/>
      <w:szCs w:val="24"/>
      <w:lang w:eastAsia="zh-CN"/>
    </w:rPr>
  </w:style>
  <w:style w:type="paragraph" w:customStyle="1" w:styleId="WW-Heading">
    <w:name w:val="WW-Heading"/>
    <w:uiPriority w:val="99"/>
    <w:qFormat/>
    <w:rsid w:val="006C0F9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paragraph" w:customStyle="1" w:styleId="LO-normal10">
    <w:name w:val="LO-normal1"/>
    <w:basedOn w:val="a2"/>
    <w:uiPriority w:val="99"/>
    <w:qFormat/>
    <w:rsid w:val="006C0F9D"/>
    <w:pPr>
      <w:widowControl/>
      <w:suppressAutoHyphens/>
      <w:snapToGrid/>
      <w:spacing w:before="280" w:after="280"/>
    </w:pPr>
    <w:rPr>
      <w:rFonts w:eastAsia="Times New Roman"/>
      <w:szCs w:val="24"/>
      <w:lang w:eastAsia="zh-CN"/>
    </w:rPr>
  </w:style>
  <w:style w:type="paragraph" w:customStyle="1" w:styleId="1ffffff2">
    <w:name w:val="Текст макроса1"/>
    <w:uiPriority w:val="99"/>
    <w:qFormat/>
    <w:rsid w:val="006C0F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51a">
    <w:name w:val="Нумерованный список 51"/>
    <w:basedOn w:val="a2"/>
    <w:uiPriority w:val="99"/>
    <w:qFormat/>
    <w:rsid w:val="006C0F9D"/>
    <w:pPr>
      <w:widowControl/>
      <w:suppressAutoHyphens/>
      <w:snapToGrid/>
      <w:spacing w:before="0" w:after="0"/>
      <w:ind w:left="720" w:hanging="360"/>
    </w:pPr>
    <w:rPr>
      <w:rFonts w:eastAsia="Times New Roman"/>
      <w:szCs w:val="24"/>
      <w:lang w:eastAsia="zh-CN"/>
    </w:rPr>
  </w:style>
  <w:style w:type="paragraph" w:customStyle="1" w:styleId="WW-TextBody">
    <w:name w:val="WW-Text Body"/>
    <w:basedOn w:val="a2"/>
    <w:uiPriority w:val="99"/>
    <w:qFormat/>
    <w:rsid w:val="006C0F9D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paragraph" w:customStyle="1" w:styleId="WW-Heading4">
    <w:name w:val="WW-Heading 4"/>
    <w:basedOn w:val="a2"/>
    <w:next w:val="a2"/>
    <w:uiPriority w:val="99"/>
    <w:qFormat/>
    <w:rsid w:val="006C0F9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</w:pPr>
    <w:rPr>
      <w:rFonts w:eastAsia="Times New Roman"/>
      <w:b/>
      <w:bCs/>
      <w:sz w:val="28"/>
      <w:szCs w:val="28"/>
      <w:lang w:eastAsia="zh-CN"/>
    </w:rPr>
  </w:style>
  <w:style w:type="paragraph" w:customStyle="1" w:styleId="WW-Heading8">
    <w:name w:val="WW-Heading 8"/>
    <w:basedOn w:val="a2"/>
    <w:next w:val="a2"/>
    <w:uiPriority w:val="99"/>
    <w:qFormat/>
    <w:rsid w:val="006C0F9D"/>
    <w:pPr>
      <w:widowControl/>
      <w:tabs>
        <w:tab w:val="left" w:pos="1440"/>
      </w:tabs>
      <w:suppressAutoHyphens/>
      <w:snapToGrid/>
      <w:spacing w:before="240" w:after="60"/>
      <w:ind w:left="1440" w:hanging="1440"/>
    </w:pPr>
    <w:rPr>
      <w:rFonts w:eastAsia="Times New Roman"/>
      <w:i/>
      <w:iCs/>
      <w:szCs w:val="24"/>
      <w:lang w:eastAsia="zh-CN"/>
    </w:rPr>
  </w:style>
  <w:style w:type="paragraph" w:customStyle="1" w:styleId="21f6">
    <w:name w:val="Продолжение списка 21"/>
    <w:basedOn w:val="a2"/>
    <w:uiPriority w:val="99"/>
    <w:qFormat/>
    <w:rsid w:val="006C0F9D"/>
    <w:pPr>
      <w:widowControl/>
      <w:suppressAutoHyphens/>
      <w:snapToGrid/>
      <w:spacing w:before="0" w:after="120"/>
      <w:ind w:left="566"/>
    </w:pPr>
    <w:rPr>
      <w:rFonts w:eastAsia="Times New Roman"/>
      <w:sz w:val="20"/>
      <w:lang w:eastAsia="zh-CN"/>
    </w:rPr>
  </w:style>
  <w:style w:type="paragraph" w:customStyle="1" w:styleId="31f">
    <w:name w:val="Нумерованный список 31"/>
    <w:basedOn w:val="a2"/>
    <w:uiPriority w:val="99"/>
    <w:qFormat/>
    <w:rsid w:val="006C0F9D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zh-CN"/>
    </w:rPr>
  </w:style>
  <w:style w:type="paragraph" w:customStyle="1" w:styleId="TableContents">
    <w:name w:val="Table Contents"/>
    <w:basedOn w:val="a2"/>
    <w:qFormat/>
    <w:rsid w:val="006C0F9D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6C0F9D"/>
    <w:pPr>
      <w:jc w:val="center"/>
    </w:pPr>
    <w:rPr>
      <w:b/>
      <w:bCs/>
    </w:rPr>
  </w:style>
  <w:style w:type="character" w:customStyle="1" w:styleId="InternetLink">
    <w:name w:val="Internet Link"/>
    <w:uiPriority w:val="99"/>
    <w:rsid w:val="006C0F9D"/>
    <w:rPr>
      <w:color w:val="0000FF"/>
      <w:u w:val="single"/>
    </w:rPr>
  </w:style>
  <w:style w:type="character" w:customStyle="1" w:styleId="23e">
    <w:name w:val="Основной текст с отступом 2 Знак3"/>
    <w:uiPriority w:val="99"/>
    <w:qFormat/>
    <w:rsid w:val="006C0F9D"/>
    <w:rPr>
      <w:rFonts w:ascii="Microsoft Sans Serif" w:hAnsi="Microsoft Sans Serif"/>
      <w:b/>
      <w:spacing w:val="10"/>
      <w:sz w:val="26"/>
    </w:rPr>
  </w:style>
  <w:style w:type="character" w:customStyle="1" w:styleId="34a">
    <w:name w:val="Основной текст с отступом 3 Знак4"/>
    <w:uiPriority w:val="99"/>
    <w:qFormat/>
    <w:locked/>
    <w:rsid w:val="006C0F9D"/>
    <w:rPr>
      <w:rFonts w:ascii="Times New Roman" w:hAnsi="Times New Roman"/>
      <w:sz w:val="24"/>
      <w:lang w:val="en-US"/>
    </w:rPr>
  </w:style>
  <w:style w:type="character" w:customStyle="1" w:styleId="326">
    <w:name w:val="Основной текст 3 Знак2"/>
    <w:uiPriority w:val="99"/>
    <w:qFormat/>
    <w:locked/>
    <w:rsid w:val="006C0F9D"/>
    <w:rPr>
      <w:rFonts w:ascii="Garamond" w:hAnsi="Garamond"/>
      <w:sz w:val="24"/>
      <w:shd w:val="clear" w:color="auto" w:fill="FFFFFF"/>
    </w:rPr>
  </w:style>
  <w:style w:type="character" w:customStyle="1" w:styleId="ListLabel7">
    <w:name w:val="ListLabel 7"/>
    <w:uiPriority w:val="99"/>
    <w:qFormat/>
    <w:rsid w:val="006C0F9D"/>
  </w:style>
  <w:style w:type="character" w:customStyle="1" w:styleId="ListLabel8">
    <w:name w:val="ListLabel 8"/>
    <w:uiPriority w:val="99"/>
    <w:qFormat/>
    <w:rsid w:val="006C0F9D"/>
  </w:style>
  <w:style w:type="character" w:customStyle="1" w:styleId="ListLabel9">
    <w:name w:val="ListLabel 9"/>
    <w:uiPriority w:val="99"/>
    <w:qFormat/>
    <w:rsid w:val="006C0F9D"/>
  </w:style>
  <w:style w:type="character" w:customStyle="1" w:styleId="ListLabel10">
    <w:name w:val="ListLabel 10"/>
    <w:uiPriority w:val="99"/>
    <w:qFormat/>
    <w:rsid w:val="006C0F9D"/>
  </w:style>
  <w:style w:type="character" w:customStyle="1" w:styleId="ListLabel11">
    <w:name w:val="ListLabel 11"/>
    <w:uiPriority w:val="99"/>
    <w:qFormat/>
    <w:rsid w:val="006C0F9D"/>
  </w:style>
  <w:style w:type="character" w:customStyle="1" w:styleId="ListLabel12">
    <w:name w:val="ListLabel 12"/>
    <w:uiPriority w:val="99"/>
    <w:qFormat/>
    <w:rsid w:val="006C0F9D"/>
  </w:style>
  <w:style w:type="character" w:customStyle="1" w:styleId="ListLabel13">
    <w:name w:val="ListLabel 13"/>
    <w:uiPriority w:val="99"/>
    <w:qFormat/>
    <w:rsid w:val="006C0F9D"/>
  </w:style>
  <w:style w:type="character" w:customStyle="1" w:styleId="ListLabel14">
    <w:name w:val="ListLabel 14"/>
    <w:uiPriority w:val="99"/>
    <w:qFormat/>
    <w:rsid w:val="006C0F9D"/>
  </w:style>
  <w:style w:type="character" w:customStyle="1" w:styleId="ListLabel15">
    <w:name w:val="ListLabel 15"/>
    <w:uiPriority w:val="99"/>
    <w:qFormat/>
    <w:rsid w:val="006C0F9D"/>
  </w:style>
  <w:style w:type="character" w:customStyle="1" w:styleId="ListLabel16">
    <w:name w:val="ListLabel 16"/>
    <w:uiPriority w:val="99"/>
    <w:qFormat/>
    <w:rsid w:val="006C0F9D"/>
  </w:style>
  <w:style w:type="character" w:customStyle="1" w:styleId="ListLabel17">
    <w:name w:val="ListLabel 17"/>
    <w:uiPriority w:val="99"/>
    <w:qFormat/>
    <w:rsid w:val="006C0F9D"/>
  </w:style>
  <w:style w:type="character" w:customStyle="1" w:styleId="ListLabel18">
    <w:name w:val="ListLabel 18"/>
    <w:uiPriority w:val="99"/>
    <w:qFormat/>
    <w:rsid w:val="006C0F9D"/>
  </w:style>
  <w:style w:type="character" w:customStyle="1" w:styleId="ListLabel19">
    <w:name w:val="ListLabel 19"/>
    <w:uiPriority w:val="99"/>
    <w:qFormat/>
    <w:rsid w:val="006C0F9D"/>
  </w:style>
  <w:style w:type="character" w:customStyle="1" w:styleId="ListLabel20">
    <w:name w:val="ListLabel 20"/>
    <w:uiPriority w:val="99"/>
    <w:qFormat/>
    <w:rsid w:val="006C0F9D"/>
  </w:style>
  <w:style w:type="character" w:customStyle="1" w:styleId="ListLabel21">
    <w:name w:val="ListLabel 21"/>
    <w:uiPriority w:val="99"/>
    <w:qFormat/>
    <w:rsid w:val="006C0F9D"/>
  </w:style>
  <w:style w:type="character" w:customStyle="1" w:styleId="ListLabel22">
    <w:name w:val="ListLabel 22"/>
    <w:uiPriority w:val="99"/>
    <w:qFormat/>
    <w:rsid w:val="006C0F9D"/>
  </w:style>
  <w:style w:type="character" w:customStyle="1" w:styleId="ListLabel23">
    <w:name w:val="ListLabel 23"/>
    <w:uiPriority w:val="99"/>
    <w:qFormat/>
    <w:rsid w:val="006C0F9D"/>
  </w:style>
  <w:style w:type="character" w:customStyle="1" w:styleId="ListLabel24">
    <w:name w:val="ListLabel 24"/>
    <w:uiPriority w:val="99"/>
    <w:qFormat/>
    <w:rsid w:val="006C0F9D"/>
  </w:style>
  <w:style w:type="character" w:customStyle="1" w:styleId="ListLabel25">
    <w:name w:val="ListLabel 25"/>
    <w:uiPriority w:val="99"/>
    <w:qFormat/>
    <w:rsid w:val="006C0F9D"/>
  </w:style>
  <w:style w:type="character" w:customStyle="1" w:styleId="ListLabel26">
    <w:name w:val="ListLabel 26"/>
    <w:uiPriority w:val="99"/>
    <w:qFormat/>
    <w:rsid w:val="006C0F9D"/>
  </w:style>
  <w:style w:type="character" w:customStyle="1" w:styleId="ListLabel27">
    <w:name w:val="ListLabel 27"/>
    <w:uiPriority w:val="99"/>
    <w:qFormat/>
    <w:rsid w:val="006C0F9D"/>
  </w:style>
  <w:style w:type="character" w:customStyle="1" w:styleId="ListLabel28">
    <w:name w:val="ListLabel 28"/>
    <w:uiPriority w:val="99"/>
    <w:qFormat/>
    <w:rsid w:val="006C0F9D"/>
  </w:style>
  <w:style w:type="character" w:customStyle="1" w:styleId="ListLabel29">
    <w:name w:val="ListLabel 29"/>
    <w:uiPriority w:val="99"/>
    <w:qFormat/>
    <w:rsid w:val="006C0F9D"/>
  </w:style>
  <w:style w:type="character" w:customStyle="1" w:styleId="ListLabel30">
    <w:name w:val="ListLabel 30"/>
    <w:uiPriority w:val="99"/>
    <w:qFormat/>
    <w:rsid w:val="006C0F9D"/>
  </w:style>
  <w:style w:type="character" w:customStyle="1" w:styleId="ListLabel31">
    <w:name w:val="ListLabel 31"/>
    <w:uiPriority w:val="99"/>
    <w:qFormat/>
    <w:rsid w:val="006C0F9D"/>
  </w:style>
  <w:style w:type="character" w:customStyle="1" w:styleId="ListLabel32">
    <w:name w:val="ListLabel 32"/>
    <w:uiPriority w:val="99"/>
    <w:qFormat/>
    <w:rsid w:val="006C0F9D"/>
  </w:style>
  <w:style w:type="character" w:customStyle="1" w:styleId="ListLabel33">
    <w:name w:val="ListLabel 33"/>
    <w:uiPriority w:val="99"/>
    <w:qFormat/>
    <w:rsid w:val="006C0F9D"/>
  </w:style>
  <w:style w:type="character" w:customStyle="1" w:styleId="ListLabel34">
    <w:name w:val="ListLabel 34"/>
    <w:uiPriority w:val="99"/>
    <w:qFormat/>
    <w:rsid w:val="006C0F9D"/>
    <w:rPr>
      <w:color w:val="00000A"/>
    </w:rPr>
  </w:style>
  <w:style w:type="character" w:customStyle="1" w:styleId="ListLabel35">
    <w:name w:val="ListLabel 35"/>
    <w:uiPriority w:val="99"/>
    <w:qFormat/>
    <w:rsid w:val="006C0F9D"/>
  </w:style>
  <w:style w:type="character" w:customStyle="1" w:styleId="ListLabel36">
    <w:name w:val="ListLabel 36"/>
    <w:uiPriority w:val="99"/>
    <w:qFormat/>
    <w:rsid w:val="006C0F9D"/>
  </w:style>
  <w:style w:type="character" w:customStyle="1" w:styleId="ListLabel37">
    <w:name w:val="ListLabel 37"/>
    <w:uiPriority w:val="99"/>
    <w:qFormat/>
    <w:rsid w:val="006C0F9D"/>
  </w:style>
  <w:style w:type="character" w:customStyle="1" w:styleId="ListLabel38">
    <w:name w:val="ListLabel 38"/>
    <w:uiPriority w:val="99"/>
    <w:qFormat/>
    <w:rsid w:val="006C0F9D"/>
  </w:style>
  <w:style w:type="character" w:customStyle="1" w:styleId="ListLabel39">
    <w:name w:val="ListLabel 39"/>
    <w:uiPriority w:val="99"/>
    <w:qFormat/>
    <w:rsid w:val="006C0F9D"/>
  </w:style>
  <w:style w:type="character" w:customStyle="1" w:styleId="ListLabel40">
    <w:name w:val="ListLabel 40"/>
    <w:uiPriority w:val="99"/>
    <w:qFormat/>
    <w:rsid w:val="006C0F9D"/>
  </w:style>
  <w:style w:type="character" w:customStyle="1" w:styleId="ListLabel41">
    <w:name w:val="ListLabel 41"/>
    <w:uiPriority w:val="99"/>
    <w:qFormat/>
    <w:rsid w:val="006C0F9D"/>
  </w:style>
  <w:style w:type="character" w:customStyle="1" w:styleId="ListLabel42">
    <w:name w:val="ListLabel 42"/>
    <w:uiPriority w:val="99"/>
    <w:qFormat/>
    <w:rsid w:val="006C0F9D"/>
  </w:style>
  <w:style w:type="character" w:customStyle="1" w:styleId="ListLabel43">
    <w:name w:val="ListLabel 43"/>
    <w:uiPriority w:val="99"/>
    <w:qFormat/>
    <w:rsid w:val="006C0F9D"/>
  </w:style>
  <w:style w:type="character" w:customStyle="1" w:styleId="ListLabel44">
    <w:name w:val="ListLabel 44"/>
    <w:uiPriority w:val="99"/>
    <w:qFormat/>
    <w:rsid w:val="006C0F9D"/>
  </w:style>
  <w:style w:type="character" w:customStyle="1" w:styleId="ListLabel45">
    <w:name w:val="ListLabel 45"/>
    <w:uiPriority w:val="99"/>
    <w:qFormat/>
    <w:rsid w:val="006C0F9D"/>
  </w:style>
  <w:style w:type="character" w:customStyle="1" w:styleId="ListLabel46">
    <w:name w:val="ListLabel 46"/>
    <w:uiPriority w:val="99"/>
    <w:qFormat/>
    <w:rsid w:val="006C0F9D"/>
  </w:style>
  <w:style w:type="character" w:customStyle="1" w:styleId="ListLabel47">
    <w:name w:val="ListLabel 47"/>
    <w:uiPriority w:val="99"/>
    <w:qFormat/>
    <w:rsid w:val="006C0F9D"/>
  </w:style>
  <w:style w:type="character" w:customStyle="1" w:styleId="ListLabel48">
    <w:name w:val="ListLabel 48"/>
    <w:uiPriority w:val="99"/>
    <w:qFormat/>
    <w:rsid w:val="006C0F9D"/>
  </w:style>
  <w:style w:type="character" w:customStyle="1" w:styleId="ListLabel49">
    <w:name w:val="ListLabel 49"/>
    <w:uiPriority w:val="99"/>
    <w:qFormat/>
    <w:rsid w:val="006C0F9D"/>
  </w:style>
  <w:style w:type="character" w:customStyle="1" w:styleId="ListLabel50">
    <w:name w:val="ListLabel 50"/>
    <w:uiPriority w:val="99"/>
    <w:qFormat/>
    <w:rsid w:val="006C0F9D"/>
  </w:style>
  <w:style w:type="character" w:customStyle="1" w:styleId="ListLabel51">
    <w:name w:val="ListLabel 51"/>
    <w:uiPriority w:val="99"/>
    <w:qFormat/>
    <w:rsid w:val="006C0F9D"/>
  </w:style>
  <w:style w:type="character" w:customStyle="1" w:styleId="ListLabel52">
    <w:name w:val="ListLabel 52"/>
    <w:uiPriority w:val="99"/>
    <w:qFormat/>
    <w:rsid w:val="006C0F9D"/>
  </w:style>
  <w:style w:type="character" w:customStyle="1" w:styleId="ListLabel53">
    <w:name w:val="ListLabel 53"/>
    <w:uiPriority w:val="99"/>
    <w:qFormat/>
    <w:rsid w:val="006C0F9D"/>
    <w:rPr>
      <w:color w:val="00000A"/>
      <w:position w:val="0"/>
      <w:sz w:val="24"/>
      <w:u w:val="none"/>
      <w:vertAlign w:val="baseline"/>
    </w:rPr>
  </w:style>
  <w:style w:type="character" w:customStyle="1" w:styleId="ListLabel54">
    <w:name w:val="ListLabel 54"/>
    <w:uiPriority w:val="99"/>
    <w:qFormat/>
    <w:rsid w:val="006C0F9D"/>
    <w:rPr>
      <w:position w:val="0"/>
      <w:sz w:val="20"/>
      <w:u w:val="none"/>
      <w:vertAlign w:val="baseline"/>
    </w:rPr>
  </w:style>
  <w:style w:type="character" w:customStyle="1" w:styleId="ListLabel55">
    <w:name w:val="ListLabel 55"/>
    <w:uiPriority w:val="99"/>
    <w:qFormat/>
    <w:rsid w:val="006C0F9D"/>
    <w:rPr>
      <w:position w:val="0"/>
      <w:sz w:val="20"/>
      <w:u w:val="none"/>
      <w:vertAlign w:val="baseline"/>
    </w:rPr>
  </w:style>
  <w:style w:type="character" w:customStyle="1" w:styleId="ListLabel56">
    <w:name w:val="ListLabel 56"/>
    <w:uiPriority w:val="99"/>
    <w:qFormat/>
    <w:rsid w:val="006C0F9D"/>
  </w:style>
  <w:style w:type="character" w:customStyle="1" w:styleId="ListLabel57">
    <w:name w:val="ListLabel 57"/>
    <w:uiPriority w:val="99"/>
    <w:qFormat/>
    <w:rsid w:val="006C0F9D"/>
  </w:style>
  <w:style w:type="character" w:customStyle="1" w:styleId="ListLabel58">
    <w:name w:val="ListLabel 58"/>
    <w:uiPriority w:val="99"/>
    <w:qFormat/>
    <w:rsid w:val="006C0F9D"/>
  </w:style>
  <w:style w:type="character" w:customStyle="1" w:styleId="ListLabel59">
    <w:name w:val="ListLabel 59"/>
    <w:uiPriority w:val="99"/>
    <w:qFormat/>
    <w:rsid w:val="006C0F9D"/>
  </w:style>
  <w:style w:type="character" w:customStyle="1" w:styleId="ListLabel60">
    <w:name w:val="ListLabel 60"/>
    <w:uiPriority w:val="99"/>
    <w:qFormat/>
    <w:rsid w:val="006C0F9D"/>
  </w:style>
  <w:style w:type="character" w:customStyle="1" w:styleId="ListLabel61">
    <w:name w:val="ListLabel 61"/>
    <w:uiPriority w:val="99"/>
    <w:qFormat/>
    <w:rsid w:val="006C0F9D"/>
  </w:style>
  <w:style w:type="character" w:customStyle="1" w:styleId="ListLabel62">
    <w:name w:val="ListLabel 62"/>
    <w:uiPriority w:val="99"/>
    <w:qFormat/>
    <w:rsid w:val="006C0F9D"/>
  </w:style>
  <w:style w:type="character" w:customStyle="1" w:styleId="ListLabel63">
    <w:name w:val="ListLabel 63"/>
    <w:uiPriority w:val="99"/>
    <w:qFormat/>
    <w:rsid w:val="006C0F9D"/>
    <w:rPr>
      <w:sz w:val="24"/>
    </w:rPr>
  </w:style>
  <w:style w:type="character" w:customStyle="1" w:styleId="ListLabel64">
    <w:name w:val="ListLabel 64"/>
    <w:uiPriority w:val="99"/>
    <w:qFormat/>
    <w:rsid w:val="006C0F9D"/>
  </w:style>
  <w:style w:type="character" w:customStyle="1" w:styleId="ListLabel65">
    <w:name w:val="ListLabel 65"/>
    <w:uiPriority w:val="99"/>
    <w:qFormat/>
    <w:rsid w:val="006C0F9D"/>
  </w:style>
  <w:style w:type="character" w:customStyle="1" w:styleId="ListLabel66">
    <w:name w:val="ListLabel 66"/>
    <w:uiPriority w:val="99"/>
    <w:qFormat/>
    <w:rsid w:val="006C0F9D"/>
  </w:style>
  <w:style w:type="character" w:customStyle="1" w:styleId="ListLabel67">
    <w:name w:val="ListLabel 67"/>
    <w:uiPriority w:val="99"/>
    <w:qFormat/>
    <w:rsid w:val="006C0F9D"/>
  </w:style>
  <w:style w:type="character" w:customStyle="1" w:styleId="ListLabel68">
    <w:name w:val="ListLabel 68"/>
    <w:uiPriority w:val="99"/>
    <w:qFormat/>
    <w:rsid w:val="006C0F9D"/>
  </w:style>
  <w:style w:type="character" w:customStyle="1" w:styleId="ListLabel69">
    <w:name w:val="ListLabel 69"/>
    <w:uiPriority w:val="99"/>
    <w:qFormat/>
    <w:rsid w:val="006C0F9D"/>
  </w:style>
  <w:style w:type="character" w:customStyle="1" w:styleId="ListLabel70">
    <w:name w:val="ListLabel 70"/>
    <w:uiPriority w:val="99"/>
    <w:qFormat/>
    <w:rsid w:val="006C0F9D"/>
  </w:style>
  <w:style w:type="character" w:customStyle="1" w:styleId="ListLabel71">
    <w:name w:val="ListLabel 71"/>
    <w:uiPriority w:val="99"/>
    <w:qFormat/>
    <w:rsid w:val="006C0F9D"/>
  </w:style>
  <w:style w:type="character" w:customStyle="1" w:styleId="ListLabel72">
    <w:name w:val="ListLabel 72"/>
    <w:uiPriority w:val="99"/>
    <w:qFormat/>
    <w:rsid w:val="006C0F9D"/>
  </w:style>
  <w:style w:type="character" w:customStyle="1" w:styleId="ListLabel73">
    <w:name w:val="ListLabel 73"/>
    <w:uiPriority w:val="99"/>
    <w:qFormat/>
    <w:rsid w:val="006C0F9D"/>
  </w:style>
  <w:style w:type="character" w:customStyle="1" w:styleId="ListLabel74">
    <w:name w:val="ListLabel 74"/>
    <w:uiPriority w:val="99"/>
    <w:qFormat/>
    <w:rsid w:val="006C0F9D"/>
  </w:style>
  <w:style w:type="character" w:customStyle="1" w:styleId="ListLabel75">
    <w:name w:val="ListLabel 75"/>
    <w:uiPriority w:val="99"/>
    <w:qFormat/>
    <w:rsid w:val="006C0F9D"/>
  </w:style>
  <w:style w:type="character" w:customStyle="1" w:styleId="ListLabel76">
    <w:name w:val="ListLabel 76"/>
    <w:uiPriority w:val="99"/>
    <w:qFormat/>
    <w:rsid w:val="006C0F9D"/>
  </w:style>
  <w:style w:type="character" w:customStyle="1" w:styleId="ListLabel77">
    <w:name w:val="ListLabel 77"/>
    <w:uiPriority w:val="99"/>
    <w:qFormat/>
    <w:rsid w:val="006C0F9D"/>
  </w:style>
  <w:style w:type="character" w:customStyle="1" w:styleId="ListLabel78">
    <w:name w:val="ListLabel 78"/>
    <w:uiPriority w:val="99"/>
    <w:qFormat/>
    <w:rsid w:val="006C0F9D"/>
    <w:rPr>
      <w:sz w:val="24"/>
    </w:rPr>
  </w:style>
  <w:style w:type="character" w:customStyle="1" w:styleId="ListLabel79">
    <w:name w:val="ListLabel 79"/>
    <w:uiPriority w:val="99"/>
    <w:qFormat/>
    <w:rsid w:val="006C0F9D"/>
  </w:style>
  <w:style w:type="character" w:customStyle="1" w:styleId="ListLabel80">
    <w:name w:val="ListLabel 80"/>
    <w:uiPriority w:val="99"/>
    <w:qFormat/>
    <w:rsid w:val="006C0F9D"/>
  </w:style>
  <w:style w:type="character" w:customStyle="1" w:styleId="ListLabel81">
    <w:name w:val="ListLabel 81"/>
    <w:uiPriority w:val="99"/>
    <w:qFormat/>
    <w:rsid w:val="006C0F9D"/>
  </w:style>
  <w:style w:type="character" w:customStyle="1" w:styleId="ListLabel82">
    <w:name w:val="ListLabel 82"/>
    <w:uiPriority w:val="99"/>
    <w:qFormat/>
    <w:rsid w:val="006C0F9D"/>
  </w:style>
  <w:style w:type="character" w:customStyle="1" w:styleId="ListLabel83">
    <w:name w:val="ListLabel 83"/>
    <w:uiPriority w:val="99"/>
    <w:qFormat/>
    <w:rsid w:val="006C0F9D"/>
  </w:style>
  <w:style w:type="character" w:customStyle="1" w:styleId="ListLabel84">
    <w:name w:val="ListLabel 84"/>
    <w:uiPriority w:val="99"/>
    <w:qFormat/>
    <w:rsid w:val="006C0F9D"/>
  </w:style>
  <w:style w:type="character" w:customStyle="1" w:styleId="ListLabel85">
    <w:name w:val="ListLabel 85"/>
    <w:uiPriority w:val="99"/>
    <w:qFormat/>
    <w:rsid w:val="006C0F9D"/>
  </w:style>
  <w:style w:type="character" w:customStyle="1" w:styleId="ListLabel86">
    <w:name w:val="ListLabel 86"/>
    <w:uiPriority w:val="99"/>
    <w:qFormat/>
    <w:rsid w:val="006C0F9D"/>
  </w:style>
  <w:style w:type="character" w:customStyle="1" w:styleId="ListLabel87">
    <w:name w:val="ListLabel 87"/>
    <w:uiPriority w:val="99"/>
    <w:qFormat/>
    <w:rsid w:val="006C0F9D"/>
  </w:style>
  <w:style w:type="character" w:customStyle="1" w:styleId="ListLabel88">
    <w:name w:val="ListLabel 88"/>
    <w:uiPriority w:val="99"/>
    <w:qFormat/>
    <w:rsid w:val="006C0F9D"/>
  </w:style>
  <w:style w:type="character" w:customStyle="1" w:styleId="ListLabel89">
    <w:name w:val="ListLabel 89"/>
    <w:uiPriority w:val="99"/>
    <w:qFormat/>
    <w:rsid w:val="006C0F9D"/>
  </w:style>
  <w:style w:type="character" w:customStyle="1" w:styleId="ListLabel90">
    <w:name w:val="ListLabel 90"/>
    <w:uiPriority w:val="99"/>
    <w:qFormat/>
    <w:rsid w:val="006C0F9D"/>
  </w:style>
  <w:style w:type="character" w:customStyle="1" w:styleId="ListLabel91">
    <w:name w:val="ListLabel 91"/>
    <w:uiPriority w:val="99"/>
    <w:qFormat/>
    <w:rsid w:val="006C0F9D"/>
  </w:style>
  <w:style w:type="character" w:customStyle="1" w:styleId="ListLabel92">
    <w:name w:val="ListLabel 92"/>
    <w:uiPriority w:val="99"/>
    <w:qFormat/>
    <w:rsid w:val="006C0F9D"/>
  </w:style>
  <w:style w:type="character" w:customStyle="1" w:styleId="ListLabel93">
    <w:name w:val="ListLabel 93"/>
    <w:uiPriority w:val="99"/>
    <w:qFormat/>
    <w:rsid w:val="006C0F9D"/>
  </w:style>
  <w:style w:type="character" w:customStyle="1" w:styleId="ListLabel94">
    <w:name w:val="ListLabel 94"/>
    <w:uiPriority w:val="99"/>
    <w:qFormat/>
    <w:rsid w:val="006C0F9D"/>
  </w:style>
  <w:style w:type="character" w:customStyle="1" w:styleId="ListLabel95">
    <w:name w:val="ListLabel 95"/>
    <w:uiPriority w:val="99"/>
    <w:qFormat/>
    <w:rsid w:val="006C0F9D"/>
  </w:style>
  <w:style w:type="character" w:customStyle="1" w:styleId="ListLabel96">
    <w:name w:val="ListLabel 96"/>
    <w:uiPriority w:val="99"/>
    <w:qFormat/>
    <w:rsid w:val="006C0F9D"/>
    <w:rPr>
      <w:sz w:val="24"/>
    </w:rPr>
  </w:style>
  <w:style w:type="character" w:customStyle="1" w:styleId="ListLabel97">
    <w:name w:val="ListLabel 97"/>
    <w:uiPriority w:val="99"/>
    <w:qFormat/>
    <w:rsid w:val="006C0F9D"/>
  </w:style>
  <w:style w:type="character" w:customStyle="1" w:styleId="ListLabel98">
    <w:name w:val="ListLabel 98"/>
    <w:uiPriority w:val="99"/>
    <w:qFormat/>
    <w:rsid w:val="006C0F9D"/>
  </w:style>
  <w:style w:type="character" w:customStyle="1" w:styleId="ListLabel99">
    <w:name w:val="ListLabel 99"/>
    <w:uiPriority w:val="99"/>
    <w:qFormat/>
    <w:rsid w:val="006C0F9D"/>
  </w:style>
  <w:style w:type="character" w:customStyle="1" w:styleId="ListLabel100">
    <w:name w:val="ListLabel 100"/>
    <w:uiPriority w:val="99"/>
    <w:qFormat/>
    <w:rsid w:val="006C0F9D"/>
  </w:style>
  <w:style w:type="character" w:customStyle="1" w:styleId="ListLabel101">
    <w:name w:val="ListLabel 101"/>
    <w:uiPriority w:val="99"/>
    <w:qFormat/>
    <w:rsid w:val="006C0F9D"/>
  </w:style>
  <w:style w:type="character" w:customStyle="1" w:styleId="ListLabel102">
    <w:name w:val="ListLabel 102"/>
    <w:uiPriority w:val="99"/>
    <w:qFormat/>
    <w:rsid w:val="006C0F9D"/>
  </w:style>
  <w:style w:type="character" w:customStyle="1" w:styleId="ListLabel103">
    <w:name w:val="ListLabel 103"/>
    <w:uiPriority w:val="99"/>
    <w:qFormat/>
    <w:rsid w:val="006C0F9D"/>
  </w:style>
  <w:style w:type="character" w:customStyle="1" w:styleId="ListLabel104">
    <w:name w:val="ListLabel 104"/>
    <w:uiPriority w:val="99"/>
    <w:qFormat/>
    <w:rsid w:val="006C0F9D"/>
  </w:style>
  <w:style w:type="character" w:customStyle="1" w:styleId="ListLabel105">
    <w:name w:val="ListLabel 105"/>
    <w:uiPriority w:val="99"/>
    <w:qFormat/>
    <w:rsid w:val="006C0F9D"/>
  </w:style>
  <w:style w:type="character" w:customStyle="1" w:styleId="ListLabel106">
    <w:name w:val="ListLabel 106"/>
    <w:uiPriority w:val="99"/>
    <w:qFormat/>
    <w:rsid w:val="006C0F9D"/>
  </w:style>
  <w:style w:type="character" w:customStyle="1" w:styleId="ListLabel107">
    <w:name w:val="ListLabel 107"/>
    <w:uiPriority w:val="99"/>
    <w:qFormat/>
    <w:rsid w:val="006C0F9D"/>
  </w:style>
  <w:style w:type="character" w:customStyle="1" w:styleId="ListLabel108">
    <w:name w:val="ListLabel 108"/>
    <w:uiPriority w:val="99"/>
    <w:qFormat/>
    <w:rsid w:val="006C0F9D"/>
  </w:style>
  <w:style w:type="character" w:customStyle="1" w:styleId="ListLabel109">
    <w:name w:val="ListLabel 109"/>
    <w:uiPriority w:val="99"/>
    <w:qFormat/>
    <w:rsid w:val="006C0F9D"/>
  </w:style>
  <w:style w:type="character" w:customStyle="1" w:styleId="ListLabel110">
    <w:name w:val="ListLabel 110"/>
    <w:uiPriority w:val="99"/>
    <w:qFormat/>
    <w:rsid w:val="006C0F9D"/>
  </w:style>
  <w:style w:type="character" w:customStyle="1" w:styleId="ListLabel111">
    <w:name w:val="ListLabel 111"/>
    <w:uiPriority w:val="99"/>
    <w:qFormat/>
    <w:rsid w:val="006C0F9D"/>
  </w:style>
  <w:style w:type="character" w:customStyle="1" w:styleId="ListLabel112">
    <w:name w:val="ListLabel 112"/>
    <w:uiPriority w:val="99"/>
    <w:qFormat/>
    <w:rsid w:val="006C0F9D"/>
  </w:style>
  <w:style w:type="character" w:customStyle="1" w:styleId="ListLabel113">
    <w:name w:val="ListLabel 113"/>
    <w:uiPriority w:val="99"/>
    <w:qFormat/>
    <w:rsid w:val="006C0F9D"/>
  </w:style>
  <w:style w:type="character" w:customStyle="1" w:styleId="ListLabel114">
    <w:name w:val="ListLabel 114"/>
    <w:uiPriority w:val="99"/>
    <w:qFormat/>
    <w:rsid w:val="006C0F9D"/>
    <w:rPr>
      <w:sz w:val="24"/>
    </w:rPr>
  </w:style>
  <w:style w:type="character" w:customStyle="1" w:styleId="ListLabel115">
    <w:name w:val="ListLabel 115"/>
    <w:uiPriority w:val="99"/>
    <w:qFormat/>
    <w:rsid w:val="006C0F9D"/>
  </w:style>
  <w:style w:type="character" w:customStyle="1" w:styleId="ListLabel116">
    <w:name w:val="ListLabel 116"/>
    <w:uiPriority w:val="99"/>
    <w:qFormat/>
    <w:rsid w:val="006C0F9D"/>
  </w:style>
  <w:style w:type="character" w:customStyle="1" w:styleId="ListLabel117">
    <w:name w:val="ListLabel 117"/>
    <w:uiPriority w:val="99"/>
    <w:qFormat/>
    <w:rsid w:val="006C0F9D"/>
  </w:style>
  <w:style w:type="character" w:customStyle="1" w:styleId="ListLabel118">
    <w:name w:val="ListLabel 118"/>
    <w:uiPriority w:val="99"/>
    <w:qFormat/>
    <w:rsid w:val="006C0F9D"/>
  </w:style>
  <w:style w:type="character" w:customStyle="1" w:styleId="ListLabel119">
    <w:name w:val="ListLabel 119"/>
    <w:uiPriority w:val="99"/>
    <w:qFormat/>
    <w:rsid w:val="006C0F9D"/>
  </w:style>
  <w:style w:type="character" w:customStyle="1" w:styleId="ListLabel120">
    <w:name w:val="ListLabel 120"/>
    <w:uiPriority w:val="99"/>
    <w:qFormat/>
    <w:rsid w:val="006C0F9D"/>
  </w:style>
  <w:style w:type="character" w:customStyle="1" w:styleId="ListLabel121">
    <w:name w:val="ListLabel 121"/>
    <w:uiPriority w:val="99"/>
    <w:qFormat/>
    <w:rsid w:val="006C0F9D"/>
  </w:style>
  <w:style w:type="character" w:customStyle="1" w:styleId="ListLabel122">
    <w:name w:val="ListLabel 122"/>
    <w:uiPriority w:val="99"/>
    <w:qFormat/>
    <w:rsid w:val="006C0F9D"/>
  </w:style>
  <w:style w:type="character" w:customStyle="1" w:styleId="ListLabel123">
    <w:name w:val="ListLabel 123"/>
    <w:uiPriority w:val="99"/>
    <w:qFormat/>
    <w:rsid w:val="006C0F9D"/>
  </w:style>
  <w:style w:type="character" w:customStyle="1" w:styleId="ListLabel124">
    <w:name w:val="ListLabel 124"/>
    <w:uiPriority w:val="99"/>
    <w:qFormat/>
    <w:rsid w:val="006C0F9D"/>
  </w:style>
  <w:style w:type="character" w:customStyle="1" w:styleId="ListLabel125">
    <w:name w:val="ListLabel 125"/>
    <w:uiPriority w:val="99"/>
    <w:qFormat/>
    <w:rsid w:val="006C0F9D"/>
  </w:style>
  <w:style w:type="character" w:customStyle="1" w:styleId="ListLabel126">
    <w:name w:val="ListLabel 126"/>
    <w:uiPriority w:val="99"/>
    <w:qFormat/>
    <w:rsid w:val="006C0F9D"/>
  </w:style>
  <w:style w:type="character" w:customStyle="1" w:styleId="ListLabel127">
    <w:name w:val="ListLabel 127"/>
    <w:uiPriority w:val="99"/>
    <w:qFormat/>
    <w:rsid w:val="006C0F9D"/>
  </w:style>
  <w:style w:type="character" w:customStyle="1" w:styleId="ListLabel128">
    <w:name w:val="ListLabel 128"/>
    <w:uiPriority w:val="99"/>
    <w:qFormat/>
    <w:rsid w:val="006C0F9D"/>
  </w:style>
  <w:style w:type="character" w:customStyle="1" w:styleId="ListLabel129">
    <w:name w:val="ListLabel 129"/>
    <w:uiPriority w:val="99"/>
    <w:qFormat/>
    <w:rsid w:val="006C0F9D"/>
  </w:style>
  <w:style w:type="character" w:customStyle="1" w:styleId="ListLabel130">
    <w:name w:val="ListLabel 130"/>
    <w:uiPriority w:val="99"/>
    <w:qFormat/>
    <w:rsid w:val="006C0F9D"/>
  </w:style>
  <w:style w:type="character" w:customStyle="1" w:styleId="ListLabel131">
    <w:name w:val="ListLabel 131"/>
    <w:uiPriority w:val="99"/>
    <w:qFormat/>
    <w:rsid w:val="006C0F9D"/>
  </w:style>
  <w:style w:type="character" w:customStyle="1" w:styleId="ListLabel132">
    <w:name w:val="ListLabel 132"/>
    <w:uiPriority w:val="99"/>
    <w:qFormat/>
    <w:rsid w:val="006C0F9D"/>
  </w:style>
  <w:style w:type="character" w:customStyle="1" w:styleId="ListLabel133">
    <w:name w:val="ListLabel 133"/>
    <w:uiPriority w:val="99"/>
    <w:qFormat/>
    <w:rsid w:val="006C0F9D"/>
  </w:style>
  <w:style w:type="character" w:customStyle="1" w:styleId="ListLabel134">
    <w:name w:val="ListLabel 134"/>
    <w:uiPriority w:val="99"/>
    <w:qFormat/>
    <w:rsid w:val="006C0F9D"/>
  </w:style>
  <w:style w:type="character" w:customStyle="1" w:styleId="ListLabel135">
    <w:name w:val="ListLabel 135"/>
    <w:uiPriority w:val="99"/>
    <w:qFormat/>
    <w:rsid w:val="006C0F9D"/>
  </w:style>
  <w:style w:type="character" w:customStyle="1" w:styleId="ListLabel136">
    <w:name w:val="ListLabel 136"/>
    <w:uiPriority w:val="99"/>
    <w:qFormat/>
    <w:rsid w:val="006C0F9D"/>
  </w:style>
  <w:style w:type="character" w:customStyle="1" w:styleId="ListLabel137">
    <w:name w:val="ListLabel 137"/>
    <w:uiPriority w:val="99"/>
    <w:qFormat/>
    <w:rsid w:val="006C0F9D"/>
  </w:style>
  <w:style w:type="character" w:customStyle="1" w:styleId="ListLabel138">
    <w:name w:val="ListLabel 138"/>
    <w:uiPriority w:val="99"/>
    <w:qFormat/>
    <w:rsid w:val="006C0F9D"/>
  </w:style>
  <w:style w:type="character" w:customStyle="1" w:styleId="ListLabel139">
    <w:name w:val="ListLabel 139"/>
    <w:uiPriority w:val="99"/>
    <w:qFormat/>
    <w:rsid w:val="006C0F9D"/>
  </w:style>
  <w:style w:type="character" w:customStyle="1" w:styleId="ListLabel140">
    <w:name w:val="ListLabel 140"/>
    <w:uiPriority w:val="99"/>
    <w:qFormat/>
    <w:rsid w:val="006C0F9D"/>
  </w:style>
  <w:style w:type="character" w:customStyle="1" w:styleId="ListLabel141">
    <w:name w:val="ListLabel 141"/>
    <w:uiPriority w:val="99"/>
    <w:qFormat/>
    <w:rsid w:val="006C0F9D"/>
  </w:style>
  <w:style w:type="character" w:customStyle="1" w:styleId="ListLabel142">
    <w:name w:val="ListLabel 142"/>
    <w:uiPriority w:val="99"/>
    <w:qFormat/>
    <w:rsid w:val="006C0F9D"/>
  </w:style>
  <w:style w:type="character" w:customStyle="1" w:styleId="ListLabel143">
    <w:name w:val="ListLabel 143"/>
    <w:uiPriority w:val="99"/>
    <w:qFormat/>
    <w:rsid w:val="006C0F9D"/>
  </w:style>
  <w:style w:type="character" w:customStyle="1" w:styleId="ListLabel144">
    <w:name w:val="ListLabel 144"/>
    <w:uiPriority w:val="99"/>
    <w:qFormat/>
    <w:rsid w:val="006C0F9D"/>
  </w:style>
  <w:style w:type="character" w:customStyle="1" w:styleId="ListLabel145">
    <w:name w:val="ListLabel 145"/>
    <w:uiPriority w:val="99"/>
    <w:qFormat/>
    <w:rsid w:val="006C0F9D"/>
  </w:style>
  <w:style w:type="character" w:customStyle="1" w:styleId="ListLabel146">
    <w:name w:val="ListLabel 146"/>
    <w:uiPriority w:val="99"/>
    <w:qFormat/>
    <w:rsid w:val="006C0F9D"/>
  </w:style>
  <w:style w:type="character" w:customStyle="1" w:styleId="ListLabel147">
    <w:name w:val="ListLabel 147"/>
    <w:uiPriority w:val="99"/>
    <w:qFormat/>
    <w:rsid w:val="006C0F9D"/>
  </w:style>
  <w:style w:type="character" w:customStyle="1" w:styleId="ListLabel148">
    <w:name w:val="ListLabel 148"/>
    <w:uiPriority w:val="99"/>
    <w:qFormat/>
    <w:rsid w:val="006C0F9D"/>
  </w:style>
  <w:style w:type="character" w:customStyle="1" w:styleId="ListLabel149">
    <w:name w:val="ListLabel 149"/>
    <w:uiPriority w:val="99"/>
    <w:qFormat/>
    <w:rsid w:val="006C0F9D"/>
  </w:style>
  <w:style w:type="character" w:customStyle="1" w:styleId="ListLabel150">
    <w:name w:val="ListLabel 150"/>
    <w:uiPriority w:val="99"/>
    <w:qFormat/>
    <w:rsid w:val="006C0F9D"/>
    <w:rPr>
      <w:sz w:val="24"/>
    </w:rPr>
  </w:style>
  <w:style w:type="character" w:customStyle="1" w:styleId="ListLabel151">
    <w:name w:val="ListLabel 151"/>
    <w:uiPriority w:val="99"/>
    <w:qFormat/>
    <w:rsid w:val="006C0F9D"/>
  </w:style>
  <w:style w:type="character" w:customStyle="1" w:styleId="ListLabel152">
    <w:name w:val="ListLabel 152"/>
    <w:uiPriority w:val="99"/>
    <w:qFormat/>
    <w:rsid w:val="006C0F9D"/>
  </w:style>
  <w:style w:type="character" w:customStyle="1" w:styleId="ListLabel153">
    <w:name w:val="ListLabel 153"/>
    <w:uiPriority w:val="99"/>
    <w:qFormat/>
    <w:rsid w:val="006C0F9D"/>
  </w:style>
  <w:style w:type="character" w:customStyle="1" w:styleId="ListLabel154">
    <w:name w:val="ListLabel 154"/>
    <w:uiPriority w:val="99"/>
    <w:qFormat/>
    <w:rsid w:val="006C0F9D"/>
  </w:style>
  <w:style w:type="character" w:customStyle="1" w:styleId="ListLabel155">
    <w:name w:val="ListLabel 155"/>
    <w:uiPriority w:val="99"/>
    <w:qFormat/>
    <w:rsid w:val="006C0F9D"/>
  </w:style>
  <w:style w:type="character" w:customStyle="1" w:styleId="ListLabel156">
    <w:name w:val="ListLabel 156"/>
    <w:uiPriority w:val="99"/>
    <w:qFormat/>
    <w:rsid w:val="006C0F9D"/>
  </w:style>
  <w:style w:type="character" w:customStyle="1" w:styleId="ListLabel157">
    <w:name w:val="ListLabel 157"/>
    <w:uiPriority w:val="99"/>
    <w:qFormat/>
    <w:rsid w:val="006C0F9D"/>
  </w:style>
  <w:style w:type="character" w:customStyle="1" w:styleId="ListLabel158">
    <w:name w:val="ListLabel 158"/>
    <w:uiPriority w:val="99"/>
    <w:qFormat/>
    <w:rsid w:val="006C0F9D"/>
  </w:style>
  <w:style w:type="character" w:customStyle="1" w:styleId="ListLabel159">
    <w:name w:val="ListLabel 159"/>
    <w:uiPriority w:val="99"/>
    <w:qFormat/>
    <w:rsid w:val="006C0F9D"/>
    <w:rPr>
      <w:sz w:val="24"/>
    </w:rPr>
  </w:style>
  <w:style w:type="character" w:customStyle="1" w:styleId="ListLabel160">
    <w:name w:val="ListLabel 160"/>
    <w:uiPriority w:val="99"/>
    <w:qFormat/>
    <w:rsid w:val="006C0F9D"/>
  </w:style>
  <w:style w:type="character" w:customStyle="1" w:styleId="ListLabel161">
    <w:name w:val="ListLabel 161"/>
    <w:uiPriority w:val="99"/>
    <w:qFormat/>
    <w:rsid w:val="006C0F9D"/>
  </w:style>
  <w:style w:type="character" w:customStyle="1" w:styleId="ListLabel162">
    <w:name w:val="ListLabel 162"/>
    <w:uiPriority w:val="99"/>
    <w:qFormat/>
    <w:rsid w:val="006C0F9D"/>
  </w:style>
  <w:style w:type="character" w:customStyle="1" w:styleId="ListLabel163">
    <w:name w:val="ListLabel 163"/>
    <w:uiPriority w:val="99"/>
    <w:qFormat/>
    <w:rsid w:val="006C0F9D"/>
  </w:style>
  <w:style w:type="character" w:customStyle="1" w:styleId="ListLabel164">
    <w:name w:val="ListLabel 164"/>
    <w:uiPriority w:val="99"/>
    <w:qFormat/>
    <w:rsid w:val="006C0F9D"/>
  </w:style>
  <w:style w:type="character" w:customStyle="1" w:styleId="ListLabel165">
    <w:name w:val="ListLabel 165"/>
    <w:uiPriority w:val="99"/>
    <w:qFormat/>
    <w:rsid w:val="006C0F9D"/>
  </w:style>
  <w:style w:type="character" w:customStyle="1" w:styleId="ListLabel166">
    <w:name w:val="ListLabel 166"/>
    <w:uiPriority w:val="99"/>
    <w:qFormat/>
    <w:rsid w:val="006C0F9D"/>
  </w:style>
  <w:style w:type="character" w:customStyle="1" w:styleId="ListLabel167">
    <w:name w:val="ListLabel 167"/>
    <w:uiPriority w:val="99"/>
    <w:qFormat/>
    <w:rsid w:val="006C0F9D"/>
  </w:style>
  <w:style w:type="character" w:customStyle="1" w:styleId="ListLabel168">
    <w:name w:val="ListLabel 168"/>
    <w:uiPriority w:val="99"/>
    <w:qFormat/>
    <w:rsid w:val="006C0F9D"/>
    <w:rPr>
      <w:sz w:val="24"/>
    </w:rPr>
  </w:style>
  <w:style w:type="character" w:customStyle="1" w:styleId="ListLabel169">
    <w:name w:val="ListLabel 169"/>
    <w:uiPriority w:val="99"/>
    <w:qFormat/>
    <w:rsid w:val="006C0F9D"/>
  </w:style>
  <w:style w:type="character" w:customStyle="1" w:styleId="ListLabel170">
    <w:name w:val="ListLabel 170"/>
    <w:uiPriority w:val="99"/>
    <w:qFormat/>
    <w:rsid w:val="006C0F9D"/>
  </w:style>
  <w:style w:type="character" w:customStyle="1" w:styleId="ListLabel171">
    <w:name w:val="ListLabel 171"/>
    <w:uiPriority w:val="99"/>
    <w:qFormat/>
    <w:rsid w:val="006C0F9D"/>
  </w:style>
  <w:style w:type="character" w:customStyle="1" w:styleId="ListLabel172">
    <w:name w:val="ListLabel 172"/>
    <w:uiPriority w:val="99"/>
    <w:qFormat/>
    <w:rsid w:val="006C0F9D"/>
  </w:style>
  <w:style w:type="character" w:customStyle="1" w:styleId="ListLabel173">
    <w:name w:val="ListLabel 173"/>
    <w:uiPriority w:val="99"/>
    <w:qFormat/>
    <w:rsid w:val="006C0F9D"/>
  </w:style>
  <w:style w:type="character" w:customStyle="1" w:styleId="ListLabel174">
    <w:name w:val="ListLabel 174"/>
    <w:uiPriority w:val="99"/>
    <w:qFormat/>
    <w:rsid w:val="006C0F9D"/>
  </w:style>
  <w:style w:type="character" w:customStyle="1" w:styleId="ListLabel175">
    <w:name w:val="ListLabel 175"/>
    <w:uiPriority w:val="99"/>
    <w:qFormat/>
    <w:rsid w:val="006C0F9D"/>
  </w:style>
  <w:style w:type="character" w:customStyle="1" w:styleId="ListLabel176">
    <w:name w:val="ListLabel 176"/>
    <w:uiPriority w:val="99"/>
    <w:qFormat/>
    <w:rsid w:val="006C0F9D"/>
  </w:style>
  <w:style w:type="character" w:customStyle="1" w:styleId="ListLabel177">
    <w:name w:val="ListLabel 177"/>
    <w:uiPriority w:val="99"/>
    <w:qFormat/>
    <w:rsid w:val="006C0F9D"/>
  </w:style>
  <w:style w:type="character" w:customStyle="1" w:styleId="ListLabel178">
    <w:name w:val="ListLabel 178"/>
    <w:uiPriority w:val="99"/>
    <w:qFormat/>
    <w:rsid w:val="006C0F9D"/>
  </w:style>
  <w:style w:type="character" w:customStyle="1" w:styleId="ListLabel179">
    <w:name w:val="ListLabel 179"/>
    <w:uiPriority w:val="99"/>
    <w:qFormat/>
    <w:rsid w:val="006C0F9D"/>
  </w:style>
  <w:style w:type="character" w:customStyle="1" w:styleId="ListLabel180">
    <w:name w:val="ListLabel 180"/>
    <w:uiPriority w:val="99"/>
    <w:qFormat/>
    <w:rsid w:val="006C0F9D"/>
  </w:style>
  <w:style w:type="character" w:customStyle="1" w:styleId="ListLabel181">
    <w:name w:val="ListLabel 181"/>
    <w:uiPriority w:val="99"/>
    <w:qFormat/>
    <w:rsid w:val="006C0F9D"/>
  </w:style>
  <w:style w:type="character" w:customStyle="1" w:styleId="ListLabel182">
    <w:name w:val="ListLabel 182"/>
    <w:uiPriority w:val="99"/>
    <w:qFormat/>
    <w:rsid w:val="006C0F9D"/>
  </w:style>
  <w:style w:type="character" w:customStyle="1" w:styleId="ListLabel183">
    <w:name w:val="ListLabel 183"/>
    <w:uiPriority w:val="99"/>
    <w:qFormat/>
    <w:rsid w:val="006C0F9D"/>
  </w:style>
  <w:style w:type="character" w:customStyle="1" w:styleId="ListLabel184">
    <w:name w:val="ListLabel 184"/>
    <w:uiPriority w:val="99"/>
    <w:qFormat/>
    <w:rsid w:val="006C0F9D"/>
  </w:style>
  <w:style w:type="character" w:customStyle="1" w:styleId="ListLabel185">
    <w:name w:val="ListLabel 185"/>
    <w:uiPriority w:val="99"/>
    <w:qFormat/>
    <w:rsid w:val="006C0F9D"/>
  </w:style>
  <w:style w:type="character" w:customStyle="1" w:styleId="ListLabel186">
    <w:name w:val="ListLabel 186"/>
    <w:uiPriority w:val="99"/>
    <w:qFormat/>
    <w:rsid w:val="006C0F9D"/>
    <w:rPr>
      <w:sz w:val="20"/>
    </w:rPr>
  </w:style>
  <w:style w:type="character" w:customStyle="1" w:styleId="ListLabel187">
    <w:name w:val="ListLabel 187"/>
    <w:uiPriority w:val="99"/>
    <w:qFormat/>
    <w:rsid w:val="006C0F9D"/>
  </w:style>
  <w:style w:type="character" w:customStyle="1" w:styleId="ListLabel188">
    <w:name w:val="ListLabel 188"/>
    <w:uiPriority w:val="99"/>
    <w:qFormat/>
    <w:rsid w:val="006C0F9D"/>
  </w:style>
  <w:style w:type="character" w:customStyle="1" w:styleId="ListLabel189">
    <w:name w:val="ListLabel 189"/>
    <w:uiPriority w:val="99"/>
    <w:qFormat/>
    <w:rsid w:val="006C0F9D"/>
  </w:style>
  <w:style w:type="character" w:customStyle="1" w:styleId="ListLabel190">
    <w:name w:val="ListLabel 190"/>
    <w:uiPriority w:val="99"/>
    <w:qFormat/>
    <w:rsid w:val="006C0F9D"/>
  </w:style>
  <w:style w:type="character" w:customStyle="1" w:styleId="ListLabel191">
    <w:name w:val="ListLabel 191"/>
    <w:uiPriority w:val="99"/>
    <w:qFormat/>
    <w:rsid w:val="006C0F9D"/>
  </w:style>
  <w:style w:type="character" w:customStyle="1" w:styleId="ListLabel192">
    <w:name w:val="ListLabel 192"/>
    <w:uiPriority w:val="99"/>
    <w:qFormat/>
    <w:rsid w:val="006C0F9D"/>
  </w:style>
  <w:style w:type="character" w:customStyle="1" w:styleId="ListLabel193">
    <w:name w:val="ListLabel 193"/>
    <w:uiPriority w:val="99"/>
    <w:qFormat/>
    <w:rsid w:val="006C0F9D"/>
  </w:style>
  <w:style w:type="character" w:customStyle="1" w:styleId="ListLabel194">
    <w:name w:val="ListLabel 194"/>
    <w:uiPriority w:val="99"/>
    <w:qFormat/>
    <w:rsid w:val="006C0F9D"/>
  </w:style>
  <w:style w:type="character" w:customStyle="1" w:styleId="ListLabel195">
    <w:name w:val="ListLabel 195"/>
    <w:uiPriority w:val="99"/>
    <w:qFormat/>
    <w:rsid w:val="006C0F9D"/>
    <w:rPr>
      <w:sz w:val="20"/>
    </w:rPr>
  </w:style>
  <w:style w:type="character" w:customStyle="1" w:styleId="ListLabel196">
    <w:name w:val="ListLabel 196"/>
    <w:uiPriority w:val="99"/>
    <w:qFormat/>
    <w:rsid w:val="006C0F9D"/>
  </w:style>
  <w:style w:type="character" w:customStyle="1" w:styleId="ListLabel197">
    <w:name w:val="ListLabel 197"/>
    <w:uiPriority w:val="99"/>
    <w:qFormat/>
    <w:rsid w:val="006C0F9D"/>
  </w:style>
  <w:style w:type="character" w:customStyle="1" w:styleId="ListLabel198">
    <w:name w:val="ListLabel 198"/>
    <w:uiPriority w:val="99"/>
    <w:qFormat/>
    <w:rsid w:val="006C0F9D"/>
  </w:style>
  <w:style w:type="character" w:customStyle="1" w:styleId="ListLabel199">
    <w:name w:val="ListLabel 199"/>
    <w:uiPriority w:val="99"/>
    <w:qFormat/>
    <w:rsid w:val="006C0F9D"/>
  </w:style>
  <w:style w:type="character" w:customStyle="1" w:styleId="ListLabel200">
    <w:name w:val="ListLabel 200"/>
    <w:uiPriority w:val="99"/>
    <w:qFormat/>
    <w:rsid w:val="006C0F9D"/>
  </w:style>
  <w:style w:type="character" w:customStyle="1" w:styleId="ListLabel201">
    <w:name w:val="ListLabel 201"/>
    <w:uiPriority w:val="99"/>
    <w:qFormat/>
    <w:rsid w:val="006C0F9D"/>
  </w:style>
  <w:style w:type="character" w:customStyle="1" w:styleId="ListLabel202">
    <w:name w:val="ListLabel 202"/>
    <w:uiPriority w:val="99"/>
    <w:qFormat/>
    <w:rsid w:val="006C0F9D"/>
  </w:style>
  <w:style w:type="character" w:customStyle="1" w:styleId="ListLabel203">
    <w:name w:val="ListLabel 203"/>
    <w:uiPriority w:val="99"/>
    <w:qFormat/>
    <w:rsid w:val="006C0F9D"/>
  </w:style>
  <w:style w:type="character" w:customStyle="1" w:styleId="ListLabel204">
    <w:name w:val="ListLabel 204"/>
    <w:uiPriority w:val="99"/>
    <w:qFormat/>
    <w:rsid w:val="006C0F9D"/>
  </w:style>
  <w:style w:type="character" w:customStyle="1" w:styleId="ListLabel205">
    <w:name w:val="ListLabel 205"/>
    <w:uiPriority w:val="99"/>
    <w:qFormat/>
    <w:rsid w:val="006C0F9D"/>
  </w:style>
  <w:style w:type="character" w:customStyle="1" w:styleId="ListLabel206">
    <w:name w:val="ListLabel 206"/>
    <w:uiPriority w:val="99"/>
    <w:qFormat/>
    <w:rsid w:val="006C0F9D"/>
  </w:style>
  <w:style w:type="character" w:customStyle="1" w:styleId="ListLabel207">
    <w:name w:val="ListLabel 207"/>
    <w:uiPriority w:val="99"/>
    <w:qFormat/>
    <w:rsid w:val="006C0F9D"/>
  </w:style>
  <w:style w:type="character" w:customStyle="1" w:styleId="ListLabel208">
    <w:name w:val="ListLabel 208"/>
    <w:uiPriority w:val="99"/>
    <w:qFormat/>
    <w:rsid w:val="006C0F9D"/>
  </w:style>
  <w:style w:type="character" w:customStyle="1" w:styleId="ListLabel209">
    <w:name w:val="ListLabel 209"/>
    <w:uiPriority w:val="99"/>
    <w:qFormat/>
    <w:rsid w:val="006C0F9D"/>
  </w:style>
  <w:style w:type="character" w:customStyle="1" w:styleId="ListLabel210">
    <w:name w:val="ListLabel 210"/>
    <w:uiPriority w:val="99"/>
    <w:qFormat/>
    <w:rsid w:val="006C0F9D"/>
  </w:style>
  <w:style w:type="character" w:customStyle="1" w:styleId="ListLabel211">
    <w:name w:val="ListLabel 211"/>
    <w:uiPriority w:val="99"/>
    <w:qFormat/>
    <w:rsid w:val="006C0F9D"/>
  </w:style>
  <w:style w:type="character" w:customStyle="1" w:styleId="ListLabel212">
    <w:name w:val="ListLabel 212"/>
    <w:uiPriority w:val="99"/>
    <w:qFormat/>
    <w:rsid w:val="006C0F9D"/>
  </w:style>
  <w:style w:type="character" w:customStyle="1" w:styleId="ListLabel213">
    <w:name w:val="ListLabel 213"/>
    <w:uiPriority w:val="99"/>
    <w:qFormat/>
    <w:rsid w:val="006C0F9D"/>
  </w:style>
  <w:style w:type="character" w:customStyle="1" w:styleId="ListLabel214">
    <w:name w:val="ListLabel 214"/>
    <w:uiPriority w:val="99"/>
    <w:qFormat/>
    <w:rsid w:val="006C0F9D"/>
  </w:style>
  <w:style w:type="character" w:customStyle="1" w:styleId="ListLabel215">
    <w:name w:val="ListLabel 215"/>
    <w:uiPriority w:val="99"/>
    <w:qFormat/>
    <w:rsid w:val="006C0F9D"/>
  </w:style>
  <w:style w:type="character" w:customStyle="1" w:styleId="ListLabel216">
    <w:name w:val="ListLabel 216"/>
    <w:uiPriority w:val="99"/>
    <w:qFormat/>
    <w:rsid w:val="006C0F9D"/>
  </w:style>
  <w:style w:type="character" w:customStyle="1" w:styleId="ListLabel217">
    <w:name w:val="ListLabel 217"/>
    <w:uiPriority w:val="99"/>
    <w:qFormat/>
    <w:rsid w:val="006C0F9D"/>
  </w:style>
  <w:style w:type="character" w:customStyle="1" w:styleId="ListLabel218">
    <w:name w:val="ListLabel 218"/>
    <w:uiPriority w:val="99"/>
    <w:qFormat/>
    <w:rsid w:val="006C0F9D"/>
  </w:style>
  <w:style w:type="character" w:customStyle="1" w:styleId="ListLabel219">
    <w:name w:val="ListLabel 219"/>
    <w:uiPriority w:val="99"/>
    <w:qFormat/>
    <w:rsid w:val="006C0F9D"/>
  </w:style>
  <w:style w:type="character" w:customStyle="1" w:styleId="ListLabel220">
    <w:name w:val="ListLabel 220"/>
    <w:uiPriority w:val="99"/>
    <w:qFormat/>
    <w:rsid w:val="006C0F9D"/>
  </w:style>
  <w:style w:type="character" w:customStyle="1" w:styleId="ListLabel221">
    <w:name w:val="ListLabel 221"/>
    <w:uiPriority w:val="99"/>
    <w:qFormat/>
    <w:rsid w:val="006C0F9D"/>
  </w:style>
  <w:style w:type="character" w:customStyle="1" w:styleId="ListLabel222">
    <w:name w:val="ListLabel 222"/>
    <w:uiPriority w:val="99"/>
    <w:qFormat/>
    <w:rsid w:val="006C0F9D"/>
  </w:style>
  <w:style w:type="character" w:customStyle="1" w:styleId="ListLabel223">
    <w:name w:val="ListLabel 223"/>
    <w:uiPriority w:val="99"/>
    <w:qFormat/>
    <w:rsid w:val="006C0F9D"/>
  </w:style>
  <w:style w:type="character" w:customStyle="1" w:styleId="ListLabel224">
    <w:name w:val="ListLabel 224"/>
    <w:uiPriority w:val="99"/>
    <w:qFormat/>
    <w:rsid w:val="006C0F9D"/>
  </w:style>
  <w:style w:type="character" w:customStyle="1" w:styleId="ListLabel225">
    <w:name w:val="ListLabel 225"/>
    <w:uiPriority w:val="99"/>
    <w:qFormat/>
    <w:rsid w:val="006C0F9D"/>
  </w:style>
  <w:style w:type="character" w:customStyle="1" w:styleId="ListLabel226">
    <w:name w:val="ListLabel 226"/>
    <w:uiPriority w:val="99"/>
    <w:qFormat/>
    <w:rsid w:val="006C0F9D"/>
    <w:rPr>
      <w:b/>
      <w:sz w:val="20"/>
    </w:rPr>
  </w:style>
  <w:style w:type="character" w:customStyle="1" w:styleId="ListLabel227">
    <w:name w:val="ListLabel 227"/>
    <w:uiPriority w:val="99"/>
    <w:qFormat/>
    <w:rsid w:val="006C0F9D"/>
  </w:style>
  <w:style w:type="character" w:customStyle="1" w:styleId="ListLabel228">
    <w:name w:val="ListLabel 228"/>
    <w:uiPriority w:val="99"/>
    <w:qFormat/>
    <w:rsid w:val="006C0F9D"/>
  </w:style>
  <w:style w:type="character" w:customStyle="1" w:styleId="ListLabel229">
    <w:name w:val="ListLabel 229"/>
    <w:uiPriority w:val="99"/>
    <w:qFormat/>
    <w:rsid w:val="006C0F9D"/>
  </w:style>
  <w:style w:type="character" w:customStyle="1" w:styleId="ListLabel230">
    <w:name w:val="ListLabel 230"/>
    <w:uiPriority w:val="99"/>
    <w:qFormat/>
    <w:rsid w:val="006C0F9D"/>
  </w:style>
  <w:style w:type="character" w:customStyle="1" w:styleId="ListLabel231">
    <w:name w:val="ListLabel 231"/>
    <w:uiPriority w:val="99"/>
    <w:qFormat/>
    <w:rsid w:val="006C0F9D"/>
  </w:style>
  <w:style w:type="character" w:customStyle="1" w:styleId="ListLabel232">
    <w:name w:val="ListLabel 232"/>
    <w:uiPriority w:val="99"/>
    <w:qFormat/>
    <w:rsid w:val="006C0F9D"/>
  </w:style>
  <w:style w:type="character" w:customStyle="1" w:styleId="ListLabel233">
    <w:name w:val="ListLabel 233"/>
    <w:uiPriority w:val="99"/>
    <w:qFormat/>
    <w:rsid w:val="006C0F9D"/>
  </w:style>
  <w:style w:type="character" w:customStyle="1" w:styleId="ListLabel234">
    <w:name w:val="ListLabel 234"/>
    <w:uiPriority w:val="99"/>
    <w:qFormat/>
    <w:rsid w:val="006C0F9D"/>
  </w:style>
  <w:style w:type="character" w:customStyle="1" w:styleId="ListLabel235">
    <w:name w:val="ListLabel 235"/>
    <w:uiPriority w:val="99"/>
    <w:qFormat/>
    <w:rsid w:val="006C0F9D"/>
    <w:rPr>
      <w:sz w:val="20"/>
    </w:rPr>
  </w:style>
  <w:style w:type="character" w:customStyle="1" w:styleId="ListLabel236">
    <w:name w:val="ListLabel 236"/>
    <w:uiPriority w:val="99"/>
    <w:qFormat/>
    <w:rsid w:val="006C0F9D"/>
  </w:style>
  <w:style w:type="character" w:customStyle="1" w:styleId="ListLabel237">
    <w:name w:val="ListLabel 237"/>
    <w:uiPriority w:val="99"/>
    <w:qFormat/>
    <w:rsid w:val="006C0F9D"/>
  </w:style>
  <w:style w:type="character" w:customStyle="1" w:styleId="ListLabel238">
    <w:name w:val="ListLabel 238"/>
    <w:uiPriority w:val="99"/>
    <w:qFormat/>
    <w:rsid w:val="006C0F9D"/>
  </w:style>
  <w:style w:type="character" w:customStyle="1" w:styleId="ListLabel239">
    <w:name w:val="ListLabel 239"/>
    <w:uiPriority w:val="99"/>
    <w:qFormat/>
    <w:rsid w:val="006C0F9D"/>
  </w:style>
  <w:style w:type="character" w:customStyle="1" w:styleId="ListLabel240">
    <w:name w:val="ListLabel 240"/>
    <w:uiPriority w:val="99"/>
    <w:qFormat/>
    <w:rsid w:val="006C0F9D"/>
  </w:style>
  <w:style w:type="character" w:customStyle="1" w:styleId="ListLabel241">
    <w:name w:val="ListLabel 241"/>
    <w:uiPriority w:val="99"/>
    <w:qFormat/>
    <w:rsid w:val="006C0F9D"/>
  </w:style>
  <w:style w:type="character" w:customStyle="1" w:styleId="ListLabel242">
    <w:name w:val="ListLabel 242"/>
    <w:uiPriority w:val="99"/>
    <w:qFormat/>
    <w:rsid w:val="006C0F9D"/>
  </w:style>
  <w:style w:type="character" w:customStyle="1" w:styleId="ListLabel243">
    <w:name w:val="ListLabel 243"/>
    <w:uiPriority w:val="99"/>
    <w:qFormat/>
    <w:rsid w:val="006C0F9D"/>
  </w:style>
  <w:style w:type="character" w:customStyle="1" w:styleId="ListLabel244">
    <w:name w:val="ListLabel 244"/>
    <w:uiPriority w:val="99"/>
    <w:qFormat/>
    <w:rsid w:val="006C0F9D"/>
    <w:rPr>
      <w:sz w:val="20"/>
    </w:rPr>
  </w:style>
  <w:style w:type="character" w:customStyle="1" w:styleId="ListLabel245">
    <w:name w:val="ListLabel 245"/>
    <w:uiPriority w:val="99"/>
    <w:qFormat/>
    <w:rsid w:val="006C0F9D"/>
  </w:style>
  <w:style w:type="character" w:customStyle="1" w:styleId="ListLabel246">
    <w:name w:val="ListLabel 246"/>
    <w:uiPriority w:val="99"/>
    <w:qFormat/>
    <w:rsid w:val="006C0F9D"/>
  </w:style>
  <w:style w:type="character" w:customStyle="1" w:styleId="ListLabel247">
    <w:name w:val="ListLabel 247"/>
    <w:uiPriority w:val="99"/>
    <w:qFormat/>
    <w:rsid w:val="006C0F9D"/>
  </w:style>
  <w:style w:type="character" w:customStyle="1" w:styleId="ListLabel248">
    <w:name w:val="ListLabel 248"/>
    <w:uiPriority w:val="99"/>
    <w:qFormat/>
    <w:rsid w:val="006C0F9D"/>
  </w:style>
  <w:style w:type="character" w:customStyle="1" w:styleId="ListLabel249">
    <w:name w:val="ListLabel 249"/>
    <w:uiPriority w:val="99"/>
    <w:qFormat/>
    <w:rsid w:val="006C0F9D"/>
  </w:style>
  <w:style w:type="character" w:customStyle="1" w:styleId="ListLabel250">
    <w:name w:val="ListLabel 250"/>
    <w:uiPriority w:val="99"/>
    <w:qFormat/>
    <w:rsid w:val="006C0F9D"/>
  </w:style>
  <w:style w:type="character" w:customStyle="1" w:styleId="ListLabel251">
    <w:name w:val="ListLabel 251"/>
    <w:uiPriority w:val="99"/>
    <w:qFormat/>
    <w:rsid w:val="006C0F9D"/>
  </w:style>
  <w:style w:type="character" w:customStyle="1" w:styleId="ListLabel252">
    <w:name w:val="ListLabel 252"/>
    <w:uiPriority w:val="99"/>
    <w:qFormat/>
    <w:rsid w:val="006C0F9D"/>
  </w:style>
  <w:style w:type="character" w:customStyle="1" w:styleId="ListLabel253">
    <w:name w:val="ListLabel 253"/>
    <w:uiPriority w:val="99"/>
    <w:qFormat/>
    <w:rsid w:val="006C0F9D"/>
    <w:rPr>
      <w:sz w:val="20"/>
    </w:rPr>
  </w:style>
  <w:style w:type="character" w:customStyle="1" w:styleId="ListLabel254">
    <w:name w:val="ListLabel 254"/>
    <w:uiPriority w:val="99"/>
    <w:qFormat/>
    <w:rsid w:val="006C0F9D"/>
  </w:style>
  <w:style w:type="character" w:customStyle="1" w:styleId="ListLabel255">
    <w:name w:val="ListLabel 255"/>
    <w:uiPriority w:val="99"/>
    <w:qFormat/>
    <w:rsid w:val="006C0F9D"/>
  </w:style>
  <w:style w:type="character" w:customStyle="1" w:styleId="ListLabel256">
    <w:name w:val="ListLabel 256"/>
    <w:uiPriority w:val="99"/>
    <w:qFormat/>
    <w:rsid w:val="006C0F9D"/>
  </w:style>
  <w:style w:type="character" w:customStyle="1" w:styleId="ListLabel257">
    <w:name w:val="ListLabel 257"/>
    <w:uiPriority w:val="99"/>
    <w:qFormat/>
    <w:rsid w:val="006C0F9D"/>
  </w:style>
  <w:style w:type="character" w:customStyle="1" w:styleId="ListLabel258">
    <w:name w:val="ListLabel 258"/>
    <w:uiPriority w:val="99"/>
    <w:qFormat/>
    <w:rsid w:val="006C0F9D"/>
  </w:style>
  <w:style w:type="character" w:customStyle="1" w:styleId="ListLabel259">
    <w:name w:val="ListLabel 259"/>
    <w:uiPriority w:val="99"/>
    <w:qFormat/>
    <w:rsid w:val="006C0F9D"/>
  </w:style>
  <w:style w:type="character" w:customStyle="1" w:styleId="ListLabel260">
    <w:name w:val="ListLabel 260"/>
    <w:uiPriority w:val="99"/>
    <w:qFormat/>
    <w:rsid w:val="006C0F9D"/>
  </w:style>
  <w:style w:type="character" w:customStyle="1" w:styleId="ListLabel261">
    <w:name w:val="ListLabel 261"/>
    <w:uiPriority w:val="99"/>
    <w:qFormat/>
    <w:rsid w:val="006C0F9D"/>
  </w:style>
  <w:style w:type="character" w:customStyle="1" w:styleId="ListLabel262">
    <w:name w:val="ListLabel 262"/>
    <w:uiPriority w:val="99"/>
    <w:qFormat/>
    <w:rsid w:val="006C0F9D"/>
    <w:rPr>
      <w:sz w:val="20"/>
    </w:rPr>
  </w:style>
  <w:style w:type="character" w:customStyle="1" w:styleId="ListLabel263">
    <w:name w:val="ListLabel 263"/>
    <w:uiPriority w:val="99"/>
    <w:qFormat/>
    <w:rsid w:val="006C0F9D"/>
  </w:style>
  <w:style w:type="character" w:customStyle="1" w:styleId="ListLabel264">
    <w:name w:val="ListLabel 264"/>
    <w:uiPriority w:val="99"/>
    <w:qFormat/>
    <w:rsid w:val="006C0F9D"/>
  </w:style>
  <w:style w:type="character" w:customStyle="1" w:styleId="ListLabel265">
    <w:name w:val="ListLabel 265"/>
    <w:uiPriority w:val="99"/>
    <w:qFormat/>
    <w:rsid w:val="006C0F9D"/>
  </w:style>
  <w:style w:type="character" w:customStyle="1" w:styleId="ListLabel266">
    <w:name w:val="ListLabel 266"/>
    <w:uiPriority w:val="99"/>
    <w:qFormat/>
    <w:rsid w:val="006C0F9D"/>
  </w:style>
  <w:style w:type="character" w:customStyle="1" w:styleId="ListLabel267">
    <w:name w:val="ListLabel 267"/>
    <w:uiPriority w:val="99"/>
    <w:qFormat/>
    <w:rsid w:val="006C0F9D"/>
  </w:style>
  <w:style w:type="character" w:customStyle="1" w:styleId="ListLabel268">
    <w:name w:val="ListLabel 268"/>
    <w:uiPriority w:val="99"/>
    <w:qFormat/>
    <w:rsid w:val="006C0F9D"/>
  </w:style>
  <w:style w:type="character" w:customStyle="1" w:styleId="ListLabel269">
    <w:name w:val="ListLabel 269"/>
    <w:uiPriority w:val="99"/>
    <w:qFormat/>
    <w:rsid w:val="006C0F9D"/>
  </w:style>
  <w:style w:type="character" w:customStyle="1" w:styleId="ListLabel270">
    <w:name w:val="ListLabel 270"/>
    <w:uiPriority w:val="99"/>
    <w:qFormat/>
    <w:rsid w:val="006C0F9D"/>
  </w:style>
  <w:style w:type="character" w:customStyle="1" w:styleId="ListLabel271">
    <w:name w:val="ListLabel 271"/>
    <w:uiPriority w:val="99"/>
    <w:qFormat/>
    <w:rsid w:val="006C0F9D"/>
    <w:rPr>
      <w:sz w:val="20"/>
    </w:rPr>
  </w:style>
  <w:style w:type="character" w:customStyle="1" w:styleId="ListLabel272">
    <w:name w:val="ListLabel 272"/>
    <w:uiPriority w:val="99"/>
    <w:qFormat/>
    <w:rsid w:val="006C0F9D"/>
  </w:style>
  <w:style w:type="character" w:customStyle="1" w:styleId="ListLabel273">
    <w:name w:val="ListLabel 273"/>
    <w:uiPriority w:val="99"/>
    <w:qFormat/>
    <w:rsid w:val="006C0F9D"/>
  </w:style>
  <w:style w:type="character" w:customStyle="1" w:styleId="ListLabel274">
    <w:name w:val="ListLabel 274"/>
    <w:uiPriority w:val="99"/>
    <w:qFormat/>
    <w:rsid w:val="006C0F9D"/>
  </w:style>
  <w:style w:type="character" w:customStyle="1" w:styleId="ListLabel275">
    <w:name w:val="ListLabel 275"/>
    <w:uiPriority w:val="99"/>
    <w:qFormat/>
    <w:rsid w:val="006C0F9D"/>
  </w:style>
  <w:style w:type="character" w:customStyle="1" w:styleId="ListLabel276">
    <w:name w:val="ListLabel 276"/>
    <w:uiPriority w:val="99"/>
    <w:qFormat/>
    <w:rsid w:val="006C0F9D"/>
  </w:style>
  <w:style w:type="character" w:customStyle="1" w:styleId="ListLabel277">
    <w:name w:val="ListLabel 277"/>
    <w:uiPriority w:val="99"/>
    <w:qFormat/>
    <w:rsid w:val="006C0F9D"/>
  </w:style>
  <w:style w:type="character" w:customStyle="1" w:styleId="ListLabel278">
    <w:name w:val="ListLabel 278"/>
    <w:uiPriority w:val="99"/>
    <w:qFormat/>
    <w:rsid w:val="006C0F9D"/>
  </w:style>
  <w:style w:type="character" w:customStyle="1" w:styleId="ListLabel279">
    <w:name w:val="ListLabel 279"/>
    <w:uiPriority w:val="99"/>
    <w:qFormat/>
    <w:rsid w:val="006C0F9D"/>
  </w:style>
  <w:style w:type="character" w:customStyle="1" w:styleId="ListLabel280">
    <w:name w:val="ListLabel 280"/>
    <w:uiPriority w:val="99"/>
    <w:qFormat/>
    <w:rsid w:val="006C0F9D"/>
    <w:rPr>
      <w:sz w:val="20"/>
    </w:rPr>
  </w:style>
  <w:style w:type="character" w:customStyle="1" w:styleId="ListLabel281">
    <w:name w:val="ListLabel 281"/>
    <w:uiPriority w:val="99"/>
    <w:qFormat/>
    <w:rsid w:val="006C0F9D"/>
  </w:style>
  <w:style w:type="character" w:customStyle="1" w:styleId="ListLabel282">
    <w:name w:val="ListLabel 282"/>
    <w:uiPriority w:val="99"/>
    <w:qFormat/>
    <w:rsid w:val="006C0F9D"/>
  </w:style>
  <w:style w:type="character" w:customStyle="1" w:styleId="ListLabel283">
    <w:name w:val="ListLabel 283"/>
    <w:uiPriority w:val="99"/>
    <w:qFormat/>
    <w:rsid w:val="006C0F9D"/>
  </w:style>
  <w:style w:type="character" w:customStyle="1" w:styleId="ListLabel284">
    <w:name w:val="ListLabel 284"/>
    <w:uiPriority w:val="99"/>
    <w:qFormat/>
    <w:rsid w:val="006C0F9D"/>
  </w:style>
  <w:style w:type="character" w:customStyle="1" w:styleId="ListLabel285">
    <w:name w:val="ListLabel 285"/>
    <w:uiPriority w:val="99"/>
    <w:qFormat/>
    <w:rsid w:val="006C0F9D"/>
  </w:style>
  <w:style w:type="character" w:customStyle="1" w:styleId="ListLabel286">
    <w:name w:val="ListLabel 286"/>
    <w:uiPriority w:val="99"/>
    <w:qFormat/>
    <w:rsid w:val="006C0F9D"/>
  </w:style>
  <w:style w:type="character" w:customStyle="1" w:styleId="ListLabel287">
    <w:name w:val="ListLabel 287"/>
    <w:uiPriority w:val="99"/>
    <w:qFormat/>
    <w:rsid w:val="006C0F9D"/>
  </w:style>
  <w:style w:type="character" w:customStyle="1" w:styleId="ListLabel288">
    <w:name w:val="ListLabel 288"/>
    <w:uiPriority w:val="99"/>
    <w:qFormat/>
    <w:rsid w:val="006C0F9D"/>
  </w:style>
  <w:style w:type="character" w:customStyle="1" w:styleId="ListLabel289">
    <w:name w:val="ListLabel 289"/>
    <w:uiPriority w:val="99"/>
    <w:qFormat/>
    <w:rsid w:val="006C0F9D"/>
    <w:rPr>
      <w:b/>
      <w:color w:val="00000A"/>
      <w:sz w:val="20"/>
    </w:rPr>
  </w:style>
  <w:style w:type="character" w:customStyle="1" w:styleId="ListLabel290">
    <w:name w:val="ListLabel 290"/>
    <w:uiPriority w:val="99"/>
    <w:qFormat/>
    <w:rsid w:val="006C0F9D"/>
  </w:style>
  <w:style w:type="character" w:customStyle="1" w:styleId="ListLabel291">
    <w:name w:val="ListLabel 291"/>
    <w:uiPriority w:val="99"/>
    <w:qFormat/>
    <w:rsid w:val="006C0F9D"/>
  </w:style>
  <w:style w:type="character" w:customStyle="1" w:styleId="ListLabel292">
    <w:name w:val="ListLabel 292"/>
    <w:uiPriority w:val="99"/>
    <w:qFormat/>
    <w:rsid w:val="006C0F9D"/>
  </w:style>
  <w:style w:type="character" w:customStyle="1" w:styleId="ListLabel293">
    <w:name w:val="ListLabel 293"/>
    <w:uiPriority w:val="99"/>
    <w:qFormat/>
    <w:rsid w:val="006C0F9D"/>
  </w:style>
  <w:style w:type="character" w:customStyle="1" w:styleId="ListLabel294">
    <w:name w:val="ListLabel 294"/>
    <w:uiPriority w:val="99"/>
    <w:qFormat/>
    <w:rsid w:val="006C0F9D"/>
  </w:style>
  <w:style w:type="character" w:customStyle="1" w:styleId="ListLabel295">
    <w:name w:val="ListLabel 295"/>
    <w:uiPriority w:val="99"/>
    <w:qFormat/>
    <w:rsid w:val="006C0F9D"/>
  </w:style>
  <w:style w:type="character" w:customStyle="1" w:styleId="ListLabel296">
    <w:name w:val="ListLabel 296"/>
    <w:uiPriority w:val="99"/>
    <w:qFormat/>
    <w:rsid w:val="006C0F9D"/>
  </w:style>
  <w:style w:type="character" w:customStyle="1" w:styleId="ListLabel297">
    <w:name w:val="ListLabel 297"/>
    <w:uiPriority w:val="99"/>
    <w:qFormat/>
    <w:rsid w:val="006C0F9D"/>
  </w:style>
  <w:style w:type="character" w:customStyle="1" w:styleId="ListLabel298">
    <w:name w:val="ListLabel 298"/>
    <w:uiPriority w:val="99"/>
    <w:qFormat/>
    <w:rsid w:val="006C0F9D"/>
    <w:rPr>
      <w:b/>
      <w:color w:val="00000A"/>
      <w:sz w:val="20"/>
    </w:rPr>
  </w:style>
  <w:style w:type="character" w:customStyle="1" w:styleId="Bullets">
    <w:name w:val="Bullets"/>
    <w:uiPriority w:val="99"/>
    <w:qFormat/>
    <w:rsid w:val="006C0F9D"/>
    <w:rPr>
      <w:rFonts w:ascii="OpenSymbol" w:hAnsi="OpenSymbol"/>
    </w:rPr>
  </w:style>
  <w:style w:type="character" w:customStyle="1" w:styleId="StrongEmphasis">
    <w:name w:val="Strong Emphasis"/>
    <w:uiPriority w:val="99"/>
    <w:qFormat/>
    <w:rsid w:val="006C0F9D"/>
    <w:rPr>
      <w:b/>
    </w:rPr>
  </w:style>
  <w:style w:type="character" w:customStyle="1" w:styleId="ListLabel299">
    <w:name w:val="ListLabel 299"/>
    <w:uiPriority w:val="99"/>
    <w:qFormat/>
    <w:rsid w:val="006C0F9D"/>
    <w:rPr>
      <w:sz w:val="20"/>
    </w:rPr>
  </w:style>
  <w:style w:type="character" w:customStyle="1" w:styleId="ListLabel300">
    <w:name w:val="ListLabel 300"/>
    <w:uiPriority w:val="99"/>
    <w:qFormat/>
    <w:rsid w:val="006C0F9D"/>
  </w:style>
  <w:style w:type="character" w:customStyle="1" w:styleId="ListLabel301">
    <w:name w:val="ListLabel 301"/>
    <w:uiPriority w:val="99"/>
    <w:qFormat/>
    <w:rsid w:val="006C0F9D"/>
  </w:style>
  <w:style w:type="character" w:customStyle="1" w:styleId="ListLabel302">
    <w:name w:val="ListLabel 302"/>
    <w:uiPriority w:val="99"/>
    <w:qFormat/>
    <w:rsid w:val="006C0F9D"/>
  </w:style>
  <w:style w:type="character" w:customStyle="1" w:styleId="ListLabel303">
    <w:name w:val="ListLabel 303"/>
    <w:uiPriority w:val="99"/>
    <w:qFormat/>
    <w:rsid w:val="006C0F9D"/>
  </w:style>
  <w:style w:type="character" w:customStyle="1" w:styleId="ListLabel304">
    <w:name w:val="ListLabel 304"/>
    <w:uiPriority w:val="99"/>
    <w:qFormat/>
    <w:rsid w:val="006C0F9D"/>
  </w:style>
  <w:style w:type="character" w:customStyle="1" w:styleId="ListLabel305">
    <w:name w:val="ListLabel 305"/>
    <w:uiPriority w:val="99"/>
    <w:qFormat/>
    <w:rsid w:val="006C0F9D"/>
  </w:style>
  <w:style w:type="character" w:customStyle="1" w:styleId="ListLabel306">
    <w:name w:val="ListLabel 306"/>
    <w:uiPriority w:val="99"/>
    <w:qFormat/>
    <w:rsid w:val="006C0F9D"/>
  </w:style>
  <w:style w:type="character" w:customStyle="1" w:styleId="ListLabel307">
    <w:name w:val="ListLabel 307"/>
    <w:uiPriority w:val="99"/>
    <w:qFormat/>
    <w:rsid w:val="006C0F9D"/>
  </w:style>
  <w:style w:type="character" w:customStyle="1" w:styleId="ListLabel308">
    <w:name w:val="ListLabel 308"/>
    <w:uiPriority w:val="99"/>
    <w:qFormat/>
    <w:rsid w:val="006C0F9D"/>
    <w:rPr>
      <w:sz w:val="20"/>
    </w:rPr>
  </w:style>
  <w:style w:type="character" w:customStyle="1" w:styleId="ListLabel309">
    <w:name w:val="ListLabel 309"/>
    <w:uiPriority w:val="99"/>
    <w:qFormat/>
    <w:rsid w:val="006C0F9D"/>
    <w:rPr>
      <w:sz w:val="20"/>
    </w:rPr>
  </w:style>
  <w:style w:type="character" w:customStyle="1" w:styleId="ListLabel310">
    <w:name w:val="ListLabel 310"/>
    <w:uiPriority w:val="99"/>
    <w:qFormat/>
    <w:rsid w:val="006C0F9D"/>
  </w:style>
  <w:style w:type="character" w:customStyle="1" w:styleId="ListLabel311">
    <w:name w:val="ListLabel 311"/>
    <w:uiPriority w:val="99"/>
    <w:qFormat/>
    <w:rsid w:val="006C0F9D"/>
  </w:style>
  <w:style w:type="character" w:customStyle="1" w:styleId="ListLabel312">
    <w:name w:val="ListLabel 312"/>
    <w:uiPriority w:val="99"/>
    <w:qFormat/>
    <w:rsid w:val="006C0F9D"/>
  </w:style>
  <w:style w:type="character" w:customStyle="1" w:styleId="ListLabel313">
    <w:name w:val="ListLabel 313"/>
    <w:uiPriority w:val="99"/>
    <w:qFormat/>
    <w:rsid w:val="006C0F9D"/>
  </w:style>
  <w:style w:type="character" w:customStyle="1" w:styleId="ListLabel314">
    <w:name w:val="ListLabel 314"/>
    <w:uiPriority w:val="99"/>
    <w:qFormat/>
    <w:rsid w:val="006C0F9D"/>
  </w:style>
  <w:style w:type="character" w:customStyle="1" w:styleId="ListLabel315">
    <w:name w:val="ListLabel 315"/>
    <w:uiPriority w:val="99"/>
    <w:qFormat/>
    <w:rsid w:val="006C0F9D"/>
  </w:style>
  <w:style w:type="character" w:customStyle="1" w:styleId="ListLabel316">
    <w:name w:val="ListLabel 316"/>
    <w:uiPriority w:val="99"/>
    <w:qFormat/>
    <w:rsid w:val="006C0F9D"/>
  </w:style>
  <w:style w:type="character" w:customStyle="1" w:styleId="ListLabel317">
    <w:name w:val="ListLabel 317"/>
    <w:uiPriority w:val="99"/>
    <w:qFormat/>
    <w:rsid w:val="006C0F9D"/>
  </w:style>
  <w:style w:type="character" w:customStyle="1" w:styleId="ListLabel318">
    <w:name w:val="ListLabel 318"/>
    <w:uiPriority w:val="99"/>
    <w:qFormat/>
    <w:rsid w:val="006C0F9D"/>
    <w:rPr>
      <w:sz w:val="20"/>
    </w:rPr>
  </w:style>
  <w:style w:type="character" w:customStyle="1" w:styleId="ListLabel319">
    <w:name w:val="ListLabel 319"/>
    <w:uiPriority w:val="99"/>
    <w:qFormat/>
    <w:rsid w:val="006C0F9D"/>
  </w:style>
  <w:style w:type="character" w:customStyle="1" w:styleId="ListLabel320">
    <w:name w:val="ListLabel 320"/>
    <w:uiPriority w:val="99"/>
    <w:qFormat/>
    <w:rsid w:val="006C0F9D"/>
  </w:style>
  <w:style w:type="character" w:customStyle="1" w:styleId="ListLabel321">
    <w:name w:val="ListLabel 321"/>
    <w:uiPriority w:val="99"/>
    <w:qFormat/>
    <w:rsid w:val="006C0F9D"/>
  </w:style>
  <w:style w:type="character" w:customStyle="1" w:styleId="ListLabel322">
    <w:name w:val="ListLabel 322"/>
    <w:uiPriority w:val="99"/>
    <w:qFormat/>
    <w:rsid w:val="006C0F9D"/>
  </w:style>
  <w:style w:type="character" w:customStyle="1" w:styleId="ListLabel323">
    <w:name w:val="ListLabel 323"/>
    <w:uiPriority w:val="99"/>
    <w:qFormat/>
    <w:rsid w:val="006C0F9D"/>
  </w:style>
  <w:style w:type="character" w:customStyle="1" w:styleId="ListLabel324">
    <w:name w:val="ListLabel 324"/>
    <w:uiPriority w:val="99"/>
    <w:qFormat/>
    <w:rsid w:val="006C0F9D"/>
  </w:style>
  <w:style w:type="character" w:customStyle="1" w:styleId="ListLabel325">
    <w:name w:val="ListLabel 325"/>
    <w:uiPriority w:val="99"/>
    <w:qFormat/>
    <w:rsid w:val="006C0F9D"/>
  </w:style>
  <w:style w:type="character" w:customStyle="1" w:styleId="ListLabel326">
    <w:name w:val="ListLabel 326"/>
    <w:uiPriority w:val="99"/>
    <w:qFormat/>
    <w:rsid w:val="006C0F9D"/>
  </w:style>
  <w:style w:type="character" w:customStyle="1" w:styleId="ListLabel327">
    <w:name w:val="ListLabel 327"/>
    <w:uiPriority w:val="99"/>
    <w:qFormat/>
    <w:rsid w:val="006C0F9D"/>
    <w:rPr>
      <w:b/>
      <w:sz w:val="20"/>
    </w:rPr>
  </w:style>
  <w:style w:type="character" w:customStyle="1" w:styleId="ListLabel328">
    <w:name w:val="ListLabel 328"/>
    <w:uiPriority w:val="99"/>
    <w:qFormat/>
    <w:rsid w:val="006C0F9D"/>
  </w:style>
  <w:style w:type="character" w:customStyle="1" w:styleId="ListLabel329">
    <w:name w:val="ListLabel 329"/>
    <w:uiPriority w:val="99"/>
    <w:qFormat/>
    <w:rsid w:val="006C0F9D"/>
  </w:style>
  <w:style w:type="character" w:customStyle="1" w:styleId="ListLabel330">
    <w:name w:val="ListLabel 330"/>
    <w:uiPriority w:val="99"/>
    <w:qFormat/>
    <w:rsid w:val="006C0F9D"/>
  </w:style>
  <w:style w:type="character" w:customStyle="1" w:styleId="ListLabel331">
    <w:name w:val="ListLabel 331"/>
    <w:uiPriority w:val="99"/>
    <w:qFormat/>
    <w:rsid w:val="006C0F9D"/>
  </w:style>
  <w:style w:type="character" w:customStyle="1" w:styleId="ListLabel332">
    <w:name w:val="ListLabel 332"/>
    <w:uiPriority w:val="99"/>
    <w:qFormat/>
    <w:rsid w:val="006C0F9D"/>
  </w:style>
  <w:style w:type="character" w:customStyle="1" w:styleId="ListLabel333">
    <w:name w:val="ListLabel 333"/>
    <w:uiPriority w:val="99"/>
    <w:qFormat/>
    <w:rsid w:val="006C0F9D"/>
  </w:style>
  <w:style w:type="character" w:customStyle="1" w:styleId="ListLabel334">
    <w:name w:val="ListLabel 334"/>
    <w:uiPriority w:val="99"/>
    <w:qFormat/>
    <w:rsid w:val="006C0F9D"/>
  </w:style>
  <w:style w:type="character" w:customStyle="1" w:styleId="ListLabel335">
    <w:name w:val="ListLabel 335"/>
    <w:uiPriority w:val="99"/>
    <w:qFormat/>
    <w:rsid w:val="006C0F9D"/>
  </w:style>
  <w:style w:type="character" w:customStyle="1" w:styleId="ListLabel336">
    <w:name w:val="ListLabel 336"/>
    <w:uiPriority w:val="99"/>
    <w:qFormat/>
    <w:rsid w:val="006C0F9D"/>
    <w:rPr>
      <w:sz w:val="20"/>
    </w:rPr>
  </w:style>
  <w:style w:type="character" w:customStyle="1" w:styleId="ListLabel337">
    <w:name w:val="ListLabel 337"/>
    <w:uiPriority w:val="99"/>
    <w:qFormat/>
    <w:rsid w:val="006C0F9D"/>
  </w:style>
  <w:style w:type="character" w:customStyle="1" w:styleId="ListLabel338">
    <w:name w:val="ListLabel 338"/>
    <w:uiPriority w:val="99"/>
    <w:qFormat/>
    <w:rsid w:val="006C0F9D"/>
  </w:style>
  <w:style w:type="character" w:customStyle="1" w:styleId="ListLabel339">
    <w:name w:val="ListLabel 339"/>
    <w:uiPriority w:val="99"/>
    <w:qFormat/>
    <w:rsid w:val="006C0F9D"/>
  </w:style>
  <w:style w:type="character" w:customStyle="1" w:styleId="ListLabel340">
    <w:name w:val="ListLabel 340"/>
    <w:uiPriority w:val="99"/>
    <w:qFormat/>
    <w:rsid w:val="006C0F9D"/>
  </w:style>
  <w:style w:type="character" w:customStyle="1" w:styleId="ListLabel341">
    <w:name w:val="ListLabel 341"/>
    <w:uiPriority w:val="99"/>
    <w:qFormat/>
    <w:rsid w:val="006C0F9D"/>
  </w:style>
  <w:style w:type="character" w:customStyle="1" w:styleId="ListLabel342">
    <w:name w:val="ListLabel 342"/>
    <w:uiPriority w:val="99"/>
    <w:qFormat/>
    <w:rsid w:val="006C0F9D"/>
  </w:style>
  <w:style w:type="character" w:customStyle="1" w:styleId="ListLabel343">
    <w:name w:val="ListLabel 343"/>
    <w:uiPriority w:val="99"/>
    <w:qFormat/>
    <w:rsid w:val="006C0F9D"/>
  </w:style>
  <w:style w:type="character" w:customStyle="1" w:styleId="ListLabel344">
    <w:name w:val="ListLabel 344"/>
    <w:uiPriority w:val="99"/>
    <w:qFormat/>
    <w:rsid w:val="006C0F9D"/>
  </w:style>
  <w:style w:type="character" w:customStyle="1" w:styleId="ListLabel345">
    <w:name w:val="ListLabel 345"/>
    <w:uiPriority w:val="99"/>
    <w:qFormat/>
    <w:rsid w:val="006C0F9D"/>
    <w:rPr>
      <w:sz w:val="20"/>
    </w:rPr>
  </w:style>
  <w:style w:type="character" w:customStyle="1" w:styleId="ListLabel346">
    <w:name w:val="ListLabel 346"/>
    <w:uiPriority w:val="99"/>
    <w:qFormat/>
    <w:rsid w:val="006C0F9D"/>
  </w:style>
  <w:style w:type="character" w:customStyle="1" w:styleId="ListLabel347">
    <w:name w:val="ListLabel 347"/>
    <w:uiPriority w:val="99"/>
    <w:qFormat/>
    <w:rsid w:val="006C0F9D"/>
  </w:style>
  <w:style w:type="character" w:customStyle="1" w:styleId="ListLabel348">
    <w:name w:val="ListLabel 348"/>
    <w:uiPriority w:val="99"/>
    <w:qFormat/>
    <w:rsid w:val="006C0F9D"/>
  </w:style>
  <w:style w:type="character" w:customStyle="1" w:styleId="ListLabel349">
    <w:name w:val="ListLabel 349"/>
    <w:uiPriority w:val="99"/>
    <w:qFormat/>
    <w:rsid w:val="006C0F9D"/>
  </w:style>
  <w:style w:type="character" w:customStyle="1" w:styleId="ListLabel350">
    <w:name w:val="ListLabel 350"/>
    <w:uiPriority w:val="99"/>
    <w:qFormat/>
    <w:rsid w:val="006C0F9D"/>
  </w:style>
  <w:style w:type="character" w:customStyle="1" w:styleId="ListLabel351">
    <w:name w:val="ListLabel 351"/>
    <w:uiPriority w:val="99"/>
    <w:qFormat/>
    <w:rsid w:val="006C0F9D"/>
  </w:style>
  <w:style w:type="character" w:customStyle="1" w:styleId="ListLabel352">
    <w:name w:val="ListLabel 352"/>
    <w:uiPriority w:val="99"/>
    <w:qFormat/>
    <w:rsid w:val="006C0F9D"/>
  </w:style>
  <w:style w:type="character" w:customStyle="1" w:styleId="ListLabel353">
    <w:name w:val="ListLabel 353"/>
    <w:uiPriority w:val="99"/>
    <w:qFormat/>
    <w:rsid w:val="006C0F9D"/>
  </w:style>
  <w:style w:type="character" w:customStyle="1" w:styleId="ListLabel354">
    <w:name w:val="ListLabel 354"/>
    <w:uiPriority w:val="99"/>
    <w:qFormat/>
    <w:rsid w:val="006C0F9D"/>
    <w:rPr>
      <w:sz w:val="20"/>
    </w:rPr>
  </w:style>
  <w:style w:type="character" w:customStyle="1" w:styleId="ListLabel355">
    <w:name w:val="ListLabel 355"/>
    <w:uiPriority w:val="99"/>
    <w:qFormat/>
    <w:rsid w:val="006C0F9D"/>
  </w:style>
  <w:style w:type="character" w:customStyle="1" w:styleId="ListLabel356">
    <w:name w:val="ListLabel 356"/>
    <w:uiPriority w:val="99"/>
    <w:qFormat/>
    <w:rsid w:val="006C0F9D"/>
  </w:style>
  <w:style w:type="character" w:customStyle="1" w:styleId="ListLabel357">
    <w:name w:val="ListLabel 357"/>
    <w:uiPriority w:val="99"/>
    <w:qFormat/>
    <w:rsid w:val="006C0F9D"/>
  </w:style>
  <w:style w:type="character" w:customStyle="1" w:styleId="ListLabel358">
    <w:name w:val="ListLabel 358"/>
    <w:uiPriority w:val="99"/>
    <w:qFormat/>
    <w:rsid w:val="006C0F9D"/>
  </w:style>
  <w:style w:type="character" w:customStyle="1" w:styleId="ListLabel359">
    <w:name w:val="ListLabel 359"/>
    <w:uiPriority w:val="99"/>
    <w:qFormat/>
    <w:rsid w:val="006C0F9D"/>
  </w:style>
  <w:style w:type="character" w:customStyle="1" w:styleId="ListLabel360">
    <w:name w:val="ListLabel 360"/>
    <w:uiPriority w:val="99"/>
    <w:qFormat/>
    <w:rsid w:val="006C0F9D"/>
  </w:style>
  <w:style w:type="character" w:customStyle="1" w:styleId="ListLabel361">
    <w:name w:val="ListLabel 361"/>
    <w:uiPriority w:val="99"/>
    <w:qFormat/>
    <w:rsid w:val="006C0F9D"/>
  </w:style>
  <w:style w:type="character" w:customStyle="1" w:styleId="ListLabel362">
    <w:name w:val="ListLabel 362"/>
    <w:uiPriority w:val="99"/>
    <w:qFormat/>
    <w:rsid w:val="006C0F9D"/>
  </w:style>
  <w:style w:type="character" w:customStyle="1" w:styleId="ListLabel363">
    <w:name w:val="ListLabel 363"/>
    <w:uiPriority w:val="99"/>
    <w:qFormat/>
    <w:rsid w:val="006C0F9D"/>
    <w:rPr>
      <w:sz w:val="20"/>
    </w:rPr>
  </w:style>
  <w:style w:type="character" w:customStyle="1" w:styleId="ListLabel364">
    <w:name w:val="ListLabel 364"/>
    <w:uiPriority w:val="99"/>
    <w:qFormat/>
    <w:rsid w:val="006C0F9D"/>
  </w:style>
  <w:style w:type="character" w:customStyle="1" w:styleId="ListLabel365">
    <w:name w:val="ListLabel 365"/>
    <w:uiPriority w:val="99"/>
    <w:qFormat/>
    <w:rsid w:val="006C0F9D"/>
  </w:style>
  <w:style w:type="character" w:customStyle="1" w:styleId="ListLabel366">
    <w:name w:val="ListLabel 366"/>
    <w:uiPriority w:val="99"/>
    <w:qFormat/>
    <w:rsid w:val="006C0F9D"/>
  </w:style>
  <w:style w:type="character" w:customStyle="1" w:styleId="ListLabel367">
    <w:name w:val="ListLabel 367"/>
    <w:uiPriority w:val="99"/>
    <w:qFormat/>
    <w:rsid w:val="006C0F9D"/>
  </w:style>
  <w:style w:type="character" w:customStyle="1" w:styleId="ListLabel368">
    <w:name w:val="ListLabel 368"/>
    <w:uiPriority w:val="99"/>
    <w:qFormat/>
    <w:rsid w:val="006C0F9D"/>
  </w:style>
  <w:style w:type="character" w:customStyle="1" w:styleId="ListLabel369">
    <w:name w:val="ListLabel 369"/>
    <w:uiPriority w:val="99"/>
    <w:qFormat/>
    <w:rsid w:val="006C0F9D"/>
  </w:style>
  <w:style w:type="character" w:customStyle="1" w:styleId="ListLabel370">
    <w:name w:val="ListLabel 370"/>
    <w:uiPriority w:val="99"/>
    <w:qFormat/>
    <w:rsid w:val="006C0F9D"/>
  </w:style>
  <w:style w:type="character" w:customStyle="1" w:styleId="ListLabel371">
    <w:name w:val="ListLabel 371"/>
    <w:uiPriority w:val="99"/>
    <w:qFormat/>
    <w:rsid w:val="006C0F9D"/>
  </w:style>
  <w:style w:type="character" w:customStyle="1" w:styleId="ListLabel372">
    <w:name w:val="ListLabel 372"/>
    <w:uiPriority w:val="99"/>
    <w:qFormat/>
    <w:rsid w:val="006C0F9D"/>
    <w:rPr>
      <w:sz w:val="20"/>
    </w:rPr>
  </w:style>
  <w:style w:type="character" w:customStyle="1" w:styleId="ListLabel373">
    <w:name w:val="ListLabel 373"/>
    <w:uiPriority w:val="99"/>
    <w:qFormat/>
    <w:rsid w:val="006C0F9D"/>
  </w:style>
  <w:style w:type="character" w:customStyle="1" w:styleId="ListLabel374">
    <w:name w:val="ListLabel 374"/>
    <w:uiPriority w:val="99"/>
    <w:qFormat/>
    <w:rsid w:val="006C0F9D"/>
  </w:style>
  <w:style w:type="character" w:customStyle="1" w:styleId="ListLabel375">
    <w:name w:val="ListLabel 375"/>
    <w:uiPriority w:val="99"/>
    <w:qFormat/>
    <w:rsid w:val="006C0F9D"/>
  </w:style>
  <w:style w:type="character" w:customStyle="1" w:styleId="ListLabel376">
    <w:name w:val="ListLabel 376"/>
    <w:uiPriority w:val="99"/>
    <w:qFormat/>
    <w:rsid w:val="006C0F9D"/>
  </w:style>
  <w:style w:type="character" w:customStyle="1" w:styleId="ListLabel377">
    <w:name w:val="ListLabel 377"/>
    <w:uiPriority w:val="99"/>
    <w:qFormat/>
    <w:rsid w:val="006C0F9D"/>
  </w:style>
  <w:style w:type="character" w:customStyle="1" w:styleId="ListLabel378">
    <w:name w:val="ListLabel 378"/>
    <w:uiPriority w:val="99"/>
    <w:qFormat/>
    <w:rsid w:val="006C0F9D"/>
  </w:style>
  <w:style w:type="character" w:customStyle="1" w:styleId="ListLabel379">
    <w:name w:val="ListLabel 379"/>
    <w:uiPriority w:val="99"/>
    <w:qFormat/>
    <w:rsid w:val="006C0F9D"/>
  </w:style>
  <w:style w:type="character" w:customStyle="1" w:styleId="ListLabel380">
    <w:name w:val="ListLabel 380"/>
    <w:uiPriority w:val="99"/>
    <w:qFormat/>
    <w:rsid w:val="006C0F9D"/>
  </w:style>
  <w:style w:type="character" w:customStyle="1" w:styleId="ListLabel381">
    <w:name w:val="ListLabel 381"/>
    <w:uiPriority w:val="99"/>
    <w:qFormat/>
    <w:rsid w:val="006C0F9D"/>
    <w:rPr>
      <w:b/>
      <w:color w:val="00000A"/>
      <w:sz w:val="20"/>
    </w:rPr>
  </w:style>
  <w:style w:type="character" w:customStyle="1" w:styleId="ListLabel382">
    <w:name w:val="ListLabel 382"/>
    <w:uiPriority w:val="99"/>
    <w:qFormat/>
    <w:rsid w:val="006C0F9D"/>
  </w:style>
  <w:style w:type="character" w:customStyle="1" w:styleId="ListLabel383">
    <w:name w:val="ListLabel 383"/>
    <w:uiPriority w:val="99"/>
    <w:qFormat/>
    <w:rsid w:val="006C0F9D"/>
  </w:style>
  <w:style w:type="character" w:customStyle="1" w:styleId="ListLabel384">
    <w:name w:val="ListLabel 384"/>
    <w:uiPriority w:val="99"/>
    <w:qFormat/>
    <w:rsid w:val="006C0F9D"/>
  </w:style>
  <w:style w:type="character" w:customStyle="1" w:styleId="ListLabel385">
    <w:name w:val="ListLabel 385"/>
    <w:uiPriority w:val="99"/>
    <w:qFormat/>
    <w:rsid w:val="006C0F9D"/>
  </w:style>
  <w:style w:type="character" w:customStyle="1" w:styleId="ListLabel386">
    <w:name w:val="ListLabel 386"/>
    <w:uiPriority w:val="99"/>
    <w:qFormat/>
    <w:rsid w:val="006C0F9D"/>
  </w:style>
  <w:style w:type="character" w:customStyle="1" w:styleId="ListLabel387">
    <w:name w:val="ListLabel 387"/>
    <w:uiPriority w:val="99"/>
    <w:qFormat/>
    <w:rsid w:val="006C0F9D"/>
  </w:style>
  <w:style w:type="character" w:customStyle="1" w:styleId="ListLabel388">
    <w:name w:val="ListLabel 388"/>
    <w:uiPriority w:val="99"/>
    <w:qFormat/>
    <w:rsid w:val="006C0F9D"/>
  </w:style>
  <w:style w:type="character" w:customStyle="1" w:styleId="ListLabel389">
    <w:name w:val="ListLabel 389"/>
    <w:uiPriority w:val="99"/>
    <w:qFormat/>
    <w:rsid w:val="006C0F9D"/>
  </w:style>
  <w:style w:type="character" w:customStyle="1" w:styleId="ListLabel390">
    <w:name w:val="ListLabel 390"/>
    <w:uiPriority w:val="99"/>
    <w:qFormat/>
    <w:rsid w:val="006C0F9D"/>
    <w:rPr>
      <w:b/>
      <w:color w:val="00000A"/>
      <w:sz w:val="20"/>
    </w:rPr>
  </w:style>
  <w:style w:type="character" w:customStyle="1" w:styleId="ListLabel391">
    <w:name w:val="ListLabel 391"/>
    <w:uiPriority w:val="99"/>
    <w:qFormat/>
    <w:rsid w:val="006C0F9D"/>
  </w:style>
  <w:style w:type="character" w:customStyle="1" w:styleId="ListLabel392">
    <w:name w:val="ListLabel 392"/>
    <w:uiPriority w:val="99"/>
    <w:qFormat/>
    <w:rsid w:val="006C0F9D"/>
  </w:style>
  <w:style w:type="character" w:customStyle="1" w:styleId="ListLabel393">
    <w:name w:val="ListLabel 393"/>
    <w:uiPriority w:val="99"/>
    <w:qFormat/>
    <w:rsid w:val="006C0F9D"/>
  </w:style>
  <w:style w:type="character" w:customStyle="1" w:styleId="ListLabel394">
    <w:name w:val="ListLabel 394"/>
    <w:uiPriority w:val="99"/>
    <w:qFormat/>
    <w:rsid w:val="006C0F9D"/>
  </w:style>
  <w:style w:type="character" w:customStyle="1" w:styleId="ListLabel395">
    <w:name w:val="ListLabel 395"/>
    <w:uiPriority w:val="99"/>
    <w:qFormat/>
    <w:rsid w:val="006C0F9D"/>
  </w:style>
  <w:style w:type="character" w:customStyle="1" w:styleId="ListLabel396">
    <w:name w:val="ListLabel 396"/>
    <w:uiPriority w:val="99"/>
    <w:qFormat/>
    <w:rsid w:val="006C0F9D"/>
  </w:style>
  <w:style w:type="character" w:customStyle="1" w:styleId="ListLabel397">
    <w:name w:val="ListLabel 397"/>
    <w:uiPriority w:val="99"/>
    <w:qFormat/>
    <w:rsid w:val="006C0F9D"/>
  </w:style>
  <w:style w:type="character" w:customStyle="1" w:styleId="ListLabel398">
    <w:name w:val="ListLabel 398"/>
    <w:uiPriority w:val="99"/>
    <w:qFormat/>
    <w:rsid w:val="006C0F9D"/>
  </w:style>
  <w:style w:type="paragraph" w:customStyle="1" w:styleId="Caption1">
    <w:name w:val="Caption1"/>
    <w:basedOn w:val="a2"/>
    <w:uiPriority w:val="99"/>
    <w:qFormat/>
    <w:rsid w:val="006C0F9D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1">
    <w:name w:val="Footer1"/>
    <w:basedOn w:val="a2"/>
    <w:uiPriority w:val="99"/>
    <w:qFormat/>
    <w:rsid w:val="006C0F9D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2">
    <w:name w:val="Header2"/>
    <w:basedOn w:val="a2"/>
    <w:uiPriority w:val="99"/>
    <w:qFormat/>
    <w:rsid w:val="006C0F9D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1">
    <w:name w:val="TOC 11"/>
    <w:basedOn w:val="a2"/>
    <w:uiPriority w:val="99"/>
    <w:qFormat/>
    <w:rsid w:val="006C0F9D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1ffffff3">
    <w:name w:val="Знак Знак Знак Знак Знак Знак Знак Знак Знак Знак Знак Знак Знак Знак Знак Знак Знак Знак Знак Знак Знак Знак Знак Знак Знак1"/>
    <w:basedOn w:val="a2"/>
    <w:uiPriority w:val="99"/>
    <w:qFormat/>
    <w:rsid w:val="006C0F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color w:val="00000A"/>
      <w:sz w:val="20"/>
      <w:lang w:val="en-US" w:eastAsia="en-US"/>
    </w:rPr>
  </w:style>
  <w:style w:type="paragraph" w:customStyle="1" w:styleId="TOC21">
    <w:name w:val="TOC 21"/>
    <w:basedOn w:val="a2"/>
    <w:uiPriority w:val="99"/>
    <w:qFormat/>
    <w:rsid w:val="006C0F9D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1ffffff4">
    <w:name w:val="ͮ𬠫1"/>
    <w:uiPriority w:val="99"/>
    <w:qFormat/>
    <w:rsid w:val="006C0F9D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A"/>
      <w:sz w:val="20"/>
      <w:szCs w:val="20"/>
      <w:lang w:val="en-US" w:eastAsia="ru-RU"/>
    </w:rPr>
  </w:style>
  <w:style w:type="paragraph" w:customStyle="1" w:styleId="TOC31">
    <w:name w:val="TOC 31"/>
    <w:basedOn w:val="a2"/>
    <w:uiPriority w:val="99"/>
    <w:qFormat/>
    <w:rsid w:val="006C0F9D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1">
    <w:name w:val="TOC 41"/>
    <w:basedOn w:val="a2"/>
    <w:uiPriority w:val="99"/>
    <w:qFormat/>
    <w:rsid w:val="006C0F9D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1">
    <w:name w:val="TOC 51"/>
    <w:basedOn w:val="a2"/>
    <w:uiPriority w:val="99"/>
    <w:qFormat/>
    <w:rsid w:val="006C0F9D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1">
    <w:name w:val="TOC 61"/>
    <w:basedOn w:val="a2"/>
    <w:uiPriority w:val="99"/>
    <w:qFormat/>
    <w:rsid w:val="006C0F9D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1">
    <w:name w:val="TOC 71"/>
    <w:basedOn w:val="a2"/>
    <w:uiPriority w:val="99"/>
    <w:qFormat/>
    <w:rsid w:val="006C0F9D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1">
    <w:name w:val="TOC 81"/>
    <w:basedOn w:val="a2"/>
    <w:uiPriority w:val="99"/>
    <w:qFormat/>
    <w:rsid w:val="006C0F9D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1">
    <w:name w:val="TOC 91"/>
    <w:basedOn w:val="a2"/>
    <w:uiPriority w:val="99"/>
    <w:qFormat/>
    <w:rsid w:val="006C0F9D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PreformattedText">
    <w:name w:val="Preformatted Text"/>
    <w:basedOn w:val="a2"/>
    <w:uiPriority w:val="99"/>
    <w:qFormat/>
    <w:rsid w:val="006C0F9D"/>
    <w:pPr>
      <w:widowControl/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9c">
    <w:name w:val="Стиль9"/>
    <w:uiPriority w:val="99"/>
    <w:qFormat/>
    <w:rsid w:val="006C0F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4">
    <w:name w:val="Body Text 3 Char4"/>
    <w:uiPriority w:val="99"/>
    <w:locked/>
    <w:rsid w:val="006C0F9D"/>
    <w:rPr>
      <w:sz w:val="16"/>
    </w:rPr>
  </w:style>
  <w:style w:type="paragraph" w:customStyle="1" w:styleId="7f1">
    <w:name w:val="Знак7"/>
    <w:basedOn w:val="a2"/>
    <w:uiPriority w:val="99"/>
    <w:qFormat/>
    <w:rsid w:val="006C0F9D"/>
    <w:pPr>
      <w:widowControl/>
      <w:snapToGrid/>
      <w:spacing w:before="0" w:after="160" w:line="240" w:lineRule="exact"/>
    </w:pPr>
    <w:rPr>
      <w:rFonts w:ascii="Verdana" w:eastAsia="Times New Roman" w:hAnsi="Verdana"/>
      <w:sz w:val="20"/>
      <w:lang w:val="en-US" w:eastAsia="en-US"/>
    </w:rPr>
  </w:style>
  <w:style w:type="character" w:customStyle="1" w:styleId="6230">
    <w:name w:val="Знак Знак623"/>
    <w:uiPriority w:val="99"/>
    <w:rsid w:val="006C0F9D"/>
    <w:rPr>
      <w:rFonts w:ascii="Cambria" w:hAnsi="Cambria"/>
      <w:b/>
      <w:kern w:val="1"/>
      <w:sz w:val="32"/>
      <w:lang w:val="ru-RU" w:eastAsia="ar-SA" w:bidi="ar-SA"/>
    </w:rPr>
  </w:style>
  <w:style w:type="paragraph" w:customStyle="1" w:styleId="TOCHeading1">
    <w:name w:val="TOC Heading1"/>
    <w:basedOn w:val="10"/>
    <w:next w:val="a2"/>
    <w:uiPriority w:val="99"/>
    <w:qFormat/>
    <w:rsid w:val="006C0F9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character" w:customStyle="1" w:styleId="QuoteChar5">
    <w:name w:val="Quote Char5"/>
    <w:uiPriority w:val="99"/>
    <w:locked/>
    <w:rsid w:val="006C0F9D"/>
    <w:rPr>
      <w:i/>
      <w:color w:val="000000"/>
      <w:sz w:val="24"/>
    </w:rPr>
  </w:style>
  <w:style w:type="character" w:customStyle="1" w:styleId="IntenseQuoteChar5">
    <w:name w:val="Intense Quote Char5"/>
    <w:uiPriority w:val="99"/>
    <w:locked/>
    <w:rsid w:val="006C0F9D"/>
    <w:rPr>
      <w:b/>
      <w:i/>
      <w:color w:val="4F81BD"/>
      <w:sz w:val="24"/>
    </w:rPr>
  </w:style>
  <w:style w:type="paragraph" w:customStyle="1" w:styleId="11ff8">
    <w:name w:val="Знак Знак Знак Знак Знак Знак Знак Знак Знак Знак Знак Знак Знак11"/>
    <w:basedOn w:val="a2"/>
    <w:uiPriority w:val="99"/>
    <w:qFormat/>
    <w:rsid w:val="006C0F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BodyText221">
    <w:name w:val="Body Text 221"/>
    <w:basedOn w:val="a2"/>
    <w:uiPriority w:val="99"/>
    <w:qFormat/>
    <w:rsid w:val="006C0F9D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sz w:val="22"/>
      <w:szCs w:val="22"/>
      <w:lang w:val="en-US"/>
    </w:rPr>
  </w:style>
  <w:style w:type="paragraph" w:customStyle="1" w:styleId="Heading112">
    <w:name w:val="Heading 112"/>
    <w:basedOn w:val="a2"/>
    <w:next w:val="a2"/>
    <w:uiPriority w:val="99"/>
    <w:qFormat/>
    <w:rsid w:val="006C0F9D"/>
    <w:pPr>
      <w:widowControl/>
      <w:suppressAutoHyphens/>
      <w:snapToGrid/>
      <w:spacing w:before="0" w:after="0"/>
      <w:ind w:firstLine="454"/>
    </w:pPr>
    <w:rPr>
      <w:b/>
      <w:caps/>
      <w:szCs w:val="24"/>
      <w:lang w:eastAsia="zh-CN"/>
    </w:rPr>
  </w:style>
  <w:style w:type="paragraph" w:customStyle="1" w:styleId="Heading212">
    <w:name w:val="Heading 212"/>
    <w:basedOn w:val="a2"/>
    <w:next w:val="a2"/>
    <w:uiPriority w:val="99"/>
    <w:qFormat/>
    <w:rsid w:val="006C0F9D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1">
    <w:name w:val="Heading 321"/>
    <w:basedOn w:val="a2"/>
    <w:next w:val="a2"/>
    <w:uiPriority w:val="99"/>
    <w:qFormat/>
    <w:rsid w:val="006C0F9D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11">
    <w:name w:val="Heading 411"/>
    <w:basedOn w:val="a2"/>
    <w:next w:val="a2"/>
    <w:uiPriority w:val="99"/>
    <w:qFormat/>
    <w:rsid w:val="006C0F9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512">
    <w:name w:val="Heading 512"/>
    <w:basedOn w:val="a2"/>
    <w:next w:val="a2"/>
    <w:uiPriority w:val="99"/>
    <w:qFormat/>
    <w:rsid w:val="006C0F9D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zh-CN"/>
    </w:rPr>
  </w:style>
  <w:style w:type="paragraph" w:customStyle="1" w:styleId="Heading612">
    <w:name w:val="Heading 612"/>
    <w:basedOn w:val="a2"/>
    <w:next w:val="a2"/>
    <w:uiPriority w:val="99"/>
    <w:qFormat/>
    <w:rsid w:val="006C0F9D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712">
    <w:name w:val="Heading 712"/>
    <w:basedOn w:val="a2"/>
    <w:next w:val="a2"/>
    <w:uiPriority w:val="99"/>
    <w:qFormat/>
    <w:rsid w:val="006C0F9D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szCs w:val="24"/>
      <w:lang w:eastAsia="zh-CN"/>
    </w:rPr>
  </w:style>
  <w:style w:type="paragraph" w:customStyle="1" w:styleId="Heading912">
    <w:name w:val="Heading 912"/>
    <w:basedOn w:val="a2"/>
    <w:next w:val="a2"/>
    <w:uiPriority w:val="99"/>
    <w:qFormat/>
    <w:rsid w:val="006C0F9D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zh-CN"/>
    </w:rPr>
  </w:style>
  <w:style w:type="character" w:customStyle="1" w:styleId="Heading2Char4">
    <w:name w:val="Heading 2 Char4"/>
    <w:uiPriority w:val="99"/>
    <w:locked/>
    <w:rsid w:val="006C0F9D"/>
    <w:rPr>
      <w:rFonts w:ascii="Cambria" w:hAnsi="Cambria"/>
      <w:b/>
      <w:i/>
      <w:sz w:val="28"/>
    </w:rPr>
  </w:style>
  <w:style w:type="character" w:customStyle="1" w:styleId="7110">
    <w:name w:val="Знак Знак711"/>
    <w:uiPriority w:val="99"/>
    <w:rsid w:val="006C0F9D"/>
    <w:rPr>
      <w:sz w:val="16"/>
      <w:lang w:val="ru-RU" w:eastAsia="ru-RU"/>
    </w:rPr>
  </w:style>
  <w:style w:type="character" w:customStyle="1" w:styleId="1890">
    <w:name w:val="Знак Знак189"/>
    <w:uiPriority w:val="99"/>
    <w:rsid w:val="006C0F9D"/>
    <w:rPr>
      <w:rFonts w:ascii="Courier New" w:hAnsi="Courier New"/>
    </w:rPr>
  </w:style>
  <w:style w:type="character" w:customStyle="1" w:styleId="931">
    <w:name w:val="Знак Знак93"/>
    <w:uiPriority w:val="99"/>
    <w:locked/>
    <w:rsid w:val="006C0F9D"/>
    <w:rPr>
      <w:rFonts w:ascii="Tahoma" w:hAnsi="Tahoma"/>
      <w:lang w:val="ru-RU" w:eastAsia="ru-RU"/>
    </w:rPr>
  </w:style>
  <w:style w:type="character" w:customStyle="1" w:styleId="1330">
    <w:name w:val="Знак Знак133"/>
    <w:uiPriority w:val="99"/>
    <w:locked/>
    <w:rsid w:val="006C0F9D"/>
    <w:rPr>
      <w:lang w:val="ru-RU" w:eastAsia="ar-SA" w:bidi="ar-SA"/>
    </w:rPr>
  </w:style>
  <w:style w:type="character" w:customStyle="1" w:styleId="1132">
    <w:name w:val="Знак Знак113"/>
    <w:uiPriority w:val="99"/>
    <w:locked/>
    <w:rsid w:val="006C0F9D"/>
    <w:rPr>
      <w:sz w:val="28"/>
      <w:lang w:val="ru-RU" w:eastAsia="ru-RU"/>
    </w:rPr>
  </w:style>
  <w:style w:type="character" w:customStyle="1" w:styleId="1191">
    <w:name w:val="Знак1 Знак Знак19"/>
    <w:uiPriority w:val="99"/>
    <w:locked/>
    <w:rsid w:val="006C0F9D"/>
    <w:rPr>
      <w:rFonts w:ascii="Times New Roman" w:hAnsi="Times New Roman"/>
      <w:sz w:val="24"/>
      <w:lang w:eastAsia="ru-RU"/>
    </w:rPr>
  </w:style>
  <w:style w:type="character" w:customStyle="1" w:styleId="690">
    <w:name w:val="Знак6 Знак Знак9"/>
    <w:uiPriority w:val="99"/>
    <w:rsid w:val="006C0F9D"/>
    <w:rPr>
      <w:sz w:val="24"/>
      <w:lang w:val="ru-RU" w:eastAsia="ru-RU"/>
    </w:rPr>
  </w:style>
  <w:style w:type="character" w:customStyle="1" w:styleId="QuoteChar6">
    <w:name w:val="Quote Char6"/>
    <w:basedOn w:val="a3"/>
    <w:uiPriority w:val="99"/>
    <w:locked/>
    <w:rsid w:val="006C0F9D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IntenseQuoteChar6">
    <w:name w:val="Intense Quote Char6"/>
    <w:basedOn w:val="a3"/>
    <w:uiPriority w:val="99"/>
    <w:locked/>
    <w:rsid w:val="006C0F9D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821">
    <w:name w:val="Знак Знак82"/>
    <w:uiPriority w:val="99"/>
    <w:locked/>
    <w:rsid w:val="006C0F9D"/>
    <w:rPr>
      <w:rFonts w:ascii="Arial" w:hAnsi="Arial"/>
      <w:sz w:val="24"/>
      <w:lang w:val="ru-RU" w:eastAsia="ru-RU"/>
    </w:rPr>
  </w:style>
  <w:style w:type="character" w:customStyle="1" w:styleId="2012">
    <w:name w:val="Знак Знак2012"/>
    <w:uiPriority w:val="99"/>
    <w:rsid w:val="006C0F9D"/>
    <w:rPr>
      <w:rFonts w:ascii="Arial" w:hAnsi="Arial"/>
      <w:sz w:val="22"/>
    </w:rPr>
  </w:style>
  <w:style w:type="paragraph" w:customStyle="1" w:styleId="1ffffff5">
    <w:name w:val="Заголовок1"/>
    <w:basedOn w:val="a2"/>
    <w:next w:val="aff1"/>
    <w:uiPriority w:val="99"/>
    <w:rsid w:val="006C0F9D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014">
    <w:name w:val="Знак Знак2014"/>
    <w:uiPriority w:val="99"/>
    <w:rsid w:val="006C0F9D"/>
    <w:rPr>
      <w:rFonts w:ascii="Arial" w:hAnsi="Arial"/>
      <w:sz w:val="22"/>
    </w:rPr>
  </w:style>
  <w:style w:type="paragraph" w:customStyle="1" w:styleId="8a">
    <w:name w:val="Абзац списка8"/>
    <w:basedOn w:val="a2"/>
    <w:uiPriority w:val="99"/>
    <w:qFormat/>
    <w:rsid w:val="006C0F9D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a">
    <w:name w:val="Обычный14"/>
    <w:uiPriority w:val="99"/>
    <w:qFormat/>
    <w:rsid w:val="006C0F9D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75">
    <w:name w:val="Основной текст 27"/>
    <w:basedOn w:val="a2"/>
    <w:uiPriority w:val="99"/>
    <w:qFormat/>
    <w:rsid w:val="006C0F9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84">
    <w:name w:val="Заголовок 38"/>
    <w:basedOn w:val="14a"/>
    <w:next w:val="14a"/>
    <w:uiPriority w:val="99"/>
    <w:qFormat/>
    <w:rsid w:val="006C0F9D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8b">
    <w:name w:val="Основной текст8"/>
    <w:basedOn w:val="14a"/>
    <w:uiPriority w:val="99"/>
    <w:qFormat/>
    <w:rsid w:val="006C0F9D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76">
    <w:name w:val="Заголовок 27"/>
    <w:basedOn w:val="a2"/>
    <w:next w:val="a2"/>
    <w:uiPriority w:val="99"/>
    <w:qFormat/>
    <w:rsid w:val="006C0F9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5">
    <w:name w:val="Цитата6"/>
    <w:basedOn w:val="a2"/>
    <w:uiPriority w:val="99"/>
    <w:qFormat/>
    <w:rsid w:val="006C0F9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7f2">
    <w:name w:val="Текст7"/>
    <w:basedOn w:val="a2"/>
    <w:uiPriority w:val="99"/>
    <w:qFormat/>
    <w:rsid w:val="006C0F9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74">
    <w:name w:val="Основной текст 37"/>
    <w:basedOn w:val="14a"/>
    <w:uiPriority w:val="99"/>
    <w:qFormat/>
    <w:rsid w:val="006C0F9D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66">
    <w:name w:val="Основной текст с отступом 26"/>
    <w:basedOn w:val="a2"/>
    <w:uiPriority w:val="99"/>
    <w:qFormat/>
    <w:rsid w:val="006C0F9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75">
    <w:name w:val="Основной текст с отступом 37"/>
    <w:basedOn w:val="a2"/>
    <w:uiPriority w:val="99"/>
    <w:qFormat/>
    <w:rsid w:val="006C0F9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5f6">
    <w:name w:val="Верхний колонтитул5"/>
    <w:basedOn w:val="a2"/>
    <w:uiPriority w:val="99"/>
    <w:qFormat/>
    <w:rsid w:val="006C0F9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6f6">
    <w:name w:val="Без интервала6"/>
    <w:uiPriority w:val="99"/>
    <w:qFormat/>
    <w:rsid w:val="006C0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">
    <w:name w:val="Заголовок 48"/>
    <w:basedOn w:val="14a"/>
    <w:next w:val="14a"/>
    <w:uiPriority w:val="99"/>
    <w:qFormat/>
    <w:rsid w:val="006C0F9D"/>
    <w:pPr>
      <w:keepNext/>
      <w:widowControl/>
      <w:snapToGrid/>
      <w:ind w:left="0" w:firstLine="0"/>
    </w:pPr>
    <w:rPr>
      <w:sz w:val="24"/>
    </w:rPr>
  </w:style>
  <w:style w:type="paragraph" w:customStyle="1" w:styleId="664">
    <w:name w:val="Заголовок 66"/>
    <w:uiPriority w:val="99"/>
    <w:qFormat/>
    <w:rsid w:val="006C0F9D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5d">
    <w:name w:val="Цитата 25"/>
    <w:basedOn w:val="a2"/>
    <w:next w:val="a2"/>
    <w:uiPriority w:val="99"/>
    <w:qFormat/>
    <w:rsid w:val="006C0F9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5f7">
    <w:name w:val="Выделенная цитата5"/>
    <w:basedOn w:val="a2"/>
    <w:next w:val="a2"/>
    <w:uiPriority w:val="99"/>
    <w:qFormat/>
    <w:rsid w:val="006C0F9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50">
    <w:name w:val="Стандартный HTML5"/>
    <w:basedOn w:val="a2"/>
    <w:uiPriority w:val="99"/>
    <w:qFormat/>
    <w:rsid w:val="006C0F9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3ffe">
    <w:name w:val="Основной текст с отступом Знак3"/>
    <w:uiPriority w:val="99"/>
    <w:qFormat/>
    <w:rsid w:val="006C0F9D"/>
    <w:rPr>
      <w:sz w:val="24"/>
    </w:rPr>
  </w:style>
  <w:style w:type="character" w:customStyle="1" w:styleId="6f7">
    <w:name w:val="Слабое выделение6"/>
    <w:uiPriority w:val="99"/>
    <w:rsid w:val="006C0F9D"/>
    <w:rPr>
      <w:i/>
      <w:color w:val="808080"/>
    </w:rPr>
  </w:style>
  <w:style w:type="character" w:customStyle="1" w:styleId="21f7">
    <w:name w:val="Знак21"/>
    <w:uiPriority w:val="99"/>
    <w:rsid w:val="006C0F9D"/>
    <w:rPr>
      <w:sz w:val="24"/>
      <w:lang w:val="ru-RU" w:eastAsia="en-US"/>
    </w:rPr>
  </w:style>
  <w:style w:type="character" w:customStyle="1" w:styleId="5f8">
    <w:name w:val="Основной шрифт абзаца5"/>
    <w:uiPriority w:val="99"/>
    <w:rsid w:val="006C0F9D"/>
  </w:style>
  <w:style w:type="character" w:customStyle="1" w:styleId="5f9">
    <w:name w:val="Замещающий текст5"/>
    <w:uiPriority w:val="99"/>
    <w:rsid w:val="006C0F9D"/>
    <w:rPr>
      <w:color w:val="808080"/>
    </w:rPr>
  </w:style>
  <w:style w:type="character" w:customStyle="1" w:styleId="6f8">
    <w:name w:val="Сильное выделение6"/>
    <w:uiPriority w:val="99"/>
    <w:rsid w:val="006C0F9D"/>
    <w:rPr>
      <w:b/>
    </w:rPr>
  </w:style>
  <w:style w:type="character" w:customStyle="1" w:styleId="4fd">
    <w:name w:val="Основной текст с отступом Знак4"/>
    <w:uiPriority w:val="99"/>
    <w:semiHidden/>
    <w:rsid w:val="006C0F9D"/>
    <w:rPr>
      <w:sz w:val="24"/>
    </w:rPr>
  </w:style>
  <w:style w:type="character" w:customStyle="1" w:styleId="2013">
    <w:name w:val="Знак Знак2013"/>
    <w:uiPriority w:val="99"/>
    <w:rsid w:val="006C0F9D"/>
    <w:rPr>
      <w:rFonts w:ascii="Arial" w:hAnsi="Arial"/>
      <w:sz w:val="22"/>
    </w:rPr>
  </w:style>
  <w:style w:type="paragraph" w:customStyle="1" w:styleId="9d">
    <w:name w:val="Абзац списка9"/>
    <w:basedOn w:val="a2"/>
    <w:uiPriority w:val="99"/>
    <w:qFormat/>
    <w:rsid w:val="006C0F9D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5b">
    <w:name w:val="Обычный15"/>
    <w:uiPriority w:val="99"/>
    <w:qFormat/>
    <w:rsid w:val="006C0F9D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84">
    <w:name w:val="Основной текст 28"/>
    <w:basedOn w:val="a2"/>
    <w:uiPriority w:val="99"/>
    <w:qFormat/>
    <w:rsid w:val="006C0F9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94">
    <w:name w:val="Заголовок 39"/>
    <w:basedOn w:val="15b"/>
    <w:next w:val="15b"/>
    <w:uiPriority w:val="99"/>
    <w:qFormat/>
    <w:rsid w:val="006C0F9D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9e">
    <w:name w:val="Основной текст9"/>
    <w:basedOn w:val="15b"/>
    <w:uiPriority w:val="99"/>
    <w:qFormat/>
    <w:rsid w:val="006C0F9D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85">
    <w:name w:val="Заголовок 28"/>
    <w:basedOn w:val="a2"/>
    <w:next w:val="a2"/>
    <w:uiPriority w:val="99"/>
    <w:qFormat/>
    <w:rsid w:val="006C0F9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7f3">
    <w:name w:val="Цитата7"/>
    <w:basedOn w:val="a2"/>
    <w:uiPriority w:val="99"/>
    <w:qFormat/>
    <w:rsid w:val="006C0F9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8c">
    <w:name w:val="Текст8"/>
    <w:basedOn w:val="a2"/>
    <w:uiPriority w:val="99"/>
    <w:qFormat/>
    <w:rsid w:val="006C0F9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85">
    <w:name w:val="Основной текст 38"/>
    <w:basedOn w:val="15b"/>
    <w:uiPriority w:val="99"/>
    <w:qFormat/>
    <w:rsid w:val="006C0F9D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77">
    <w:name w:val="Основной текст с отступом 27"/>
    <w:basedOn w:val="a2"/>
    <w:uiPriority w:val="99"/>
    <w:qFormat/>
    <w:rsid w:val="006C0F9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86">
    <w:name w:val="Основной текст с отступом 38"/>
    <w:basedOn w:val="a2"/>
    <w:uiPriority w:val="99"/>
    <w:qFormat/>
    <w:rsid w:val="006C0F9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6f9">
    <w:name w:val="Верхний колонтитул6"/>
    <w:basedOn w:val="a2"/>
    <w:uiPriority w:val="99"/>
    <w:qFormat/>
    <w:rsid w:val="006C0F9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7f4">
    <w:name w:val="Без интервала7"/>
    <w:uiPriority w:val="99"/>
    <w:qFormat/>
    <w:rsid w:val="006C0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a">
    <w:name w:val="Заголовок 49"/>
    <w:basedOn w:val="15b"/>
    <w:next w:val="15b"/>
    <w:uiPriority w:val="99"/>
    <w:qFormat/>
    <w:rsid w:val="006C0F9D"/>
    <w:pPr>
      <w:keepNext/>
      <w:widowControl/>
      <w:snapToGrid/>
      <w:ind w:left="0" w:firstLine="0"/>
    </w:pPr>
    <w:rPr>
      <w:sz w:val="24"/>
    </w:rPr>
  </w:style>
  <w:style w:type="paragraph" w:customStyle="1" w:styleId="674">
    <w:name w:val="Заголовок 67"/>
    <w:uiPriority w:val="99"/>
    <w:qFormat/>
    <w:rsid w:val="006C0F9D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67">
    <w:name w:val="Цитата 26"/>
    <w:basedOn w:val="a2"/>
    <w:next w:val="a2"/>
    <w:uiPriority w:val="99"/>
    <w:qFormat/>
    <w:rsid w:val="006C0F9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6fa">
    <w:name w:val="Выделенная цитата6"/>
    <w:basedOn w:val="a2"/>
    <w:next w:val="a2"/>
    <w:uiPriority w:val="99"/>
    <w:qFormat/>
    <w:rsid w:val="006C0F9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60">
    <w:name w:val="Стандартный HTML6"/>
    <w:basedOn w:val="a2"/>
    <w:uiPriority w:val="99"/>
    <w:qFormat/>
    <w:rsid w:val="006C0F9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7f5">
    <w:name w:val="Слабое выделение7"/>
    <w:uiPriority w:val="99"/>
    <w:rsid w:val="006C0F9D"/>
    <w:rPr>
      <w:i/>
      <w:color w:val="808080"/>
    </w:rPr>
  </w:style>
  <w:style w:type="character" w:customStyle="1" w:styleId="6fb">
    <w:name w:val="Основной шрифт абзаца6"/>
    <w:uiPriority w:val="99"/>
    <w:rsid w:val="006C0F9D"/>
  </w:style>
  <w:style w:type="character" w:customStyle="1" w:styleId="6fc">
    <w:name w:val="Замещающий текст6"/>
    <w:uiPriority w:val="99"/>
    <w:rsid w:val="006C0F9D"/>
    <w:rPr>
      <w:color w:val="808080"/>
    </w:rPr>
  </w:style>
  <w:style w:type="character" w:customStyle="1" w:styleId="7f6">
    <w:name w:val="Сильное выделение7"/>
    <w:uiPriority w:val="99"/>
    <w:rsid w:val="006C0F9D"/>
    <w:rPr>
      <w:b/>
    </w:rPr>
  </w:style>
  <w:style w:type="character" w:customStyle="1" w:styleId="b-sharetext">
    <w:name w:val="b-share__text"/>
    <w:basedOn w:val="a3"/>
    <w:uiPriority w:val="99"/>
    <w:rsid w:val="006C0F9D"/>
    <w:rPr>
      <w:rFonts w:cs="Times New Roman"/>
    </w:rPr>
  </w:style>
  <w:style w:type="character" w:customStyle="1" w:styleId="2017">
    <w:name w:val="Знак Знак2017"/>
    <w:uiPriority w:val="99"/>
    <w:rsid w:val="006C0F9D"/>
    <w:rPr>
      <w:rFonts w:ascii="Arial" w:hAnsi="Arial"/>
      <w:sz w:val="22"/>
    </w:rPr>
  </w:style>
  <w:style w:type="paragraph" w:customStyle="1" w:styleId="10f0">
    <w:name w:val="Абзац списка10"/>
    <w:basedOn w:val="a2"/>
    <w:uiPriority w:val="99"/>
    <w:qFormat/>
    <w:rsid w:val="006C0F9D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6b">
    <w:name w:val="Обычный16"/>
    <w:uiPriority w:val="99"/>
    <w:qFormat/>
    <w:rsid w:val="006C0F9D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94">
    <w:name w:val="Основной текст 29"/>
    <w:basedOn w:val="a2"/>
    <w:uiPriority w:val="99"/>
    <w:qFormat/>
    <w:rsid w:val="006C0F9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101">
    <w:name w:val="Заголовок 310"/>
    <w:basedOn w:val="16b"/>
    <w:next w:val="16b"/>
    <w:uiPriority w:val="99"/>
    <w:qFormat/>
    <w:rsid w:val="006C0F9D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10f1">
    <w:name w:val="Основной текст10"/>
    <w:basedOn w:val="16b"/>
    <w:uiPriority w:val="99"/>
    <w:qFormat/>
    <w:rsid w:val="006C0F9D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95">
    <w:name w:val="Заголовок 29"/>
    <w:basedOn w:val="a2"/>
    <w:next w:val="a2"/>
    <w:uiPriority w:val="99"/>
    <w:qFormat/>
    <w:rsid w:val="006C0F9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d">
    <w:name w:val="Цитата8"/>
    <w:basedOn w:val="a2"/>
    <w:uiPriority w:val="99"/>
    <w:qFormat/>
    <w:rsid w:val="006C0F9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9f">
    <w:name w:val="Текст9"/>
    <w:basedOn w:val="a2"/>
    <w:uiPriority w:val="99"/>
    <w:qFormat/>
    <w:rsid w:val="006C0F9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95">
    <w:name w:val="Основной текст 39"/>
    <w:basedOn w:val="16b"/>
    <w:uiPriority w:val="99"/>
    <w:qFormat/>
    <w:rsid w:val="006C0F9D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86">
    <w:name w:val="Основной текст с отступом 28"/>
    <w:basedOn w:val="a2"/>
    <w:uiPriority w:val="99"/>
    <w:qFormat/>
    <w:rsid w:val="006C0F9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96">
    <w:name w:val="Основной текст с отступом 39"/>
    <w:basedOn w:val="a2"/>
    <w:uiPriority w:val="99"/>
    <w:qFormat/>
    <w:rsid w:val="006C0F9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7f7">
    <w:name w:val="Верхний колонтитул7"/>
    <w:basedOn w:val="a2"/>
    <w:uiPriority w:val="99"/>
    <w:qFormat/>
    <w:rsid w:val="006C0F9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8e">
    <w:name w:val="Без интервала8"/>
    <w:uiPriority w:val="99"/>
    <w:qFormat/>
    <w:rsid w:val="006C0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01">
    <w:name w:val="Заголовок 410"/>
    <w:basedOn w:val="16b"/>
    <w:next w:val="16b"/>
    <w:uiPriority w:val="99"/>
    <w:qFormat/>
    <w:rsid w:val="006C0F9D"/>
    <w:pPr>
      <w:keepNext/>
      <w:widowControl/>
      <w:snapToGrid/>
      <w:ind w:left="0" w:firstLine="0"/>
    </w:pPr>
    <w:rPr>
      <w:sz w:val="24"/>
    </w:rPr>
  </w:style>
  <w:style w:type="paragraph" w:customStyle="1" w:styleId="684">
    <w:name w:val="Заголовок 68"/>
    <w:uiPriority w:val="99"/>
    <w:qFormat/>
    <w:rsid w:val="006C0F9D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78">
    <w:name w:val="Цитата 27"/>
    <w:basedOn w:val="a2"/>
    <w:next w:val="a2"/>
    <w:uiPriority w:val="99"/>
    <w:qFormat/>
    <w:rsid w:val="006C0F9D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7f8">
    <w:name w:val="Выделенная цитата7"/>
    <w:basedOn w:val="a2"/>
    <w:next w:val="a2"/>
    <w:uiPriority w:val="99"/>
    <w:qFormat/>
    <w:rsid w:val="006C0F9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33">
    <w:name w:val="Heading 33"/>
    <w:uiPriority w:val="99"/>
    <w:rsid w:val="006C0F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93">
    <w:name w:val="Heading 93"/>
    <w:uiPriority w:val="99"/>
    <w:rsid w:val="006C0F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4">
    <w:name w:val="Heading 14"/>
    <w:uiPriority w:val="99"/>
    <w:rsid w:val="006C0F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3">
    <w:name w:val="Heading 63"/>
    <w:uiPriority w:val="99"/>
    <w:rsid w:val="006C0F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3">
    <w:name w:val="Heading 73"/>
    <w:uiPriority w:val="99"/>
    <w:rsid w:val="006C0F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3">
    <w:name w:val="Heading 23"/>
    <w:uiPriority w:val="99"/>
    <w:rsid w:val="006C0F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3">
    <w:name w:val="Heading 53"/>
    <w:uiPriority w:val="99"/>
    <w:rsid w:val="006C0F9D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TML70">
    <w:name w:val="Стандартный HTML7"/>
    <w:basedOn w:val="a2"/>
    <w:uiPriority w:val="99"/>
    <w:qFormat/>
    <w:rsid w:val="006C0F9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8f">
    <w:name w:val="Слабое выделение8"/>
    <w:uiPriority w:val="99"/>
    <w:rsid w:val="006C0F9D"/>
    <w:rPr>
      <w:i/>
      <w:color w:val="808080"/>
    </w:rPr>
  </w:style>
  <w:style w:type="character" w:customStyle="1" w:styleId="7f9">
    <w:name w:val="Основной шрифт абзаца7"/>
    <w:uiPriority w:val="99"/>
    <w:rsid w:val="006C0F9D"/>
  </w:style>
  <w:style w:type="character" w:customStyle="1" w:styleId="7fa">
    <w:name w:val="Замещающий текст7"/>
    <w:uiPriority w:val="99"/>
    <w:rsid w:val="006C0F9D"/>
    <w:rPr>
      <w:color w:val="808080"/>
    </w:rPr>
  </w:style>
  <w:style w:type="character" w:customStyle="1" w:styleId="8f0">
    <w:name w:val="Сильное выделение8"/>
    <w:uiPriority w:val="99"/>
    <w:rsid w:val="006C0F9D"/>
    <w:rPr>
      <w:b/>
    </w:rPr>
  </w:style>
  <w:style w:type="paragraph" w:customStyle="1" w:styleId="Heading43">
    <w:name w:val="Heading 43"/>
    <w:basedOn w:val="a2"/>
    <w:next w:val="a2"/>
    <w:uiPriority w:val="99"/>
    <w:rsid w:val="006C0F9D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82">
    <w:name w:val="Heading 82"/>
    <w:basedOn w:val="a2"/>
    <w:next w:val="a2"/>
    <w:uiPriority w:val="99"/>
    <w:rsid w:val="006C0F9D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Caption2">
    <w:name w:val="Caption2"/>
    <w:basedOn w:val="a2"/>
    <w:uiPriority w:val="99"/>
    <w:rsid w:val="006C0F9D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2">
    <w:name w:val="Footer2"/>
    <w:basedOn w:val="a2"/>
    <w:uiPriority w:val="99"/>
    <w:rsid w:val="006C0F9D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3">
    <w:name w:val="Header3"/>
    <w:basedOn w:val="a2"/>
    <w:uiPriority w:val="99"/>
    <w:rsid w:val="006C0F9D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2">
    <w:name w:val="TOC 12"/>
    <w:basedOn w:val="a2"/>
    <w:uiPriority w:val="99"/>
    <w:rsid w:val="006C0F9D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22">
    <w:name w:val="TOC 22"/>
    <w:basedOn w:val="a2"/>
    <w:uiPriority w:val="99"/>
    <w:rsid w:val="006C0F9D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TOC32">
    <w:name w:val="TOC 32"/>
    <w:basedOn w:val="a2"/>
    <w:uiPriority w:val="99"/>
    <w:rsid w:val="006C0F9D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2">
    <w:name w:val="TOC 42"/>
    <w:basedOn w:val="a2"/>
    <w:uiPriority w:val="99"/>
    <w:rsid w:val="006C0F9D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2">
    <w:name w:val="TOC 52"/>
    <w:basedOn w:val="a2"/>
    <w:uiPriority w:val="99"/>
    <w:rsid w:val="006C0F9D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2">
    <w:name w:val="TOC 62"/>
    <w:basedOn w:val="a2"/>
    <w:uiPriority w:val="99"/>
    <w:rsid w:val="006C0F9D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2">
    <w:name w:val="TOC 72"/>
    <w:basedOn w:val="a2"/>
    <w:uiPriority w:val="99"/>
    <w:rsid w:val="006C0F9D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2">
    <w:name w:val="TOC 82"/>
    <w:basedOn w:val="a2"/>
    <w:uiPriority w:val="99"/>
    <w:rsid w:val="006C0F9D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2">
    <w:name w:val="TOC 92"/>
    <w:basedOn w:val="a2"/>
    <w:uiPriority w:val="99"/>
    <w:rsid w:val="006C0F9D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character" w:customStyle="1" w:styleId="3fff">
    <w:name w:val="Текст сноски Знак3"/>
    <w:basedOn w:val="a3"/>
    <w:uiPriority w:val="99"/>
    <w:rsid w:val="006C0F9D"/>
    <w:rPr>
      <w:rFonts w:cs="Times New Roman"/>
    </w:rPr>
  </w:style>
  <w:style w:type="paragraph" w:customStyle="1" w:styleId="4fe">
    <w:name w:val="Заголовок оглавления4"/>
    <w:basedOn w:val="10"/>
    <w:next w:val="a2"/>
    <w:uiPriority w:val="99"/>
    <w:qFormat/>
    <w:rsid w:val="006C0F9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fff0">
    <w:name w:val="Слабая ссылка3"/>
    <w:uiPriority w:val="99"/>
    <w:rsid w:val="006C0F9D"/>
    <w:rPr>
      <w:smallCaps/>
      <w:color w:val="C0504D"/>
      <w:u w:val="single"/>
    </w:rPr>
  </w:style>
  <w:style w:type="character" w:customStyle="1" w:styleId="3fff1">
    <w:name w:val="Сильная ссылка3"/>
    <w:uiPriority w:val="99"/>
    <w:rsid w:val="006C0F9D"/>
    <w:rPr>
      <w:b/>
      <w:smallCaps/>
      <w:color w:val="C0504D"/>
      <w:spacing w:val="5"/>
      <w:u w:val="single"/>
    </w:rPr>
  </w:style>
  <w:style w:type="character" w:customStyle="1" w:styleId="3fff2">
    <w:name w:val="Название книги3"/>
    <w:uiPriority w:val="99"/>
    <w:rsid w:val="006C0F9D"/>
    <w:rPr>
      <w:b/>
      <w:smallCaps/>
      <w:spacing w:val="5"/>
    </w:rPr>
  </w:style>
  <w:style w:type="character" w:customStyle="1" w:styleId="3940">
    <w:name w:val="Знак Знак394"/>
    <w:uiPriority w:val="99"/>
    <w:rsid w:val="006C0F9D"/>
    <w:rPr>
      <w:rFonts w:ascii="Arial" w:hAnsi="Arial"/>
      <w:b/>
      <w:sz w:val="26"/>
    </w:rPr>
  </w:style>
  <w:style w:type="character" w:customStyle="1" w:styleId="3840">
    <w:name w:val="Знак Знак384"/>
    <w:uiPriority w:val="99"/>
    <w:rsid w:val="006C0F9D"/>
    <w:rPr>
      <w:b/>
      <w:sz w:val="28"/>
    </w:rPr>
  </w:style>
  <w:style w:type="character" w:customStyle="1" w:styleId="3740">
    <w:name w:val="Знак Знак374"/>
    <w:uiPriority w:val="99"/>
    <w:rsid w:val="006C0F9D"/>
    <w:rPr>
      <w:b/>
      <w:i/>
      <w:sz w:val="26"/>
    </w:rPr>
  </w:style>
  <w:style w:type="character" w:customStyle="1" w:styleId="3640">
    <w:name w:val="Знак Знак364"/>
    <w:uiPriority w:val="99"/>
    <w:rsid w:val="006C0F9D"/>
    <w:rPr>
      <w:b/>
      <w:sz w:val="22"/>
      <w:lang w:val="ru-RU" w:eastAsia="ru-RU"/>
    </w:rPr>
  </w:style>
  <w:style w:type="character" w:customStyle="1" w:styleId="3540">
    <w:name w:val="Знак Знак354"/>
    <w:uiPriority w:val="99"/>
    <w:rsid w:val="006C0F9D"/>
    <w:rPr>
      <w:sz w:val="24"/>
      <w:lang w:val="ru-RU" w:eastAsia="ru-RU"/>
    </w:rPr>
  </w:style>
  <w:style w:type="character" w:customStyle="1" w:styleId="3440">
    <w:name w:val="Знак Знак344"/>
    <w:uiPriority w:val="99"/>
    <w:rsid w:val="006C0F9D"/>
    <w:rPr>
      <w:rFonts w:ascii="Calibri" w:hAnsi="Calibri"/>
      <w:i/>
      <w:sz w:val="24"/>
      <w:lang w:eastAsia="en-US"/>
    </w:rPr>
  </w:style>
  <w:style w:type="character" w:customStyle="1" w:styleId="3240">
    <w:name w:val="Знак Знак324"/>
    <w:uiPriority w:val="99"/>
    <w:rsid w:val="006C0F9D"/>
    <w:rPr>
      <w:sz w:val="16"/>
    </w:rPr>
  </w:style>
  <w:style w:type="character" w:customStyle="1" w:styleId="3150">
    <w:name w:val="Знак Знак315"/>
    <w:uiPriority w:val="99"/>
    <w:rsid w:val="006C0F9D"/>
    <w:rPr>
      <w:sz w:val="24"/>
    </w:rPr>
  </w:style>
  <w:style w:type="paragraph" w:customStyle="1" w:styleId="11ff9">
    <w:name w:val="Знак Знак Знак Знак Знак Знак11"/>
    <w:basedOn w:val="a2"/>
    <w:uiPriority w:val="99"/>
    <w:rsid w:val="006C0F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30">
    <w:name w:val="Знак Знак303"/>
    <w:uiPriority w:val="99"/>
    <w:rsid w:val="006C0F9D"/>
    <w:rPr>
      <w:sz w:val="24"/>
    </w:rPr>
  </w:style>
  <w:style w:type="character" w:customStyle="1" w:styleId="2940">
    <w:name w:val="Знак Знак294"/>
    <w:uiPriority w:val="99"/>
    <w:rsid w:val="006C0F9D"/>
    <w:rPr>
      <w:sz w:val="24"/>
    </w:rPr>
  </w:style>
  <w:style w:type="character" w:customStyle="1" w:styleId="714">
    <w:name w:val="Знак Знак714"/>
    <w:uiPriority w:val="99"/>
    <w:rsid w:val="006C0F9D"/>
    <w:rPr>
      <w:sz w:val="16"/>
      <w:lang w:val="ru-RU" w:eastAsia="ru-RU"/>
    </w:rPr>
  </w:style>
  <w:style w:type="character" w:customStyle="1" w:styleId="14100">
    <w:name w:val="Знак Знак1410"/>
    <w:uiPriority w:val="99"/>
    <w:locked/>
    <w:rsid w:val="006C0F9D"/>
    <w:rPr>
      <w:b/>
      <w:sz w:val="27"/>
      <w:lang w:val="ru-RU" w:eastAsia="ru-RU"/>
    </w:rPr>
  </w:style>
  <w:style w:type="character" w:customStyle="1" w:styleId="2840">
    <w:name w:val="Знак Знак284"/>
    <w:uiPriority w:val="99"/>
    <w:rsid w:val="006C0F9D"/>
    <w:rPr>
      <w:rFonts w:ascii="Tahoma" w:hAnsi="Tahoma"/>
    </w:rPr>
  </w:style>
  <w:style w:type="character" w:customStyle="1" w:styleId="2740">
    <w:name w:val="Знак Знак274"/>
    <w:uiPriority w:val="99"/>
    <w:rsid w:val="006C0F9D"/>
    <w:rPr>
      <w:sz w:val="24"/>
    </w:rPr>
  </w:style>
  <w:style w:type="character" w:customStyle="1" w:styleId="1010">
    <w:name w:val="Знак Знак1010"/>
    <w:uiPriority w:val="99"/>
    <w:locked/>
    <w:rsid w:val="006C0F9D"/>
    <w:rPr>
      <w:sz w:val="16"/>
      <w:lang w:val="ru-RU" w:eastAsia="ru-RU"/>
    </w:rPr>
  </w:style>
  <w:style w:type="character" w:customStyle="1" w:styleId="628">
    <w:name w:val="Знак Знак628"/>
    <w:uiPriority w:val="99"/>
    <w:rsid w:val="006C0F9D"/>
    <w:rPr>
      <w:rFonts w:ascii="Arial" w:hAnsi="Arial"/>
      <w:b/>
      <w:i/>
      <w:sz w:val="28"/>
      <w:lang w:val="ru-RU" w:eastAsia="en-US"/>
    </w:rPr>
  </w:style>
  <w:style w:type="character" w:customStyle="1" w:styleId="2140">
    <w:name w:val="Знак Знак214"/>
    <w:uiPriority w:val="99"/>
    <w:locked/>
    <w:rsid w:val="006C0F9D"/>
    <w:rPr>
      <w:sz w:val="24"/>
      <w:lang w:val="en-US"/>
    </w:rPr>
  </w:style>
  <w:style w:type="character" w:customStyle="1" w:styleId="1240">
    <w:name w:val="Знак Знак124"/>
    <w:uiPriority w:val="99"/>
    <w:rsid w:val="006C0F9D"/>
    <w:rPr>
      <w:sz w:val="16"/>
    </w:rPr>
  </w:style>
  <w:style w:type="character" w:customStyle="1" w:styleId="1360">
    <w:name w:val="Знак Знак136"/>
    <w:uiPriority w:val="99"/>
    <w:rsid w:val="006C0F9D"/>
    <w:rPr>
      <w:lang w:val="ru-RU" w:eastAsia="ru-RU"/>
    </w:rPr>
  </w:style>
  <w:style w:type="character" w:customStyle="1" w:styleId="1611">
    <w:name w:val="Знак Знак1611"/>
    <w:uiPriority w:val="99"/>
    <w:locked/>
    <w:rsid w:val="006C0F9D"/>
    <w:rPr>
      <w:b/>
      <w:caps/>
      <w:sz w:val="24"/>
      <w:lang w:val="ru-RU" w:eastAsia="ru-RU"/>
    </w:rPr>
  </w:style>
  <w:style w:type="character" w:customStyle="1" w:styleId="1161">
    <w:name w:val="Знак Знак116"/>
    <w:uiPriority w:val="99"/>
    <w:rsid w:val="006C0F9D"/>
    <w:rPr>
      <w:sz w:val="24"/>
    </w:rPr>
  </w:style>
  <w:style w:type="character" w:customStyle="1" w:styleId="13d">
    <w:name w:val="Знак Знак Знак13"/>
    <w:uiPriority w:val="99"/>
    <w:rsid w:val="006C0F9D"/>
    <w:rPr>
      <w:rFonts w:ascii="Times New Roman" w:hAnsi="Times New Roman"/>
      <w:b/>
      <w:caps/>
      <w:sz w:val="28"/>
    </w:rPr>
  </w:style>
  <w:style w:type="character" w:customStyle="1" w:styleId="25100">
    <w:name w:val="Знак Знак2510"/>
    <w:uiPriority w:val="99"/>
    <w:rsid w:val="006C0F9D"/>
    <w:rPr>
      <w:rFonts w:ascii="Times New Roman" w:hAnsi="Times New Roman"/>
      <w:b/>
      <w:sz w:val="28"/>
    </w:rPr>
  </w:style>
  <w:style w:type="character" w:customStyle="1" w:styleId="22100">
    <w:name w:val="Знак Знак2210"/>
    <w:uiPriority w:val="99"/>
    <w:rsid w:val="006C0F9D"/>
    <w:rPr>
      <w:rFonts w:ascii="Times New Roman" w:hAnsi="Times New Roman"/>
      <w:sz w:val="24"/>
    </w:rPr>
  </w:style>
  <w:style w:type="character" w:customStyle="1" w:styleId="19100">
    <w:name w:val="Знак Знак1910"/>
    <w:uiPriority w:val="99"/>
    <w:rsid w:val="006C0F9D"/>
    <w:rPr>
      <w:rFonts w:ascii="Times New Roman" w:hAnsi="Times New Roman"/>
      <w:sz w:val="16"/>
      <w:lang w:eastAsia="ru-RU"/>
    </w:rPr>
  </w:style>
  <w:style w:type="character" w:customStyle="1" w:styleId="1812">
    <w:name w:val="Знак Знак1812"/>
    <w:uiPriority w:val="99"/>
    <w:rsid w:val="006C0F9D"/>
    <w:rPr>
      <w:rFonts w:ascii="Courier New" w:hAnsi="Courier New"/>
    </w:rPr>
  </w:style>
  <w:style w:type="character" w:customStyle="1" w:styleId="17100">
    <w:name w:val="Знак Знак1710"/>
    <w:uiPriority w:val="99"/>
    <w:rsid w:val="006C0F9D"/>
    <w:rPr>
      <w:rFonts w:ascii="Times New Roman" w:hAnsi="Times New Roman"/>
      <w:sz w:val="24"/>
    </w:rPr>
  </w:style>
  <w:style w:type="character" w:customStyle="1" w:styleId="960">
    <w:name w:val="Знак Знак96"/>
    <w:link w:val="3fff3"/>
    <w:uiPriority w:val="99"/>
    <w:locked/>
    <w:rsid w:val="006C0F9D"/>
    <w:rPr>
      <w:rFonts w:ascii="PragmaticaCTT" w:hAnsi="PragmaticaCTT"/>
      <w:b/>
      <w:sz w:val="24"/>
    </w:rPr>
  </w:style>
  <w:style w:type="paragraph" w:customStyle="1" w:styleId="3fff3">
    <w:name w:val="Название3"/>
    <w:basedOn w:val="a2"/>
    <w:link w:val="960"/>
    <w:uiPriority w:val="99"/>
    <w:qFormat/>
    <w:rsid w:val="006C0F9D"/>
    <w:pPr>
      <w:widowControl/>
      <w:snapToGrid/>
      <w:spacing w:before="240" w:after="60"/>
      <w:jc w:val="center"/>
      <w:outlineLvl w:val="0"/>
    </w:pPr>
    <w:rPr>
      <w:rFonts w:ascii="PragmaticaCTT" w:eastAsiaTheme="minorHAnsi" w:hAnsi="PragmaticaCTT" w:cstheme="minorBidi"/>
      <w:b/>
      <w:szCs w:val="22"/>
      <w:lang w:eastAsia="en-US"/>
    </w:rPr>
  </w:style>
  <w:style w:type="character" w:customStyle="1" w:styleId="5300">
    <w:name w:val="Знак Знак530"/>
    <w:uiPriority w:val="99"/>
    <w:rsid w:val="006C0F9D"/>
    <w:rPr>
      <w:rFonts w:ascii="Tahoma" w:hAnsi="Tahoma"/>
      <w:sz w:val="16"/>
      <w:lang w:val="ru-RU" w:eastAsia="ru-RU"/>
    </w:rPr>
  </w:style>
  <w:style w:type="character" w:customStyle="1" w:styleId="15100">
    <w:name w:val="Знак Знак1510"/>
    <w:uiPriority w:val="99"/>
    <w:rsid w:val="006C0F9D"/>
    <w:rPr>
      <w:b/>
      <w:sz w:val="28"/>
    </w:rPr>
  </w:style>
  <w:style w:type="character" w:customStyle="1" w:styleId="41100">
    <w:name w:val="Знак Знак4110"/>
    <w:uiPriority w:val="99"/>
    <w:locked/>
    <w:rsid w:val="006C0F9D"/>
    <w:rPr>
      <w:rFonts w:ascii="Arial" w:hAnsi="Arial"/>
      <w:b/>
      <w:i/>
      <w:sz w:val="28"/>
      <w:lang w:val="ru-RU" w:eastAsia="en-US"/>
    </w:rPr>
  </w:style>
  <w:style w:type="paragraph" w:customStyle="1" w:styleId="14b">
    <w:name w:val="Знак Знак Знак Знак Знак Знак Знак Знак Знак Знак Знак Знак Знак14"/>
    <w:basedOn w:val="a2"/>
    <w:uiPriority w:val="99"/>
    <w:rsid w:val="006C0F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102">
    <w:name w:val="Знак310"/>
    <w:basedOn w:val="a2"/>
    <w:uiPriority w:val="99"/>
    <w:rsid w:val="006C0F9D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100">
    <w:name w:val="Знак Знак5310"/>
    <w:uiPriority w:val="99"/>
    <w:locked/>
    <w:rsid w:val="006C0F9D"/>
    <w:rPr>
      <w:b/>
      <w:caps/>
      <w:sz w:val="24"/>
      <w:lang w:val="ru-RU" w:eastAsia="ru-RU"/>
    </w:rPr>
  </w:style>
  <w:style w:type="character" w:customStyle="1" w:styleId="11110">
    <w:name w:val="Знак1 Знак Знак111"/>
    <w:uiPriority w:val="99"/>
    <w:locked/>
    <w:rsid w:val="006C0F9D"/>
    <w:rPr>
      <w:rFonts w:ascii="Times New Roman" w:hAnsi="Times New Roman"/>
      <w:sz w:val="24"/>
      <w:lang w:eastAsia="ru-RU"/>
    </w:rPr>
  </w:style>
  <w:style w:type="character" w:customStyle="1" w:styleId="4610">
    <w:name w:val="Знак Знак4610"/>
    <w:uiPriority w:val="99"/>
    <w:locked/>
    <w:rsid w:val="006C0F9D"/>
    <w:rPr>
      <w:b/>
      <w:sz w:val="27"/>
      <w:lang w:val="ru-RU" w:eastAsia="ru-RU"/>
    </w:rPr>
  </w:style>
  <w:style w:type="character" w:customStyle="1" w:styleId="4810">
    <w:name w:val="Знак Знак4810"/>
    <w:uiPriority w:val="99"/>
    <w:locked/>
    <w:rsid w:val="006C0F9D"/>
    <w:rPr>
      <w:b/>
      <w:sz w:val="27"/>
      <w:lang w:val="ru-RU" w:eastAsia="ru-RU"/>
    </w:rPr>
  </w:style>
  <w:style w:type="character" w:customStyle="1" w:styleId="4410">
    <w:name w:val="Знак Знак4410"/>
    <w:uiPriority w:val="99"/>
    <w:locked/>
    <w:rsid w:val="006C0F9D"/>
    <w:rPr>
      <w:sz w:val="24"/>
    </w:rPr>
  </w:style>
  <w:style w:type="character" w:customStyle="1" w:styleId="51110">
    <w:name w:val="Знак Знак5111"/>
    <w:uiPriority w:val="99"/>
    <w:locked/>
    <w:rsid w:val="006C0F9D"/>
    <w:rPr>
      <w:b/>
      <w:sz w:val="27"/>
      <w:lang w:val="ru-RU" w:eastAsia="ru-RU"/>
    </w:rPr>
  </w:style>
  <w:style w:type="character" w:customStyle="1" w:styleId="4310">
    <w:name w:val="Знак Знак4310"/>
    <w:uiPriority w:val="99"/>
    <w:locked/>
    <w:rsid w:val="006C0F9D"/>
    <w:rPr>
      <w:color w:val="000000"/>
      <w:sz w:val="24"/>
      <w:lang w:eastAsia="ru-RU"/>
    </w:rPr>
  </w:style>
  <w:style w:type="character" w:customStyle="1" w:styleId="4210">
    <w:name w:val="Знак Знак4210"/>
    <w:uiPriority w:val="99"/>
    <w:rsid w:val="006C0F9D"/>
    <w:rPr>
      <w:rFonts w:ascii="Times New Roman" w:hAnsi="Times New Roman"/>
      <w:sz w:val="16"/>
    </w:rPr>
  </w:style>
  <w:style w:type="character" w:customStyle="1" w:styleId="4910">
    <w:name w:val="Знак Знак4910"/>
    <w:uiPriority w:val="99"/>
    <w:rsid w:val="006C0F9D"/>
    <w:rPr>
      <w:rFonts w:ascii="Times New Roman" w:hAnsi="Times New Roman"/>
      <w:b/>
      <w:caps/>
      <w:sz w:val="24"/>
      <w:lang w:eastAsia="ru-RU"/>
    </w:rPr>
  </w:style>
  <w:style w:type="character" w:customStyle="1" w:styleId="4710">
    <w:name w:val="Знак Знак4710"/>
    <w:uiPriority w:val="99"/>
    <w:rsid w:val="006C0F9D"/>
    <w:rPr>
      <w:rFonts w:ascii="Times New Roman" w:hAnsi="Times New Roman"/>
      <w:b/>
      <w:sz w:val="27"/>
      <w:lang w:eastAsia="ru-RU"/>
    </w:rPr>
  </w:style>
  <w:style w:type="character" w:customStyle="1" w:styleId="4510">
    <w:name w:val="Знак Знак4510"/>
    <w:uiPriority w:val="99"/>
    <w:rsid w:val="006C0F9D"/>
    <w:rPr>
      <w:rFonts w:ascii="Times New Roman" w:hAnsi="Times New Roman"/>
      <w:b/>
      <w:i/>
      <w:sz w:val="26"/>
      <w:lang w:eastAsia="ru-RU"/>
    </w:rPr>
  </w:style>
  <w:style w:type="character" w:customStyle="1" w:styleId="5201">
    <w:name w:val="Знак5 Знак Знак20"/>
    <w:uiPriority w:val="99"/>
    <w:locked/>
    <w:rsid w:val="006C0F9D"/>
    <w:rPr>
      <w:sz w:val="16"/>
    </w:rPr>
  </w:style>
  <w:style w:type="character" w:customStyle="1" w:styleId="5010">
    <w:name w:val="Знак Знак5010"/>
    <w:uiPriority w:val="99"/>
    <w:locked/>
    <w:rsid w:val="006C0F9D"/>
    <w:rPr>
      <w:b/>
      <w:sz w:val="28"/>
      <w:lang w:val="ru-RU" w:eastAsia="ru-RU"/>
    </w:rPr>
  </w:style>
  <w:style w:type="character" w:customStyle="1" w:styleId="52100">
    <w:name w:val="Знак Знак5210"/>
    <w:uiPriority w:val="99"/>
    <w:rsid w:val="006C0F9D"/>
    <w:rPr>
      <w:rFonts w:ascii="Arial" w:hAnsi="Arial"/>
      <w:b/>
      <w:i/>
      <w:sz w:val="28"/>
    </w:rPr>
  </w:style>
  <w:style w:type="character" w:customStyle="1" w:styleId="51101">
    <w:name w:val="Знак5 Знак Знак110"/>
    <w:uiPriority w:val="99"/>
    <w:locked/>
    <w:rsid w:val="006C0F9D"/>
    <w:rPr>
      <w:sz w:val="16"/>
      <w:lang w:val="ru-RU" w:eastAsia="ru-RU"/>
    </w:rPr>
  </w:style>
  <w:style w:type="character" w:customStyle="1" w:styleId="6111">
    <w:name w:val="Знак6 Знак Знак11"/>
    <w:uiPriority w:val="99"/>
    <w:rsid w:val="006C0F9D"/>
    <w:rPr>
      <w:sz w:val="24"/>
      <w:lang w:val="ru-RU" w:eastAsia="ru-RU"/>
    </w:rPr>
  </w:style>
  <w:style w:type="character" w:customStyle="1" w:styleId="554">
    <w:name w:val="Знак Знак554"/>
    <w:uiPriority w:val="99"/>
    <w:locked/>
    <w:rsid w:val="006C0F9D"/>
    <w:rPr>
      <w:sz w:val="24"/>
      <w:lang w:val="ru-RU" w:eastAsia="ru-RU"/>
    </w:rPr>
  </w:style>
  <w:style w:type="character" w:customStyle="1" w:styleId="654">
    <w:name w:val="Знак Знак654"/>
    <w:uiPriority w:val="99"/>
    <w:locked/>
    <w:rsid w:val="006C0F9D"/>
    <w:rPr>
      <w:b/>
      <w:sz w:val="27"/>
      <w:lang w:val="ru-RU" w:eastAsia="ru-RU"/>
    </w:rPr>
  </w:style>
  <w:style w:type="character" w:customStyle="1" w:styleId="644">
    <w:name w:val="Знак Знак644"/>
    <w:uiPriority w:val="99"/>
    <w:locked/>
    <w:rsid w:val="006C0F9D"/>
    <w:rPr>
      <w:b/>
      <w:sz w:val="28"/>
      <w:lang w:val="ru-RU" w:eastAsia="ru-RU"/>
    </w:rPr>
  </w:style>
  <w:style w:type="character" w:customStyle="1" w:styleId="634">
    <w:name w:val="Знак Знак634"/>
    <w:uiPriority w:val="99"/>
    <w:locked/>
    <w:rsid w:val="006C0F9D"/>
    <w:rPr>
      <w:b/>
      <w:i/>
      <w:sz w:val="26"/>
      <w:lang w:val="ru-RU" w:eastAsia="ru-RU"/>
    </w:rPr>
  </w:style>
  <w:style w:type="character" w:customStyle="1" w:styleId="627">
    <w:name w:val="Знак Знак627"/>
    <w:uiPriority w:val="99"/>
    <w:locked/>
    <w:rsid w:val="006C0F9D"/>
    <w:rPr>
      <w:sz w:val="24"/>
      <w:lang w:val="ru-RU" w:eastAsia="ru-RU"/>
    </w:rPr>
  </w:style>
  <w:style w:type="character" w:customStyle="1" w:styleId="61110">
    <w:name w:val="Знак Знак6111"/>
    <w:uiPriority w:val="99"/>
    <w:locked/>
    <w:rsid w:val="006C0F9D"/>
    <w:rPr>
      <w:sz w:val="24"/>
      <w:lang w:val="ru-RU" w:eastAsia="ru-RU"/>
    </w:rPr>
  </w:style>
  <w:style w:type="character" w:customStyle="1" w:styleId="604">
    <w:name w:val="Знак Знак604"/>
    <w:uiPriority w:val="99"/>
    <w:locked/>
    <w:rsid w:val="006C0F9D"/>
    <w:rPr>
      <w:i/>
      <w:sz w:val="24"/>
      <w:lang w:val="ru-RU" w:eastAsia="ru-RU"/>
    </w:rPr>
  </w:style>
  <w:style w:type="character" w:customStyle="1" w:styleId="594">
    <w:name w:val="Знак Знак594"/>
    <w:uiPriority w:val="99"/>
    <w:locked/>
    <w:rsid w:val="006C0F9D"/>
    <w:rPr>
      <w:rFonts w:ascii="Arial" w:hAnsi="Arial"/>
      <w:sz w:val="22"/>
      <w:lang w:val="ru-RU" w:eastAsia="ru-RU"/>
    </w:rPr>
  </w:style>
  <w:style w:type="character" w:customStyle="1" w:styleId="584">
    <w:name w:val="Знак Знак584"/>
    <w:uiPriority w:val="99"/>
    <w:locked/>
    <w:rsid w:val="006C0F9D"/>
    <w:rPr>
      <w:rFonts w:ascii="Courier New" w:hAnsi="Courier New"/>
      <w:lang w:val="ru-RU" w:eastAsia="ru-RU"/>
    </w:rPr>
  </w:style>
  <w:style w:type="character" w:customStyle="1" w:styleId="574">
    <w:name w:val="Знак Знак574"/>
    <w:uiPriority w:val="99"/>
    <w:locked/>
    <w:rsid w:val="006C0F9D"/>
    <w:rPr>
      <w:lang w:val="ru-RU" w:eastAsia="ru-RU"/>
    </w:rPr>
  </w:style>
  <w:style w:type="character" w:customStyle="1" w:styleId="564">
    <w:name w:val="Знак Знак564"/>
    <w:uiPriority w:val="99"/>
    <w:locked/>
    <w:rsid w:val="006C0F9D"/>
    <w:rPr>
      <w:sz w:val="24"/>
      <w:lang w:val="ru-RU" w:eastAsia="ru-RU"/>
    </w:rPr>
  </w:style>
  <w:style w:type="character" w:customStyle="1" w:styleId="544">
    <w:name w:val="Знак Знак544"/>
    <w:uiPriority w:val="99"/>
    <w:locked/>
    <w:rsid w:val="006C0F9D"/>
    <w:rPr>
      <w:sz w:val="24"/>
      <w:lang w:val="en-US" w:eastAsia="ru-RU"/>
    </w:rPr>
  </w:style>
  <w:style w:type="character" w:customStyle="1" w:styleId="6740">
    <w:name w:val="Знак Знак674"/>
    <w:uiPriority w:val="99"/>
    <w:rsid w:val="006C0F9D"/>
    <w:rPr>
      <w:rFonts w:ascii="Arial" w:hAnsi="Arial"/>
      <w:b/>
      <w:sz w:val="26"/>
    </w:rPr>
  </w:style>
  <w:style w:type="character" w:customStyle="1" w:styleId="6640">
    <w:name w:val="Знак Знак664"/>
    <w:uiPriority w:val="99"/>
    <w:rsid w:val="006C0F9D"/>
    <w:rPr>
      <w:b/>
      <w:sz w:val="28"/>
    </w:rPr>
  </w:style>
  <w:style w:type="character" w:customStyle="1" w:styleId="704">
    <w:name w:val="Знак Знак704"/>
    <w:uiPriority w:val="99"/>
    <w:rsid w:val="006C0F9D"/>
    <w:rPr>
      <w:rFonts w:ascii="Arial" w:hAnsi="Arial"/>
      <w:b/>
      <w:sz w:val="26"/>
    </w:rPr>
  </w:style>
  <w:style w:type="character" w:customStyle="1" w:styleId="694">
    <w:name w:val="Знак Знак694"/>
    <w:uiPriority w:val="99"/>
    <w:rsid w:val="006C0F9D"/>
    <w:rPr>
      <w:b/>
      <w:sz w:val="28"/>
    </w:rPr>
  </w:style>
  <w:style w:type="character" w:customStyle="1" w:styleId="6840">
    <w:name w:val="Знак Знак684"/>
    <w:uiPriority w:val="99"/>
    <w:rsid w:val="006C0F9D"/>
    <w:rPr>
      <w:b/>
      <w:i/>
      <w:sz w:val="26"/>
    </w:rPr>
  </w:style>
  <w:style w:type="paragraph" w:customStyle="1" w:styleId="2ffff7">
    <w:name w:val="Название2"/>
    <w:basedOn w:val="a2"/>
    <w:next w:val="aff1"/>
    <w:uiPriority w:val="99"/>
    <w:qFormat/>
    <w:rsid w:val="006C0F9D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4ff">
    <w:name w:val="Название4"/>
    <w:basedOn w:val="a2"/>
    <w:next w:val="aff1"/>
    <w:uiPriority w:val="99"/>
    <w:qFormat/>
    <w:rsid w:val="006C0F9D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221">
    <w:name w:val="Знак2 Знак Знак22"/>
    <w:uiPriority w:val="99"/>
    <w:locked/>
    <w:rsid w:val="006C0F9D"/>
    <w:rPr>
      <w:b/>
      <w:sz w:val="27"/>
      <w:lang w:val="ru-RU" w:eastAsia="ru-RU"/>
    </w:rPr>
  </w:style>
  <w:style w:type="paragraph" w:customStyle="1" w:styleId="941">
    <w:name w:val="Знак94"/>
    <w:basedOn w:val="a2"/>
    <w:uiPriority w:val="99"/>
    <w:rsid w:val="006C0F9D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60">
    <w:name w:val="Знак4 Знак Знак16"/>
    <w:uiPriority w:val="99"/>
    <w:locked/>
    <w:rsid w:val="006C0F9D"/>
    <w:rPr>
      <w:rFonts w:ascii="Arial" w:hAnsi="Arial"/>
      <w:b/>
      <w:kern w:val="32"/>
      <w:sz w:val="32"/>
      <w:lang w:val="ru-RU" w:eastAsia="ru-RU"/>
    </w:rPr>
  </w:style>
  <w:style w:type="character" w:customStyle="1" w:styleId="2141">
    <w:name w:val="Знак2 Знак Знак14"/>
    <w:uiPriority w:val="99"/>
    <w:locked/>
    <w:rsid w:val="006C0F9D"/>
    <w:rPr>
      <w:b/>
      <w:sz w:val="27"/>
      <w:lang w:val="ru-RU" w:eastAsia="ru-RU"/>
    </w:rPr>
  </w:style>
  <w:style w:type="character" w:customStyle="1" w:styleId="44a">
    <w:name w:val="Знак4 Знак Знак4"/>
    <w:uiPriority w:val="99"/>
    <w:locked/>
    <w:rsid w:val="006C0F9D"/>
    <w:rPr>
      <w:rFonts w:ascii="Arial" w:hAnsi="Arial"/>
      <w:b/>
      <w:kern w:val="32"/>
      <w:sz w:val="32"/>
      <w:lang w:val="ru-RU" w:eastAsia="ru-RU"/>
    </w:rPr>
  </w:style>
  <w:style w:type="character" w:customStyle="1" w:styleId="25e">
    <w:name w:val="Знак2 Знак Знак5"/>
    <w:uiPriority w:val="99"/>
    <w:semiHidden/>
    <w:locked/>
    <w:rsid w:val="006C0F9D"/>
    <w:rPr>
      <w:rFonts w:ascii="Arial" w:hAnsi="Arial"/>
      <w:b/>
      <w:sz w:val="26"/>
      <w:lang w:val="ru-RU" w:eastAsia="ru-RU"/>
    </w:rPr>
  </w:style>
  <w:style w:type="character" w:customStyle="1" w:styleId="5fa">
    <w:name w:val="Текст сноски Знак5"/>
    <w:uiPriority w:val="99"/>
    <w:locked/>
    <w:rsid w:val="006C0F9D"/>
    <w:rPr>
      <w:rFonts w:ascii="Courier New" w:hAnsi="Courier New"/>
      <w:color w:val="000000"/>
      <w:sz w:val="24"/>
    </w:rPr>
  </w:style>
  <w:style w:type="paragraph" w:customStyle="1" w:styleId="41a">
    <w:name w:val="Заголовок оглавления41"/>
    <w:basedOn w:val="10"/>
    <w:next w:val="a2"/>
    <w:uiPriority w:val="99"/>
    <w:rsid w:val="006C0F9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1f0">
    <w:name w:val="Слабая ссылка31"/>
    <w:uiPriority w:val="99"/>
    <w:rsid w:val="006C0F9D"/>
    <w:rPr>
      <w:smallCaps/>
      <w:color w:val="C0504D"/>
      <w:u w:val="single"/>
    </w:rPr>
  </w:style>
  <w:style w:type="character" w:customStyle="1" w:styleId="31f1">
    <w:name w:val="Сильная ссылка31"/>
    <w:uiPriority w:val="99"/>
    <w:rsid w:val="006C0F9D"/>
    <w:rPr>
      <w:b/>
      <w:smallCaps/>
      <w:color w:val="C0504D"/>
      <w:spacing w:val="5"/>
      <w:u w:val="single"/>
    </w:rPr>
  </w:style>
  <w:style w:type="character" w:customStyle="1" w:styleId="31f2">
    <w:name w:val="Название книги31"/>
    <w:uiPriority w:val="99"/>
    <w:rsid w:val="006C0F9D"/>
    <w:rPr>
      <w:b/>
      <w:smallCaps/>
      <w:spacing w:val="5"/>
    </w:rPr>
  </w:style>
  <w:style w:type="character" w:customStyle="1" w:styleId="4ff0">
    <w:name w:val="Текст сноски Знак4"/>
    <w:basedOn w:val="a3"/>
    <w:uiPriority w:val="99"/>
    <w:semiHidden/>
    <w:rsid w:val="006C0F9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fff8">
    <w:name w:val="Обычный (веб) Знак2"/>
    <w:basedOn w:val="a3"/>
    <w:uiPriority w:val="99"/>
    <w:locked/>
    <w:rsid w:val="006C0F9D"/>
    <w:rPr>
      <w:rFonts w:cs="Times New Roman"/>
      <w:b/>
      <w:i/>
      <w:color w:val="4F81BD"/>
      <w:sz w:val="20"/>
      <w:szCs w:val="20"/>
    </w:rPr>
  </w:style>
  <w:style w:type="paragraph" w:customStyle="1" w:styleId="1ffffff6">
    <w:name w:val="Заголовок1"/>
    <w:basedOn w:val="a2"/>
    <w:next w:val="aff1"/>
    <w:uiPriority w:val="99"/>
    <w:rsid w:val="006C0F9D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1ffffff7">
    <w:name w:val="Неразрешенное упоминание1"/>
    <w:basedOn w:val="a3"/>
    <w:uiPriority w:val="99"/>
    <w:semiHidden/>
    <w:rsid w:val="006C0F9D"/>
    <w:rPr>
      <w:rFonts w:ascii="Times New Roman" w:hAnsi="Times New Roman" w:cs="Times New Roman"/>
      <w:color w:val="605E5C"/>
      <w:shd w:val="clear" w:color="auto" w:fill="E1DFDD"/>
    </w:rPr>
  </w:style>
  <w:style w:type="character" w:customStyle="1" w:styleId="2ffff9">
    <w:name w:val="Неразрешенное упоминание2"/>
    <w:uiPriority w:val="99"/>
    <w:semiHidden/>
    <w:rsid w:val="006C0F9D"/>
    <w:rPr>
      <w:color w:val="808080"/>
      <w:shd w:val="clear" w:color="auto" w:fill="E6E6E6"/>
    </w:rPr>
  </w:style>
  <w:style w:type="paragraph" w:customStyle="1" w:styleId="hlbdr">
    <w:name w:val="hl_bdr"/>
    <w:basedOn w:val="a2"/>
    <w:uiPriority w:val="99"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-10">
    <w:name w:val="Цветной список - Акцент 1 Знак"/>
    <w:uiPriority w:val="99"/>
    <w:locked/>
    <w:rsid w:val="006C0F9D"/>
    <w:rPr>
      <w:rFonts w:ascii="Calibri" w:hAnsi="Calibri"/>
      <w:sz w:val="20"/>
      <w:lang w:eastAsia="ru-RU"/>
    </w:rPr>
  </w:style>
  <w:style w:type="table" w:styleId="-11">
    <w:name w:val="Colorful List Accent 1"/>
    <w:basedOn w:val="a4"/>
    <w:uiPriority w:val="99"/>
    <w:rsid w:val="006C0F9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  <w:tcPr>
      <w:shd w:val="clear" w:color="auto" w:fill="EDF2F8"/>
    </w:tcPr>
    <w:tblStylePr w:type="firstRow">
      <w:rPr>
        <w:rFonts w:cs="Times New Roman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51b">
    <w:name w:val="Обычный51"/>
    <w:basedOn w:val="a2"/>
    <w:uiPriority w:val="99"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311">
    <w:name w:val="Основной текст 231"/>
    <w:basedOn w:val="a2"/>
    <w:uiPriority w:val="99"/>
    <w:rsid w:val="006C0F9D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212">
    <w:name w:val="Заголовок 321"/>
    <w:basedOn w:val="51b"/>
    <w:next w:val="51b"/>
    <w:uiPriority w:val="99"/>
    <w:rsid w:val="006C0F9D"/>
    <w:pPr>
      <w:keepNext/>
      <w:spacing w:before="0" w:beforeAutospacing="0" w:after="0" w:afterAutospacing="0"/>
      <w:outlineLvl w:val="2"/>
    </w:pPr>
    <w:rPr>
      <w:szCs w:val="20"/>
    </w:rPr>
  </w:style>
  <w:style w:type="paragraph" w:customStyle="1" w:styleId="41b">
    <w:name w:val="Основной текст41"/>
    <w:basedOn w:val="51b"/>
    <w:uiPriority w:val="99"/>
    <w:rsid w:val="006C0F9D"/>
    <w:pPr>
      <w:spacing w:before="0" w:beforeAutospacing="0" w:after="0" w:afterAutospacing="0" w:line="360" w:lineRule="auto"/>
    </w:pPr>
    <w:rPr>
      <w:szCs w:val="20"/>
    </w:rPr>
  </w:style>
  <w:style w:type="paragraph" w:customStyle="1" w:styleId="2212">
    <w:name w:val="Заголовок 221"/>
    <w:basedOn w:val="a2"/>
    <w:next w:val="a2"/>
    <w:uiPriority w:val="99"/>
    <w:rsid w:val="006C0F9D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31f3">
    <w:name w:val="Цитата31"/>
    <w:basedOn w:val="a2"/>
    <w:uiPriority w:val="99"/>
    <w:rsid w:val="006C0F9D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1f4">
    <w:name w:val="Текст31"/>
    <w:basedOn w:val="a2"/>
    <w:uiPriority w:val="99"/>
    <w:rsid w:val="006C0F9D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11">
    <w:name w:val="Основной текст 331"/>
    <w:basedOn w:val="51b"/>
    <w:uiPriority w:val="99"/>
    <w:rsid w:val="006C0F9D"/>
    <w:pPr>
      <w:tabs>
        <w:tab w:val="left" w:pos="360"/>
      </w:tabs>
      <w:spacing w:before="0" w:beforeAutospacing="0" w:after="0" w:afterAutospacing="0"/>
      <w:jc w:val="both"/>
    </w:pPr>
    <w:rPr>
      <w:i/>
      <w:sz w:val="26"/>
      <w:szCs w:val="20"/>
    </w:rPr>
  </w:style>
  <w:style w:type="paragraph" w:customStyle="1" w:styleId="2213">
    <w:name w:val="Основной текст с отступом 221"/>
    <w:basedOn w:val="a2"/>
    <w:uiPriority w:val="99"/>
    <w:rsid w:val="006C0F9D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12">
    <w:name w:val="Основной текст с отступом 331"/>
    <w:basedOn w:val="a2"/>
    <w:uiPriority w:val="99"/>
    <w:rsid w:val="006C0F9D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1f8">
    <w:name w:val="Верхний колонтитул21"/>
    <w:basedOn w:val="a2"/>
    <w:uiPriority w:val="99"/>
    <w:rsid w:val="006C0F9D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4211">
    <w:name w:val="Заголовок 421"/>
    <w:basedOn w:val="51b"/>
    <w:next w:val="51b"/>
    <w:uiPriority w:val="99"/>
    <w:rsid w:val="006C0F9D"/>
    <w:pPr>
      <w:keepNext/>
      <w:spacing w:before="0" w:beforeAutospacing="0" w:after="0" w:afterAutospacing="0"/>
    </w:pPr>
    <w:rPr>
      <w:szCs w:val="20"/>
    </w:rPr>
  </w:style>
  <w:style w:type="paragraph" w:customStyle="1" w:styleId="6112">
    <w:name w:val="Заголовок 611"/>
    <w:uiPriority w:val="99"/>
    <w:rsid w:val="006C0F9D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HTML210">
    <w:name w:val="Стандартный HTML21"/>
    <w:basedOn w:val="a2"/>
    <w:uiPriority w:val="99"/>
    <w:rsid w:val="006C0F9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200">
    <w:name w:val="Знак Знак420"/>
    <w:uiPriority w:val="99"/>
    <w:rsid w:val="006C0F9D"/>
    <w:rPr>
      <w:rFonts w:ascii="Courier New" w:hAnsi="Courier New"/>
      <w:lang w:val="ru-RU" w:eastAsia="ru-RU"/>
    </w:rPr>
  </w:style>
  <w:style w:type="character" w:customStyle="1" w:styleId="11ffa">
    <w:name w:val="Замещающий текст11"/>
    <w:uiPriority w:val="99"/>
    <w:rsid w:val="006C0F9D"/>
    <w:rPr>
      <w:color w:val="808080"/>
    </w:rPr>
  </w:style>
  <w:style w:type="character" w:customStyle="1" w:styleId="21f9">
    <w:name w:val="Основной шрифт абзаца21"/>
    <w:uiPriority w:val="99"/>
    <w:rsid w:val="006C0F9D"/>
  </w:style>
  <w:style w:type="character" w:customStyle="1" w:styleId="2214">
    <w:name w:val="Знак2 Знак Знак21"/>
    <w:uiPriority w:val="99"/>
    <w:locked/>
    <w:rsid w:val="006C0F9D"/>
    <w:rPr>
      <w:b/>
      <w:sz w:val="27"/>
      <w:lang w:val="ru-RU" w:eastAsia="ru-RU"/>
    </w:rPr>
  </w:style>
  <w:style w:type="character" w:customStyle="1" w:styleId="5fb">
    <w:name w:val="Название Знак5"/>
    <w:basedOn w:val="a3"/>
    <w:uiPriority w:val="99"/>
    <w:locked/>
    <w:rsid w:val="006C0F9D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23f">
    <w:name w:val="Цитата 2 Знак3"/>
    <w:basedOn w:val="a3"/>
    <w:uiPriority w:val="99"/>
    <w:rsid w:val="006C0F9D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3fff4">
    <w:name w:val="Выделенная цитата Знак3"/>
    <w:basedOn w:val="a3"/>
    <w:uiPriority w:val="99"/>
    <w:rsid w:val="006C0F9D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fontstyle01">
    <w:name w:val="fontstyle01"/>
    <w:basedOn w:val="a3"/>
    <w:uiPriority w:val="99"/>
    <w:rsid w:val="006C0F9D"/>
    <w:rPr>
      <w:rFonts w:ascii="Times New Roman" w:hAnsi="Times New Roman" w:cs="Times New Roman"/>
      <w:color w:val="000000"/>
      <w:sz w:val="24"/>
      <w:szCs w:val="24"/>
    </w:rPr>
  </w:style>
  <w:style w:type="paragraph" w:customStyle="1" w:styleId="12f1">
    <w:name w:val="Стиль12"/>
    <w:basedOn w:val="a2"/>
    <w:next w:val="afff1"/>
    <w:uiPriority w:val="99"/>
    <w:rsid w:val="006C0F9D"/>
    <w:pPr>
      <w:widowControl/>
      <w:snapToGrid/>
      <w:spacing w:before="0" w:after="0"/>
    </w:pPr>
    <w:rPr>
      <w:rFonts w:eastAsia="Times New Roman"/>
      <w:szCs w:val="24"/>
    </w:rPr>
  </w:style>
  <w:style w:type="table" w:customStyle="1" w:styleId="2ffffa">
    <w:name w:val="Сетка таблицы2"/>
    <w:uiPriority w:val="99"/>
    <w:rsid w:val="006C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t-infoprofile-name">
    <w:name w:val="dct-info_profile-name"/>
    <w:basedOn w:val="a3"/>
    <w:uiPriority w:val="99"/>
    <w:rsid w:val="006C0F9D"/>
    <w:rPr>
      <w:rFonts w:cs="Times New Roman"/>
    </w:rPr>
  </w:style>
  <w:style w:type="character" w:customStyle="1" w:styleId="turbo-authorname">
    <w:name w:val="turbo-author__name"/>
    <w:basedOn w:val="a3"/>
    <w:uiPriority w:val="99"/>
    <w:rsid w:val="006C0F9D"/>
    <w:rPr>
      <w:rFonts w:cs="Times New Roman"/>
    </w:rPr>
  </w:style>
  <w:style w:type="character" w:customStyle="1" w:styleId="cxdhlk">
    <w:name w:val="cxdhlk"/>
    <w:basedOn w:val="a3"/>
    <w:uiPriority w:val="99"/>
    <w:rsid w:val="006C0F9D"/>
    <w:rPr>
      <w:rFonts w:cs="Times New Roman"/>
    </w:rPr>
  </w:style>
  <w:style w:type="paragraph" w:customStyle="1" w:styleId="ftvvlh">
    <w:name w:val="ftvvlh"/>
    <w:basedOn w:val="a2"/>
    <w:uiPriority w:val="99"/>
    <w:rsid w:val="006C0F9D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l59d44510">
    <w:name w:val="l59d44510"/>
    <w:basedOn w:val="a3"/>
    <w:uiPriority w:val="99"/>
    <w:rsid w:val="006C0F9D"/>
    <w:rPr>
      <w:rFonts w:cs="Times New Roman"/>
    </w:rPr>
  </w:style>
  <w:style w:type="character" w:customStyle="1" w:styleId="duvqdt">
    <w:name w:val="duvqdt"/>
    <w:basedOn w:val="a3"/>
    <w:uiPriority w:val="99"/>
    <w:rsid w:val="006C0F9D"/>
    <w:rPr>
      <w:rFonts w:cs="Times New Roman"/>
    </w:rPr>
  </w:style>
  <w:style w:type="character" w:customStyle="1" w:styleId="titlesmall">
    <w:name w:val="title_small"/>
    <w:basedOn w:val="a3"/>
    <w:uiPriority w:val="99"/>
    <w:rsid w:val="006C0F9D"/>
    <w:rPr>
      <w:rFonts w:cs="Times New Roman"/>
    </w:rPr>
  </w:style>
  <w:style w:type="character" w:customStyle="1" w:styleId="2ffffb">
    <w:name w:val="Заголовок2"/>
    <w:basedOn w:val="a3"/>
    <w:uiPriority w:val="99"/>
    <w:rsid w:val="006C0F9D"/>
    <w:rPr>
      <w:rFonts w:cs="Times New Roman"/>
    </w:rPr>
  </w:style>
  <w:style w:type="character" w:customStyle="1" w:styleId="titlesmallgrey">
    <w:name w:val="title_small_grey"/>
    <w:basedOn w:val="a3"/>
    <w:uiPriority w:val="99"/>
    <w:rsid w:val="006C0F9D"/>
    <w:rPr>
      <w:rFonts w:cs="Times New Roman"/>
    </w:rPr>
  </w:style>
  <w:style w:type="character" w:customStyle="1" w:styleId="cstatopen-btn">
    <w:name w:val="c_statopen-btn"/>
    <w:basedOn w:val="a3"/>
    <w:uiPriority w:val="99"/>
    <w:rsid w:val="006C0F9D"/>
    <w:rPr>
      <w:rFonts w:cs="Times New Roman"/>
    </w:rPr>
  </w:style>
  <w:style w:type="character" w:customStyle="1" w:styleId="kc-title">
    <w:name w:val="kc-title"/>
    <w:basedOn w:val="a3"/>
    <w:uiPriority w:val="99"/>
    <w:rsid w:val="006C0F9D"/>
    <w:rPr>
      <w:rFonts w:cs="Times New Roman"/>
    </w:rPr>
  </w:style>
  <w:style w:type="paragraph" w:customStyle="1" w:styleId="author-name">
    <w:name w:val="author-name"/>
    <w:basedOn w:val="a2"/>
    <w:uiPriority w:val="99"/>
    <w:rsid w:val="006C0F9D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paragraph" w:customStyle="1" w:styleId="dct-infoprofile">
    <w:name w:val="dct-info_profile"/>
    <w:basedOn w:val="a2"/>
    <w:uiPriority w:val="99"/>
    <w:rsid w:val="006C0F9D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dct-infoprofile-user">
    <w:name w:val="dct-info_profile-user"/>
    <w:basedOn w:val="a3"/>
    <w:uiPriority w:val="99"/>
    <w:rsid w:val="006C0F9D"/>
    <w:rPr>
      <w:rFonts w:cs="Times New Roman"/>
    </w:rPr>
  </w:style>
  <w:style w:type="paragraph" w:customStyle="1" w:styleId="s30">
    <w:name w:val="s_3"/>
    <w:basedOn w:val="a2"/>
    <w:uiPriority w:val="99"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90">
    <w:name w:val="s_9"/>
    <w:basedOn w:val="a2"/>
    <w:uiPriority w:val="99"/>
    <w:rsid w:val="006C0F9D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f9">
    <w:name w:val="Текст сноски Знак Знак Знак"/>
    <w:uiPriority w:val="99"/>
    <w:locked/>
    <w:rsid w:val="006C0F9D"/>
    <w:rPr>
      <w:rFonts w:ascii="Courier New" w:hAnsi="Courier New"/>
      <w:color w:val="000000"/>
      <w:sz w:val="22"/>
      <w:lang w:val="ru-RU" w:eastAsia="ru-RU"/>
    </w:rPr>
  </w:style>
  <w:style w:type="character" w:customStyle="1" w:styleId="4ff1">
    <w:name w:val="Знак Знак4 Знак"/>
    <w:uiPriority w:val="99"/>
    <w:locked/>
    <w:rsid w:val="006C0F9D"/>
    <w:rPr>
      <w:rFonts w:ascii="Arial" w:hAnsi="Arial"/>
      <w:b/>
      <w:kern w:val="32"/>
      <w:sz w:val="32"/>
      <w:lang w:val="ru-RU" w:eastAsia="ru-RU"/>
    </w:rPr>
  </w:style>
  <w:style w:type="character" w:customStyle="1" w:styleId="Heading124">
    <w:name w:val="Heading 12 Знак Знак4"/>
    <w:uiPriority w:val="99"/>
    <w:locked/>
    <w:rsid w:val="006C0F9D"/>
    <w:rPr>
      <w:rFonts w:ascii="Courier New" w:hAnsi="Courier New"/>
      <w:lang w:val="ru-RU" w:eastAsia="ru-RU"/>
    </w:rPr>
  </w:style>
  <w:style w:type="character" w:customStyle="1" w:styleId="1-2">
    <w:name w:val="Средняя сетка 1 - Акцент 2 Знак"/>
    <w:link w:val="1-21"/>
    <w:uiPriority w:val="99"/>
    <w:locked/>
    <w:rsid w:val="006C0F9D"/>
    <w:rPr>
      <w:rFonts w:ascii="Calibri" w:hAnsi="Calibri"/>
      <w:lang w:eastAsia="ru-RU"/>
    </w:rPr>
  </w:style>
  <w:style w:type="paragraph" w:customStyle="1" w:styleId="1-21">
    <w:name w:val="Средняя сетка 1 - Акцент 21"/>
    <w:basedOn w:val="a2"/>
    <w:link w:val="1-2"/>
    <w:uiPriority w:val="99"/>
    <w:rsid w:val="006C0F9D"/>
    <w:pPr>
      <w:widowControl/>
      <w:snapToGrid/>
      <w:spacing w:before="0"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paragraph" w:customStyle="1" w:styleId="1ffffff8">
    <w:name w:val="Обычный текст1"/>
    <w:basedOn w:val="a2"/>
    <w:uiPriority w:val="99"/>
    <w:rsid w:val="006C0F9D"/>
    <w:pPr>
      <w:widowControl/>
      <w:snapToGrid/>
      <w:spacing w:before="0" w:after="0"/>
      <w:ind w:firstLine="454"/>
      <w:jc w:val="both"/>
    </w:pPr>
    <w:rPr>
      <w:rFonts w:ascii="Calibri" w:eastAsia="Times New Roman" w:hAnsi="Calibri"/>
      <w:sz w:val="20"/>
    </w:rPr>
  </w:style>
  <w:style w:type="character" w:customStyle="1" w:styleId="1-1">
    <w:name w:val="Средняя заливка 1 - Акцент 1 Знак"/>
    <w:link w:val="1-11"/>
    <w:uiPriority w:val="99"/>
    <w:locked/>
    <w:rsid w:val="006C0F9D"/>
    <w:rPr>
      <w:rFonts w:eastAsia="Times New Roman"/>
      <w:lang w:eastAsia="ru-RU"/>
    </w:rPr>
  </w:style>
  <w:style w:type="paragraph" w:customStyle="1" w:styleId="1-11">
    <w:name w:val="Средняя заливка 1 - Акцент 11"/>
    <w:link w:val="1-1"/>
    <w:uiPriority w:val="99"/>
    <w:rsid w:val="006C0F9D"/>
    <w:pPr>
      <w:spacing w:after="160" w:line="256" w:lineRule="auto"/>
    </w:pPr>
    <w:rPr>
      <w:rFonts w:eastAsia="Times New Roman"/>
      <w:lang w:eastAsia="ru-RU"/>
    </w:rPr>
  </w:style>
  <w:style w:type="character" w:customStyle="1" w:styleId="2-2">
    <w:name w:val="Средняя сетка 2 - Акцент 2 Знак"/>
    <w:link w:val="2-21"/>
    <w:uiPriority w:val="99"/>
    <w:locked/>
    <w:rsid w:val="006C0F9D"/>
    <w:rPr>
      <w:rFonts w:ascii="Calibri" w:hAnsi="Calibri"/>
      <w:i/>
      <w:color w:val="000000"/>
      <w:sz w:val="24"/>
      <w:lang w:eastAsia="ru-RU"/>
    </w:rPr>
  </w:style>
  <w:style w:type="paragraph" w:customStyle="1" w:styleId="2-21">
    <w:name w:val="Средняя сетка 2 - Акцент 21"/>
    <w:basedOn w:val="a2"/>
    <w:next w:val="a2"/>
    <w:link w:val="2-2"/>
    <w:uiPriority w:val="99"/>
    <w:rsid w:val="006C0F9D"/>
    <w:pPr>
      <w:widowControl/>
      <w:snapToGrid/>
      <w:spacing w:before="0" w:after="0"/>
    </w:pPr>
    <w:rPr>
      <w:rFonts w:ascii="Calibri" w:eastAsiaTheme="minorHAnsi" w:hAnsi="Calibri" w:cstheme="minorBidi"/>
      <w:i/>
      <w:color w:val="000000"/>
      <w:szCs w:val="22"/>
    </w:rPr>
  </w:style>
  <w:style w:type="character" w:customStyle="1" w:styleId="3-2">
    <w:name w:val="Средняя сетка 3 - Акцент 2 Знак"/>
    <w:link w:val="3-21"/>
    <w:uiPriority w:val="99"/>
    <w:locked/>
    <w:rsid w:val="006C0F9D"/>
    <w:rPr>
      <w:rFonts w:ascii="Calibri" w:hAnsi="Calibri"/>
      <w:b/>
      <w:i/>
      <w:color w:val="4F81BD"/>
      <w:sz w:val="24"/>
      <w:lang w:eastAsia="ru-RU"/>
    </w:rPr>
  </w:style>
  <w:style w:type="paragraph" w:customStyle="1" w:styleId="3-21">
    <w:name w:val="Средняя сетка 3 - Акцент 21"/>
    <w:basedOn w:val="a2"/>
    <w:next w:val="a2"/>
    <w:link w:val="3-2"/>
    <w:uiPriority w:val="99"/>
    <w:rsid w:val="006C0F9D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Theme="minorHAnsi" w:hAnsi="Calibri" w:cstheme="minorBidi"/>
      <w:b/>
      <w:i/>
      <w:color w:val="4F81BD"/>
      <w:szCs w:val="22"/>
    </w:rPr>
  </w:style>
  <w:style w:type="paragraph" w:customStyle="1" w:styleId="-31">
    <w:name w:val="Таблица-сетка 31"/>
    <w:basedOn w:val="10"/>
    <w:next w:val="a2"/>
    <w:uiPriority w:val="99"/>
    <w:rsid w:val="006C0F9D"/>
    <w:pPr>
      <w:keepNext/>
      <w:keepLines/>
      <w:numPr>
        <w:numId w:val="11"/>
      </w:num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paragraph" w:customStyle="1" w:styleId="htmlparagraph">
    <w:name w:val="html_paragraph"/>
    <w:basedOn w:val="a2"/>
    <w:uiPriority w:val="99"/>
    <w:rsid w:val="006C0F9D"/>
    <w:pPr>
      <w:widowControl/>
      <w:snapToGrid/>
      <w:spacing w:before="0" w:after="0"/>
      <w:ind w:firstLine="720"/>
      <w:jc w:val="both"/>
    </w:pPr>
    <w:rPr>
      <w:szCs w:val="24"/>
    </w:rPr>
  </w:style>
  <w:style w:type="paragraph" w:customStyle="1" w:styleId="13e">
    <w:name w:val="Абзац списка13"/>
    <w:basedOn w:val="a2"/>
    <w:uiPriority w:val="99"/>
    <w:rsid w:val="006C0F9D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81">
    <w:name w:val="Цитата 28"/>
    <w:basedOn w:val="a2"/>
    <w:next w:val="a2"/>
    <w:link w:val="2fe"/>
    <w:uiPriority w:val="99"/>
    <w:rsid w:val="006C0F9D"/>
    <w:pPr>
      <w:widowControl/>
      <w:snapToGrid/>
      <w:spacing w:beforeAutospacing="1" w:afterAutospacing="1"/>
      <w:ind w:left="864" w:right="864"/>
      <w:jc w:val="center"/>
    </w:pPr>
    <w:rPr>
      <w:i/>
      <w:iCs/>
      <w:color w:val="000000" w:themeColor="text1"/>
    </w:rPr>
  </w:style>
  <w:style w:type="paragraph" w:customStyle="1" w:styleId="82">
    <w:name w:val="Выделенная цитата8"/>
    <w:basedOn w:val="a2"/>
    <w:next w:val="a2"/>
    <w:link w:val="affffff4"/>
    <w:uiPriority w:val="99"/>
    <w:rsid w:val="006C0F9D"/>
    <w:pPr>
      <w:widowControl/>
      <w:pBdr>
        <w:top w:val="single" w:sz="4" w:space="10" w:color="5B9BD5"/>
        <w:bottom w:val="single" w:sz="4" w:space="10" w:color="5B9BD5"/>
      </w:pBdr>
      <w:snapToGrid/>
      <w:spacing w:beforeAutospacing="1" w:afterAutospacing="1"/>
      <w:ind w:left="864" w:right="864"/>
      <w:jc w:val="center"/>
    </w:pPr>
    <w:rPr>
      <w:b/>
      <w:bCs/>
      <w:i/>
      <w:iCs/>
      <w:color w:val="4F81BD" w:themeColor="accent1"/>
    </w:rPr>
  </w:style>
  <w:style w:type="paragraph" w:customStyle="1" w:styleId="5fc">
    <w:name w:val="Заголовок оглавления5"/>
    <w:basedOn w:val="10"/>
    <w:next w:val="a2"/>
    <w:uiPriority w:val="99"/>
    <w:rsid w:val="006C0F9D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480"/>
      <w:ind w:left="360"/>
      <w:jc w:val="left"/>
      <w:outlineLvl w:val="9"/>
    </w:pPr>
    <w:rPr>
      <w:rFonts w:ascii="Arial" w:eastAsia="Times New Roman" w:hAnsi="Arial" w:cs="Arial"/>
      <w:b/>
      <w:caps/>
      <w:color w:val="365F91"/>
      <w:kern w:val="32"/>
      <w:sz w:val="28"/>
      <w:szCs w:val="28"/>
    </w:rPr>
  </w:style>
  <w:style w:type="character" w:customStyle="1" w:styleId="34b">
    <w:name w:val="Знак3 Знак Знак Знак4"/>
    <w:uiPriority w:val="99"/>
    <w:locked/>
    <w:rsid w:val="006C0F9D"/>
    <w:rPr>
      <w:rFonts w:ascii="PragmaticaCTT" w:hAnsi="PragmaticaCTT"/>
      <w:sz w:val="20"/>
      <w:lang w:eastAsia="ru-RU"/>
    </w:rPr>
  </w:style>
  <w:style w:type="character" w:customStyle="1" w:styleId="31f5">
    <w:name w:val="Таблица простая 31"/>
    <w:uiPriority w:val="99"/>
    <w:rsid w:val="006C0F9D"/>
    <w:rPr>
      <w:rFonts w:ascii="Times New Roman" w:hAnsi="Times New Roman"/>
      <w:i/>
      <w:color w:val="808080"/>
    </w:rPr>
  </w:style>
  <w:style w:type="character" w:customStyle="1" w:styleId="41c">
    <w:name w:val="Таблица простая 41"/>
    <w:uiPriority w:val="99"/>
    <w:rsid w:val="006C0F9D"/>
    <w:rPr>
      <w:rFonts w:ascii="Times New Roman" w:hAnsi="Times New Roman"/>
      <w:b/>
    </w:rPr>
  </w:style>
  <w:style w:type="character" w:customStyle="1" w:styleId="51c">
    <w:name w:val="Таблица простая 51"/>
    <w:uiPriority w:val="99"/>
    <w:rsid w:val="006C0F9D"/>
    <w:rPr>
      <w:rFonts w:ascii="Times New Roman" w:hAnsi="Times New Roman"/>
      <w:smallCaps/>
      <w:color w:val="C0504D"/>
      <w:u w:val="single"/>
    </w:rPr>
  </w:style>
  <w:style w:type="character" w:customStyle="1" w:styleId="1ffffff9">
    <w:name w:val="Сетка таблицы светлая1"/>
    <w:uiPriority w:val="99"/>
    <w:rsid w:val="006C0F9D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-110">
    <w:name w:val="Таблица-сетка 1 светлая1"/>
    <w:uiPriority w:val="99"/>
    <w:rsid w:val="006C0F9D"/>
    <w:rPr>
      <w:rFonts w:ascii="Times New Roman" w:hAnsi="Times New Roman"/>
      <w:b/>
      <w:smallCaps/>
      <w:spacing w:val="5"/>
    </w:rPr>
  </w:style>
  <w:style w:type="character" w:customStyle="1" w:styleId="-111">
    <w:name w:val="Светлая сетка - Акцент 11"/>
    <w:uiPriority w:val="99"/>
    <w:rsid w:val="006C0F9D"/>
    <w:rPr>
      <w:rFonts w:ascii="Times New Roman" w:hAnsi="Times New Roman"/>
      <w:color w:val="808080"/>
    </w:rPr>
  </w:style>
  <w:style w:type="character" w:customStyle="1" w:styleId="8f1">
    <w:name w:val="Замещающий текст8"/>
    <w:uiPriority w:val="99"/>
    <w:rsid w:val="006C0F9D"/>
    <w:rPr>
      <w:rFonts w:ascii="Times New Roman" w:hAnsi="Times New Roman"/>
      <w:color w:val="808080"/>
    </w:rPr>
  </w:style>
  <w:style w:type="character" w:customStyle="1" w:styleId="9f0">
    <w:name w:val="Слабое выделение9"/>
    <w:uiPriority w:val="99"/>
    <w:rsid w:val="006C0F9D"/>
    <w:rPr>
      <w:rFonts w:ascii="Times New Roman" w:hAnsi="Times New Roman"/>
      <w:i/>
      <w:color w:val="808080"/>
    </w:rPr>
  </w:style>
  <w:style w:type="character" w:customStyle="1" w:styleId="9f1">
    <w:name w:val="Сильное выделение9"/>
    <w:uiPriority w:val="99"/>
    <w:rsid w:val="006C0F9D"/>
    <w:rPr>
      <w:rFonts w:ascii="Times New Roman" w:hAnsi="Times New Roman"/>
      <w:b/>
      <w:i/>
      <w:color w:val="4F81BD"/>
    </w:rPr>
  </w:style>
  <w:style w:type="character" w:customStyle="1" w:styleId="4ff2">
    <w:name w:val="Слабая ссылка4"/>
    <w:uiPriority w:val="99"/>
    <w:rsid w:val="006C0F9D"/>
    <w:rPr>
      <w:rFonts w:ascii="Times New Roman" w:hAnsi="Times New Roman"/>
      <w:smallCaps/>
      <w:color w:val="C0504D"/>
      <w:u w:val="single"/>
    </w:rPr>
  </w:style>
  <w:style w:type="character" w:customStyle="1" w:styleId="4ff3">
    <w:name w:val="Сильная ссылка4"/>
    <w:uiPriority w:val="99"/>
    <w:rsid w:val="006C0F9D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4ff4">
    <w:name w:val="Название книги4"/>
    <w:uiPriority w:val="99"/>
    <w:rsid w:val="006C0F9D"/>
    <w:rPr>
      <w:rFonts w:ascii="Times New Roman" w:hAnsi="Times New Roman"/>
      <w:b/>
      <w:smallCaps/>
      <w:spacing w:val="5"/>
    </w:rPr>
  </w:style>
  <w:style w:type="table" w:customStyle="1" w:styleId="11ffb">
    <w:name w:val="Сетка таблицы 11"/>
    <w:uiPriority w:val="99"/>
    <w:rsid w:val="006C0F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a">
    <w:name w:val="Стандартная таблица1"/>
    <w:uiPriority w:val="99"/>
    <w:rsid w:val="006C0F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f">
    <w:name w:val="Сетка таблицы13"/>
    <w:uiPriority w:val="99"/>
    <w:rsid w:val="006C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"/>
    <w:uiPriority w:val="99"/>
    <w:rsid w:val="006C0F9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"/>
    <w:uiPriority w:val="99"/>
    <w:rsid w:val="006C0F9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fa">
    <w:name w:val="Сетка таблицы21"/>
    <w:uiPriority w:val="99"/>
    <w:rsid w:val="006C0F9D"/>
    <w:pPr>
      <w:widowControl w:val="0"/>
      <w:spacing w:after="0" w:line="240" w:lineRule="atLeast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1">
    <w:name w:val="Знак Знак961"/>
    <w:uiPriority w:val="99"/>
    <w:locked/>
    <w:rsid w:val="006C0F9D"/>
    <w:rPr>
      <w:b/>
      <w:sz w:val="28"/>
      <w:lang w:val="ru-RU" w:eastAsia="zh-CN"/>
    </w:rPr>
  </w:style>
  <w:style w:type="character" w:customStyle="1" w:styleId="951">
    <w:name w:val="Знак Знак951"/>
    <w:uiPriority w:val="99"/>
    <w:locked/>
    <w:rsid w:val="006C0F9D"/>
    <w:rPr>
      <w:b/>
      <w:i/>
      <w:sz w:val="26"/>
      <w:lang w:val="ru-RU" w:eastAsia="zh-CN"/>
    </w:rPr>
  </w:style>
  <w:style w:type="character" w:customStyle="1" w:styleId="9410">
    <w:name w:val="Знак Знак941"/>
    <w:uiPriority w:val="99"/>
    <w:locked/>
    <w:rsid w:val="006C0F9D"/>
    <w:rPr>
      <w:sz w:val="24"/>
      <w:lang w:val="en-US" w:eastAsia="en-US"/>
    </w:rPr>
  </w:style>
  <w:style w:type="character" w:customStyle="1" w:styleId="9310">
    <w:name w:val="Знак Знак931"/>
    <w:uiPriority w:val="99"/>
    <w:locked/>
    <w:rsid w:val="006C0F9D"/>
    <w:rPr>
      <w:sz w:val="24"/>
      <w:lang w:val="ru-RU" w:eastAsia="zh-CN"/>
    </w:rPr>
  </w:style>
  <w:style w:type="character" w:customStyle="1" w:styleId="9210">
    <w:name w:val="Знак Знак921"/>
    <w:uiPriority w:val="99"/>
    <w:locked/>
    <w:rsid w:val="006C0F9D"/>
    <w:rPr>
      <w:i/>
      <w:sz w:val="24"/>
      <w:lang w:val="ru-RU" w:eastAsia="zh-CN"/>
    </w:rPr>
  </w:style>
  <w:style w:type="character" w:customStyle="1" w:styleId="9110">
    <w:name w:val="Знак Знак911"/>
    <w:uiPriority w:val="99"/>
    <w:locked/>
    <w:rsid w:val="006C0F9D"/>
    <w:rPr>
      <w:rFonts w:ascii="Arial" w:hAnsi="Arial"/>
      <w:sz w:val="22"/>
      <w:lang w:val="ru-RU" w:eastAsia="zh-CN"/>
    </w:rPr>
  </w:style>
  <w:style w:type="character" w:customStyle="1" w:styleId="31f6">
    <w:name w:val="Знак3 Знак Знак1"/>
    <w:uiPriority w:val="99"/>
    <w:locked/>
    <w:rsid w:val="006C0F9D"/>
    <w:rPr>
      <w:rFonts w:ascii="Arial" w:hAnsi="Arial"/>
      <w:b/>
      <w:i/>
      <w:sz w:val="28"/>
      <w:lang w:val="ru-RU" w:eastAsia="zh-CN"/>
    </w:rPr>
  </w:style>
  <w:style w:type="character" w:customStyle="1" w:styleId="890">
    <w:name w:val="Знак Знак89"/>
    <w:uiPriority w:val="99"/>
    <w:locked/>
    <w:rsid w:val="006C0F9D"/>
    <w:rPr>
      <w:sz w:val="28"/>
      <w:lang w:val="ru-RU" w:eastAsia="ru-RU"/>
    </w:rPr>
  </w:style>
  <w:style w:type="character" w:customStyle="1" w:styleId="2312">
    <w:name w:val="Знак2 Знак Знак31"/>
    <w:uiPriority w:val="99"/>
    <w:locked/>
    <w:rsid w:val="006C0F9D"/>
    <w:rPr>
      <w:b/>
      <w:sz w:val="27"/>
      <w:lang w:val="ru-RU" w:eastAsia="zh-CN"/>
    </w:rPr>
  </w:style>
  <w:style w:type="paragraph" w:customStyle="1" w:styleId="Pa9">
    <w:name w:val="Pa9"/>
    <w:basedOn w:val="a2"/>
    <w:next w:val="a2"/>
    <w:rsid w:val="006C0F9D"/>
    <w:pPr>
      <w:widowControl/>
      <w:autoSpaceDE w:val="0"/>
      <w:autoSpaceDN w:val="0"/>
      <w:adjustRightInd w:val="0"/>
      <w:snapToGrid/>
      <w:spacing w:before="0" w:after="0" w:line="201" w:lineRule="atLeast"/>
    </w:pPr>
    <w:rPr>
      <w:rFonts w:ascii="Helios" w:eastAsia="Times New Roman" w:hAnsi="Helios"/>
      <w:szCs w:val="24"/>
    </w:rPr>
  </w:style>
  <w:style w:type="character" w:customStyle="1" w:styleId="b-">
    <w:name w:val="b-"/>
    <w:rsid w:val="006C0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57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sp.su/tools/onlinehelp/about_license_gpl_russian.html" TargetMode="External"/><Relationship Id="rId13" Type="http://schemas.openxmlformats.org/officeDocument/2006/relationships/hyperlink" Target="http://elibrary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qsp.su/tools/onlinehelp/about_license_gpl_russian.html" TargetMode="External"/><Relationship Id="rId12" Type="http://schemas.openxmlformats.org/officeDocument/2006/relationships/hyperlink" Target="https://reestr.digital.gov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qsp.su/tools/onlinehelp/about_license_gpl_russian.html" TargetMode="External"/><Relationship Id="rId11" Type="http://schemas.openxmlformats.org/officeDocument/2006/relationships/hyperlink" Target="https://profstandart.rosmintrud.ru/obshchiy-informatsionnyy-blok/natsionalnyy-reestr-professionalnykh-standartov/reestr-professionalnykh-standartov/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://www.infolex.narod.ru/gpl_gnu/gplrus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qsp.su/tools/onlinehelp/about_license_gpl_russian.html" TargetMode="External"/><Relationship Id="rId14" Type="http://schemas.openxmlformats.org/officeDocument/2006/relationships/hyperlink" Target="http://www.iprbooksho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3985</Words>
  <Characters>22715</Characters>
  <Application>Microsoft Office Word</Application>
  <DocSecurity>0</DocSecurity>
  <Lines>189</Lines>
  <Paragraphs>53</Paragraphs>
  <ScaleCrop>false</ScaleCrop>
  <Company/>
  <LinksUpToDate>false</LinksUpToDate>
  <CharactersWithSpaces>26647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iagaeva</dc:creator>
  <cp:keywords/>
  <dc:description/>
  <cp:lastModifiedBy>Базелюк Кира Сергеевна</cp:lastModifiedBy>
  <cp:revision>21</cp:revision>
  <dcterms:created xsi:type="dcterms:W3CDTF">2022-01-27T14:01:00Z</dcterms:created>
  <dcterms:modified xsi:type="dcterms:W3CDTF">2023-04-24T18:58:00Z</dcterms:modified>
</cp:coreProperties>
</file>